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B5FC26" w14:textId="726A3FD9" w:rsidR="005E5103" w:rsidRDefault="005E5103" w:rsidP="005E510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#147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</w:t>
      </w:r>
      <w:r w:rsidR="00577F02">
        <w:rPr>
          <w:b/>
          <w:i/>
          <w:noProof/>
          <w:sz w:val="28"/>
        </w:rPr>
        <w:t>232185</w:t>
      </w:r>
    </w:p>
    <w:p w14:paraId="1D971A0B" w14:textId="77777777" w:rsidR="005E5103" w:rsidRDefault="005E5103" w:rsidP="005E5103">
      <w:pPr>
        <w:pStyle w:val="a0"/>
        <w:rPr>
          <w:sz w:val="22"/>
          <w:szCs w:val="22"/>
        </w:rPr>
      </w:pPr>
      <w:r>
        <w:rPr>
          <w:sz w:val="24"/>
        </w:rPr>
        <w:t>Athens, Greece, 27th February - 3rd March 2023</w:t>
      </w:r>
    </w:p>
    <w:p w14:paraId="5B8F4B9A" w14:textId="48DD0D0C" w:rsidR="007903DD" w:rsidRDefault="007903DD" w:rsidP="007903DD">
      <w:pPr>
        <w:pStyle w:val="a0"/>
        <w:rPr>
          <w:sz w:val="22"/>
          <w:szCs w:val="22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3E6EE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FBB1F5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7F728BD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465D3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1C70BB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6BFC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B6513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C1A69C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C5853B4" w14:textId="6A779640" w:rsidR="001E41F3" w:rsidRPr="00410371" w:rsidRDefault="005D0506" w:rsidP="002143D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</w:t>
            </w:r>
            <w:r w:rsidR="00D553CB">
              <w:rPr>
                <w:b/>
                <w:noProof/>
                <w:sz w:val="28"/>
              </w:rPr>
              <w:t>541</w:t>
            </w:r>
          </w:p>
        </w:tc>
        <w:tc>
          <w:tcPr>
            <w:tcW w:w="709" w:type="dxa"/>
          </w:tcPr>
          <w:p w14:paraId="238FEF8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3E46D99" w14:textId="6FB5C107" w:rsidR="001E41F3" w:rsidRPr="00410371" w:rsidRDefault="00577F0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0875</w:t>
            </w:r>
          </w:p>
        </w:tc>
        <w:tc>
          <w:tcPr>
            <w:tcW w:w="709" w:type="dxa"/>
          </w:tcPr>
          <w:p w14:paraId="4D4D6DD5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E7B69C2" w14:textId="77777777" w:rsidR="001E41F3" w:rsidRPr="00410371" w:rsidRDefault="009D2482" w:rsidP="0082156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F95081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3649202" w14:textId="4DA0B58F" w:rsidR="001E41F3" w:rsidRPr="00410371" w:rsidRDefault="00E57164" w:rsidP="000345F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18.2.2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44211E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000538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E578E7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27A828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790362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5D282B3" w14:textId="77777777" w:rsidTr="00547111">
        <w:tc>
          <w:tcPr>
            <w:tcW w:w="9641" w:type="dxa"/>
            <w:gridSpan w:val="9"/>
          </w:tcPr>
          <w:p w14:paraId="60ED97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7ECCE11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25EA0DC" w14:textId="77777777" w:rsidTr="00A7671C">
        <w:tc>
          <w:tcPr>
            <w:tcW w:w="2835" w:type="dxa"/>
          </w:tcPr>
          <w:p w14:paraId="62AA2F2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5DECD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F797AD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269A4C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9E4368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30B80C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B590A12" w14:textId="2969F872" w:rsidR="00F25D98" w:rsidRDefault="000A2AC5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1E426F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8B77DB7" w14:textId="18C71B2B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134DE76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70C4111" w14:textId="77777777" w:rsidTr="00547111">
        <w:tc>
          <w:tcPr>
            <w:tcW w:w="9640" w:type="dxa"/>
            <w:gridSpan w:val="11"/>
          </w:tcPr>
          <w:p w14:paraId="2EB3E95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1376F" w14:paraId="4879E97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C29106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680AFB" w14:textId="64ABB4E6" w:rsidR="001E41F3" w:rsidRDefault="0037392C" w:rsidP="0051376F">
            <w:pPr>
              <w:pStyle w:val="CRCoverPage"/>
              <w:spacing w:after="0"/>
              <w:rPr>
                <w:noProof/>
              </w:rPr>
            </w:pPr>
            <w:r w:rsidRPr="0037392C">
              <w:rPr>
                <w:noProof/>
              </w:rPr>
              <w:t>Rel-18 CR TS 28.541 Add Enhanced QoS support in NRM (stage 3, YAML)</w:t>
            </w:r>
          </w:p>
        </w:tc>
      </w:tr>
      <w:tr w:rsidR="001E41F3" w14:paraId="5DC377F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7FD7E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FCF8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B9B7C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DEF4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33191F9" w14:textId="5A3D6861" w:rsidR="001E41F3" w:rsidRDefault="006D79A0" w:rsidP="009D24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C28CA9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2CB26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998FA8" w14:textId="77777777" w:rsidR="001E41F3" w:rsidRDefault="006D79A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>
              <w:rPr>
                <w:noProof/>
              </w:rPr>
              <w:t xml:space="preserve"> </w:t>
            </w:r>
          </w:p>
        </w:tc>
      </w:tr>
      <w:tr w:rsidR="001E41F3" w14:paraId="1BE3A50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3F0E34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B4C5EF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19925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73E2CE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74E227D" w14:textId="0CC28A19" w:rsidR="001E41F3" w:rsidRDefault="00343397" w:rsidP="00F468D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adNRM</w:t>
            </w:r>
            <w:r w:rsidR="00EA7938">
              <w:rPr>
                <w:noProof/>
              </w:rPr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 w14:paraId="0B8DFD9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45435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3666FC" w14:textId="16E6C59F" w:rsidR="001E41F3" w:rsidRDefault="00AF3A5F" w:rsidP="005970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E775B8">
              <w:rPr>
                <w:noProof/>
              </w:rPr>
              <w:t>3-02-</w:t>
            </w:r>
            <w:r w:rsidR="00E57164">
              <w:rPr>
                <w:noProof/>
              </w:rPr>
              <w:t>15</w:t>
            </w:r>
          </w:p>
        </w:tc>
      </w:tr>
      <w:tr w:rsidR="001E41F3" w14:paraId="01F1815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B10B1D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A830D2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09B48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045124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4DB08E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D175B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8FB2D3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7024537" w14:textId="398AE7E2" w:rsidR="001E41F3" w:rsidRDefault="00E5716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D261C3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A15E7AF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662620" w14:textId="7BE460E7" w:rsidR="001E41F3" w:rsidRDefault="0082156A" w:rsidP="000345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EA7938">
              <w:rPr>
                <w:noProof/>
              </w:rPr>
              <w:t>8</w:t>
            </w:r>
          </w:p>
        </w:tc>
      </w:tr>
      <w:tr w:rsidR="001E41F3" w14:paraId="7FF2D52E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09DAA0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B907906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07FDB01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401B111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C4A00E6" w14:textId="77777777" w:rsidTr="00547111">
        <w:tc>
          <w:tcPr>
            <w:tcW w:w="1843" w:type="dxa"/>
          </w:tcPr>
          <w:p w14:paraId="21E9373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AF88D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7105B" w14:paraId="190E043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E116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4EF4B1" w14:textId="0E93C06C" w:rsidR="006A0410" w:rsidRPr="001666AE" w:rsidRDefault="00E57164" w:rsidP="006A041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S5-227067 (</w:t>
            </w:r>
            <w:r w:rsidRPr="00E57164">
              <w:rPr>
                <w:noProof/>
                <w:lang w:eastAsia="zh-CN"/>
              </w:rPr>
              <w:t>Rel-18 CR 28.541 Add Enhanced QoS support in NRM (stage 2)</w:t>
            </w:r>
            <w:r>
              <w:rPr>
                <w:noProof/>
                <w:lang w:eastAsia="zh-CN"/>
              </w:rPr>
              <w:t xml:space="preserve">) and </w:t>
            </w:r>
            <w:r w:rsidR="00A56A1C">
              <w:rPr>
                <w:noProof/>
                <w:lang w:eastAsia="zh-CN"/>
              </w:rPr>
              <w:t>S5-227068 (</w:t>
            </w:r>
            <w:r w:rsidR="00A56A1C" w:rsidRPr="00A56A1C">
              <w:rPr>
                <w:noProof/>
                <w:lang w:eastAsia="zh-CN"/>
              </w:rPr>
              <w:t>Rel-18 CR 28.541 Add Enhanced QoS support in NRM (stage 3, YANG)</w:t>
            </w:r>
            <w:r w:rsidR="00A56A1C">
              <w:rPr>
                <w:noProof/>
                <w:lang w:eastAsia="zh-CN"/>
              </w:rPr>
              <w:t>) are</w:t>
            </w:r>
            <w:r>
              <w:rPr>
                <w:noProof/>
                <w:lang w:eastAsia="zh-CN"/>
              </w:rPr>
              <w:t xml:space="preserve"> agreed in SA5</w:t>
            </w:r>
            <w:r>
              <w:rPr>
                <w:rFonts w:hint="eastAsia"/>
                <w:noProof/>
                <w:lang w:eastAsia="zh-CN"/>
              </w:rPr>
              <w:t>#</w:t>
            </w:r>
            <w:r>
              <w:rPr>
                <w:noProof/>
                <w:lang w:eastAsia="zh-CN"/>
              </w:rPr>
              <w:t xml:space="preserve">146 </w:t>
            </w:r>
            <w:r>
              <w:rPr>
                <w:rFonts w:hint="eastAsia"/>
                <w:noProof/>
                <w:lang w:eastAsia="zh-CN"/>
              </w:rPr>
              <w:t>meeting</w:t>
            </w:r>
            <w:r>
              <w:rPr>
                <w:noProof/>
                <w:lang w:eastAsia="zh-CN"/>
              </w:rPr>
              <w:t xml:space="preserve">, however, </w:t>
            </w:r>
            <w:r w:rsidR="00A56A1C">
              <w:rPr>
                <w:noProof/>
                <w:lang w:eastAsia="zh-CN"/>
              </w:rPr>
              <w:t xml:space="preserve">corresponding </w:t>
            </w:r>
            <w:r>
              <w:rPr>
                <w:noProof/>
                <w:lang w:eastAsia="zh-CN"/>
              </w:rPr>
              <w:t>YAML solutiion set is missing.</w:t>
            </w:r>
          </w:p>
        </w:tc>
      </w:tr>
      <w:tr w:rsidR="001E41F3" w14:paraId="63A7C08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C48A9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06CB08" w14:textId="77777777" w:rsidR="001E41F3" w:rsidRPr="00E5716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31BEB" w14:paraId="53576FEA" w14:textId="77777777" w:rsidTr="002E2F2C">
        <w:trPr>
          <w:trHeight w:val="423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91037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3E7D3E" w14:textId="0C5D788D" w:rsidR="00885CEF" w:rsidRDefault="00E57164" w:rsidP="00E5716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YAML solution set for the agreed </w:t>
            </w:r>
            <w:r>
              <w:rPr>
                <w:rFonts w:hint="eastAsia"/>
                <w:noProof/>
                <w:lang w:eastAsia="zh-CN"/>
              </w:rPr>
              <w:t>CR</w:t>
            </w:r>
            <w:r>
              <w:rPr>
                <w:noProof/>
                <w:lang w:eastAsia="zh-CN"/>
              </w:rPr>
              <w:t xml:space="preserve"> S5-227067.</w:t>
            </w:r>
          </w:p>
        </w:tc>
      </w:tr>
      <w:tr w:rsidR="001E41F3" w14:paraId="2CD386B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6D4D4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3AA4D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B169A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9E4829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7369DF" w14:textId="6619D876" w:rsidR="001E41F3" w:rsidRDefault="00E57164" w:rsidP="0001566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YAML solutiion set for the agreed CR S5-227067 is missing.</w:t>
            </w:r>
          </w:p>
        </w:tc>
      </w:tr>
      <w:tr w:rsidR="001E41F3" w14:paraId="1D1FAC41" w14:textId="77777777" w:rsidTr="00547111">
        <w:tc>
          <w:tcPr>
            <w:tcW w:w="2694" w:type="dxa"/>
            <w:gridSpan w:val="2"/>
          </w:tcPr>
          <w:p w14:paraId="0D2E02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9195D5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2B3E1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31FE99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50431B" w14:textId="61CDF846" w:rsidR="001E41F3" w:rsidRDefault="00A40D33" w:rsidP="002143D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D</w:t>
            </w:r>
            <w:r>
              <w:rPr>
                <w:noProof/>
                <w:lang w:eastAsia="zh-CN"/>
              </w:rPr>
              <w:t>.4.3</w:t>
            </w:r>
          </w:p>
        </w:tc>
      </w:tr>
      <w:tr w:rsidR="001E41F3" w14:paraId="45E30EB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F91B8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A1952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328E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B7983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57F9E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21B176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45D369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703070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04646D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96C1E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9AA29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5BB672" w14:textId="77777777" w:rsidR="001E41F3" w:rsidRDefault="00364B3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673137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BEDD8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04C739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1846B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5D1B6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F0A76B" w14:textId="77777777" w:rsidR="001E41F3" w:rsidRDefault="00364B3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E53706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0C635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79AE67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FB90BF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ECB2E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97FCA6" w14:textId="77777777" w:rsidR="001E41F3" w:rsidRDefault="00364B3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8C4493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D39A5C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5A79C5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875A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B2B3C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907B49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A26185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CD0D9F" w14:textId="6799AC5A" w:rsidR="00630E3E" w:rsidRPr="00996954" w:rsidRDefault="006C550B" w:rsidP="00D5102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1765D">
              <w:rPr>
                <w:rFonts w:hint="eastAsia"/>
                <w:noProof/>
                <w:lang w:eastAsia="zh-CN"/>
              </w:rPr>
              <w:t>F</w:t>
            </w:r>
            <w:r w:rsidRPr="00B1765D">
              <w:rPr>
                <w:noProof/>
                <w:lang w:eastAsia="zh-CN"/>
              </w:rPr>
              <w:t xml:space="preserve">orge Link: </w:t>
            </w:r>
            <w:hyperlink r:id="rId12" w:history="1">
              <w:r w:rsidR="00B1765D" w:rsidRPr="00B1765D">
                <w:rPr>
                  <w:rStyle w:val="ad"/>
                  <w:noProof/>
                  <w:lang w:eastAsia="zh-CN"/>
                </w:rPr>
                <w:t>https://forge.3gpp.org/rep/sa5/MnS/-/tree/28.541_R18_CR0875_Add_Enhanced_QoS_support_in_NRM_(stage3,YAML)</w:t>
              </w:r>
            </w:hyperlink>
            <w:r w:rsidR="00B1765D">
              <w:rPr>
                <w:noProof/>
                <w:lang w:eastAsia="zh-CN"/>
              </w:rPr>
              <w:t xml:space="preserve"> </w:t>
            </w:r>
          </w:p>
        </w:tc>
      </w:tr>
      <w:tr w:rsidR="008863B9" w:rsidRPr="008863B9" w14:paraId="115C0493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AD64FEC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AC4F79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AAB57EB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283A45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502BC1" w14:textId="29740B52" w:rsidR="00E81CAB" w:rsidRDefault="00E81CAB" w:rsidP="002A549F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</w:tbl>
    <w:p w14:paraId="3A588CD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21EFB79" w14:textId="77777777" w:rsidR="001E41F3" w:rsidRDefault="001E41F3">
      <w:pPr>
        <w:rPr>
          <w:noProof/>
        </w:rPr>
      </w:pPr>
    </w:p>
    <w:p w14:paraId="29A25116" w14:textId="77777777" w:rsidR="001E5DEE" w:rsidRDefault="001E5DEE">
      <w:pPr>
        <w:rPr>
          <w:noProof/>
        </w:rPr>
      </w:pPr>
    </w:p>
    <w:p w14:paraId="530D83D8" w14:textId="77777777" w:rsidR="001E5DEE" w:rsidRDefault="001E5DEE" w:rsidP="001E5DEE">
      <w:pPr>
        <w:rPr>
          <w:lang w:eastAsia="zh-CN"/>
        </w:rPr>
      </w:pPr>
    </w:p>
    <w:p w14:paraId="4887E0EA" w14:textId="77777777" w:rsidR="001E5DEE" w:rsidRDefault="001E5DEE" w:rsidP="001E5DEE">
      <w:pPr>
        <w:rPr>
          <w:lang w:eastAsia="zh-CN"/>
        </w:rPr>
      </w:pPr>
    </w:p>
    <w:p w14:paraId="1FCC5CFB" w14:textId="77777777" w:rsidR="001E5DEE" w:rsidRDefault="001E5DEE" w:rsidP="001E5DEE">
      <w:pPr>
        <w:rPr>
          <w:lang w:eastAsia="zh-CN"/>
        </w:rPr>
      </w:pPr>
    </w:p>
    <w:p w14:paraId="7E17D934" w14:textId="77777777" w:rsidR="001E5DEE" w:rsidRDefault="001E5DEE">
      <w:pPr>
        <w:rPr>
          <w:noProof/>
        </w:rPr>
        <w:sectPr w:rsidR="001E5DEE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DFC1B8E" w14:textId="77777777" w:rsidR="009923D7" w:rsidRPr="00377BE7" w:rsidRDefault="009923D7" w:rsidP="009923D7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36"/>
          <w:szCs w:val="40"/>
        </w:rPr>
      </w:pPr>
      <w:r>
        <w:rPr>
          <w:rFonts w:ascii="Arial" w:hAnsi="Arial" w:cs="Arial"/>
          <w:smallCaps/>
          <w:color w:val="548DD4" w:themeColor="text2" w:themeTint="99"/>
          <w:sz w:val="36"/>
          <w:szCs w:val="40"/>
        </w:rPr>
        <w:lastRenderedPageBreak/>
        <w:t>*** START OF CHANGE 1 ***</w:t>
      </w:r>
    </w:p>
    <w:p w14:paraId="5BB9F7B1" w14:textId="77777777" w:rsidR="009923D7" w:rsidRPr="008F7C23" w:rsidRDefault="009923D7" w:rsidP="009923D7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/>
          <w:sz w:val="16"/>
        </w:rPr>
      </w:pPr>
      <w:r w:rsidRPr="002727CB">
        <w:rPr>
          <w:rFonts w:ascii="Courier New" w:hAnsi="Courier New" w:cstheme="minorBidi"/>
          <w:sz w:val="16"/>
          <w:szCs w:val="22"/>
          <w:lang w:val="en-US"/>
        </w:rPr>
        <w:t>&lt;CODE BEGINS&gt;</w:t>
      </w:r>
    </w:p>
    <w:p w14:paraId="08602ABB" w14:textId="77777777" w:rsidR="009923D7" w:rsidRDefault="009923D7" w:rsidP="009923D7">
      <w:pPr>
        <w:pStyle w:val="PL"/>
      </w:pPr>
      <w:r>
        <w:t>openapi: 3.0.1</w:t>
      </w:r>
    </w:p>
    <w:p w14:paraId="6C53EAD9" w14:textId="77777777" w:rsidR="009923D7" w:rsidRDefault="009923D7" w:rsidP="009923D7">
      <w:pPr>
        <w:pStyle w:val="PL"/>
      </w:pPr>
      <w:r>
        <w:t>info:</w:t>
      </w:r>
    </w:p>
    <w:p w14:paraId="6A657965" w14:textId="77777777" w:rsidR="009923D7" w:rsidRDefault="009923D7" w:rsidP="009923D7">
      <w:pPr>
        <w:pStyle w:val="PL"/>
      </w:pPr>
      <w:r>
        <w:t xml:space="preserve">  title: NR NRM</w:t>
      </w:r>
    </w:p>
    <w:p w14:paraId="51EF0D8E" w14:textId="77777777" w:rsidR="009923D7" w:rsidRDefault="009923D7" w:rsidP="009923D7">
      <w:pPr>
        <w:pStyle w:val="PL"/>
      </w:pPr>
      <w:r>
        <w:t xml:space="preserve">  version: 18.2.0</w:t>
      </w:r>
    </w:p>
    <w:p w14:paraId="5AE7CFB5" w14:textId="77777777" w:rsidR="009923D7" w:rsidRDefault="009923D7" w:rsidP="009923D7">
      <w:pPr>
        <w:pStyle w:val="PL"/>
      </w:pPr>
      <w:r>
        <w:t xml:space="preserve">  description: &gt;-</w:t>
      </w:r>
    </w:p>
    <w:p w14:paraId="0A184BC4" w14:textId="77777777" w:rsidR="009923D7" w:rsidRDefault="009923D7" w:rsidP="009923D7">
      <w:pPr>
        <w:pStyle w:val="PL"/>
      </w:pPr>
      <w:r>
        <w:t xml:space="preserve">    OAS 3.0.1 specification of the NR NRM</w:t>
      </w:r>
    </w:p>
    <w:p w14:paraId="611F5F17" w14:textId="77777777" w:rsidR="009923D7" w:rsidRDefault="009923D7" w:rsidP="009923D7">
      <w:pPr>
        <w:pStyle w:val="PL"/>
      </w:pPr>
      <w:r>
        <w:t xml:space="preserve">    © 2022, 3GPP Organizational Partners (ARIB, ATIS, CCSA, ETSI, TSDSI, TTA, TTC).</w:t>
      </w:r>
    </w:p>
    <w:p w14:paraId="0B8FDABD" w14:textId="77777777" w:rsidR="009923D7" w:rsidRDefault="009923D7" w:rsidP="009923D7">
      <w:pPr>
        <w:pStyle w:val="PL"/>
      </w:pPr>
      <w:r>
        <w:t xml:space="preserve">    All rights reserved.</w:t>
      </w:r>
    </w:p>
    <w:p w14:paraId="28C72EEC" w14:textId="77777777" w:rsidR="009923D7" w:rsidRDefault="009923D7" w:rsidP="009923D7">
      <w:pPr>
        <w:pStyle w:val="PL"/>
      </w:pPr>
      <w:r>
        <w:t>externalDocs:</w:t>
      </w:r>
    </w:p>
    <w:p w14:paraId="7C5FD84A" w14:textId="77777777" w:rsidR="009923D7" w:rsidRDefault="009923D7" w:rsidP="009923D7">
      <w:pPr>
        <w:pStyle w:val="PL"/>
      </w:pPr>
      <w:r>
        <w:t xml:space="preserve">  description: 3GPP TS 28.541; 5G NRM, NR NRM</w:t>
      </w:r>
    </w:p>
    <w:p w14:paraId="03F996CF" w14:textId="77777777" w:rsidR="009923D7" w:rsidRDefault="009923D7" w:rsidP="009923D7">
      <w:pPr>
        <w:pStyle w:val="PL"/>
      </w:pPr>
      <w:r>
        <w:t xml:space="preserve">  url: http://www.3gpp.org/ftp/Specs/archive/28_series/28.541/</w:t>
      </w:r>
    </w:p>
    <w:p w14:paraId="191B237F" w14:textId="77777777" w:rsidR="009923D7" w:rsidRDefault="009923D7" w:rsidP="009923D7">
      <w:pPr>
        <w:pStyle w:val="PL"/>
      </w:pPr>
      <w:r>
        <w:t>paths: {}</w:t>
      </w:r>
    </w:p>
    <w:p w14:paraId="412D7DA1" w14:textId="77777777" w:rsidR="009923D7" w:rsidRDefault="009923D7" w:rsidP="009923D7">
      <w:pPr>
        <w:pStyle w:val="PL"/>
      </w:pPr>
      <w:r>
        <w:t>components:</w:t>
      </w:r>
    </w:p>
    <w:p w14:paraId="09394FB3" w14:textId="77777777" w:rsidR="009923D7" w:rsidRDefault="009923D7" w:rsidP="009923D7">
      <w:pPr>
        <w:pStyle w:val="PL"/>
      </w:pPr>
      <w:r>
        <w:t xml:space="preserve">  schemas:</w:t>
      </w:r>
    </w:p>
    <w:p w14:paraId="76B34111" w14:textId="77777777" w:rsidR="009923D7" w:rsidRDefault="009923D7" w:rsidP="009923D7">
      <w:pPr>
        <w:pStyle w:val="PL"/>
      </w:pPr>
    </w:p>
    <w:p w14:paraId="55D42E79" w14:textId="77777777" w:rsidR="009923D7" w:rsidRDefault="009923D7" w:rsidP="009923D7">
      <w:pPr>
        <w:pStyle w:val="PL"/>
      </w:pPr>
      <w:r>
        <w:t>#-------- Definition of types-----------------------------------------------------</w:t>
      </w:r>
    </w:p>
    <w:p w14:paraId="4807B731" w14:textId="77777777" w:rsidR="009923D7" w:rsidRDefault="009923D7" w:rsidP="009923D7">
      <w:pPr>
        <w:pStyle w:val="PL"/>
      </w:pPr>
    </w:p>
    <w:p w14:paraId="6B0BA778" w14:textId="77777777" w:rsidR="009923D7" w:rsidRDefault="009923D7" w:rsidP="009923D7">
      <w:pPr>
        <w:pStyle w:val="PL"/>
      </w:pPr>
      <w:r>
        <w:t xml:space="preserve">    GnbId:</w:t>
      </w:r>
    </w:p>
    <w:p w14:paraId="39248A2D" w14:textId="77777777" w:rsidR="009923D7" w:rsidRDefault="009923D7" w:rsidP="009923D7">
      <w:pPr>
        <w:pStyle w:val="PL"/>
      </w:pPr>
      <w:r>
        <w:t xml:space="preserve">      type: string</w:t>
      </w:r>
    </w:p>
    <w:p w14:paraId="49D5A342" w14:textId="77777777" w:rsidR="009923D7" w:rsidRDefault="009923D7" w:rsidP="009923D7">
      <w:pPr>
        <w:pStyle w:val="PL"/>
      </w:pPr>
      <w:r>
        <w:t xml:space="preserve">    GnbIdLength:</w:t>
      </w:r>
    </w:p>
    <w:p w14:paraId="23E4FCAF" w14:textId="77777777" w:rsidR="009923D7" w:rsidRDefault="009923D7" w:rsidP="009923D7">
      <w:pPr>
        <w:pStyle w:val="PL"/>
      </w:pPr>
      <w:r>
        <w:t xml:space="preserve">      type: integer</w:t>
      </w:r>
    </w:p>
    <w:p w14:paraId="22BE9A05" w14:textId="77777777" w:rsidR="009923D7" w:rsidRDefault="009923D7" w:rsidP="009923D7">
      <w:pPr>
        <w:pStyle w:val="PL"/>
      </w:pPr>
      <w:r>
        <w:t xml:space="preserve">      minimum: 22</w:t>
      </w:r>
    </w:p>
    <w:p w14:paraId="0527807F" w14:textId="77777777" w:rsidR="009923D7" w:rsidRDefault="009923D7" w:rsidP="009923D7">
      <w:pPr>
        <w:pStyle w:val="PL"/>
      </w:pPr>
      <w:r>
        <w:t xml:space="preserve">      maximum: 32</w:t>
      </w:r>
    </w:p>
    <w:p w14:paraId="577930F9" w14:textId="77777777" w:rsidR="009923D7" w:rsidRDefault="009923D7" w:rsidP="009923D7">
      <w:pPr>
        <w:pStyle w:val="PL"/>
      </w:pPr>
      <w:r>
        <w:t xml:space="preserve">    GnbName:</w:t>
      </w:r>
    </w:p>
    <w:p w14:paraId="5F589A12" w14:textId="77777777" w:rsidR="009923D7" w:rsidRDefault="009923D7" w:rsidP="009923D7">
      <w:pPr>
        <w:pStyle w:val="PL"/>
      </w:pPr>
      <w:r>
        <w:t xml:space="preserve">      type: string</w:t>
      </w:r>
    </w:p>
    <w:p w14:paraId="651B87AB" w14:textId="77777777" w:rsidR="009923D7" w:rsidRDefault="009923D7" w:rsidP="009923D7">
      <w:pPr>
        <w:pStyle w:val="PL"/>
      </w:pPr>
      <w:r>
        <w:t xml:space="preserve">      maxLength: 150</w:t>
      </w:r>
    </w:p>
    <w:p w14:paraId="6C3090DF" w14:textId="77777777" w:rsidR="009923D7" w:rsidRDefault="009923D7" w:rsidP="009923D7">
      <w:pPr>
        <w:pStyle w:val="PL"/>
      </w:pPr>
      <w:r>
        <w:t xml:space="preserve">    GnbDuId:</w:t>
      </w:r>
    </w:p>
    <w:p w14:paraId="1E32AE7B" w14:textId="77777777" w:rsidR="009923D7" w:rsidRDefault="009923D7" w:rsidP="009923D7">
      <w:pPr>
        <w:pStyle w:val="PL"/>
      </w:pPr>
      <w:r>
        <w:t xml:space="preserve">      type: number</w:t>
      </w:r>
    </w:p>
    <w:p w14:paraId="195C54B7" w14:textId="77777777" w:rsidR="009923D7" w:rsidRDefault="009923D7" w:rsidP="009923D7">
      <w:pPr>
        <w:pStyle w:val="PL"/>
      </w:pPr>
      <w:r>
        <w:t xml:space="preserve">      minimum: 0</w:t>
      </w:r>
    </w:p>
    <w:p w14:paraId="062AB485" w14:textId="77777777" w:rsidR="009923D7" w:rsidRDefault="009923D7" w:rsidP="009923D7">
      <w:pPr>
        <w:pStyle w:val="PL"/>
      </w:pPr>
      <w:r>
        <w:t xml:space="preserve">      maximum: 68719476735</w:t>
      </w:r>
    </w:p>
    <w:p w14:paraId="2F5C0319" w14:textId="77777777" w:rsidR="009923D7" w:rsidRDefault="009923D7" w:rsidP="009923D7">
      <w:pPr>
        <w:pStyle w:val="PL"/>
      </w:pPr>
      <w:r>
        <w:t xml:space="preserve">    GnbCuUpId:</w:t>
      </w:r>
    </w:p>
    <w:p w14:paraId="77EF9312" w14:textId="77777777" w:rsidR="009923D7" w:rsidRDefault="009923D7" w:rsidP="009923D7">
      <w:pPr>
        <w:pStyle w:val="PL"/>
      </w:pPr>
      <w:r>
        <w:t xml:space="preserve">      type: number</w:t>
      </w:r>
    </w:p>
    <w:p w14:paraId="3CEA1432" w14:textId="77777777" w:rsidR="009923D7" w:rsidRDefault="009923D7" w:rsidP="009923D7">
      <w:pPr>
        <w:pStyle w:val="PL"/>
      </w:pPr>
      <w:r>
        <w:t xml:space="preserve">      minimum: 0</w:t>
      </w:r>
    </w:p>
    <w:p w14:paraId="7B15A956" w14:textId="77777777" w:rsidR="009923D7" w:rsidRDefault="009923D7" w:rsidP="009923D7">
      <w:pPr>
        <w:pStyle w:val="PL"/>
      </w:pPr>
      <w:r>
        <w:t xml:space="preserve">      maximum: 68719476735</w:t>
      </w:r>
    </w:p>
    <w:p w14:paraId="090E4D05" w14:textId="77777777" w:rsidR="009923D7" w:rsidRDefault="009923D7" w:rsidP="009923D7">
      <w:pPr>
        <w:pStyle w:val="PL"/>
      </w:pPr>
    </w:p>
    <w:p w14:paraId="04AD6733" w14:textId="77777777" w:rsidR="009923D7" w:rsidRDefault="009923D7" w:rsidP="009923D7">
      <w:pPr>
        <w:pStyle w:val="PL"/>
      </w:pPr>
      <w:r>
        <w:t xml:space="preserve">    Sst:</w:t>
      </w:r>
    </w:p>
    <w:p w14:paraId="0B5CD3B7" w14:textId="77777777" w:rsidR="009923D7" w:rsidRDefault="009923D7" w:rsidP="009923D7">
      <w:pPr>
        <w:pStyle w:val="PL"/>
      </w:pPr>
      <w:r>
        <w:t xml:space="preserve">      type: integer</w:t>
      </w:r>
    </w:p>
    <w:p w14:paraId="0332D233" w14:textId="77777777" w:rsidR="009923D7" w:rsidRDefault="009923D7" w:rsidP="009923D7">
      <w:pPr>
        <w:pStyle w:val="PL"/>
      </w:pPr>
      <w:r>
        <w:t xml:space="preserve">      maximum: 255</w:t>
      </w:r>
    </w:p>
    <w:p w14:paraId="4FB6A347" w14:textId="77777777" w:rsidR="009923D7" w:rsidRDefault="009923D7" w:rsidP="009923D7">
      <w:pPr>
        <w:pStyle w:val="PL"/>
      </w:pPr>
      <w:r>
        <w:t xml:space="preserve">    Snssai:</w:t>
      </w:r>
    </w:p>
    <w:p w14:paraId="2CA2AFD7" w14:textId="77777777" w:rsidR="009923D7" w:rsidRDefault="009923D7" w:rsidP="009923D7">
      <w:pPr>
        <w:pStyle w:val="PL"/>
      </w:pPr>
      <w:r>
        <w:t xml:space="preserve">      type: object</w:t>
      </w:r>
    </w:p>
    <w:p w14:paraId="78409BCD" w14:textId="77777777" w:rsidR="009923D7" w:rsidRDefault="009923D7" w:rsidP="009923D7">
      <w:pPr>
        <w:pStyle w:val="PL"/>
      </w:pPr>
      <w:r>
        <w:t xml:space="preserve">      properties:</w:t>
      </w:r>
    </w:p>
    <w:p w14:paraId="61A5F95D" w14:textId="77777777" w:rsidR="009923D7" w:rsidRDefault="009923D7" w:rsidP="009923D7">
      <w:pPr>
        <w:pStyle w:val="PL"/>
      </w:pPr>
      <w:r>
        <w:t xml:space="preserve">        sst:</w:t>
      </w:r>
    </w:p>
    <w:p w14:paraId="375C4239" w14:textId="77777777" w:rsidR="009923D7" w:rsidRDefault="009923D7" w:rsidP="009923D7">
      <w:pPr>
        <w:pStyle w:val="PL"/>
      </w:pPr>
      <w:r>
        <w:t xml:space="preserve">          $ref: '#/components/schemas/Sst'</w:t>
      </w:r>
    </w:p>
    <w:p w14:paraId="69654B96" w14:textId="77777777" w:rsidR="009923D7" w:rsidRDefault="009923D7" w:rsidP="009923D7">
      <w:pPr>
        <w:pStyle w:val="PL"/>
      </w:pPr>
      <w:r>
        <w:t xml:space="preserve">        sd:</w:t>
      </w:r>
    </w:p>
    <w:p w14:paraId="6E11B340" w14:textId="77777777" w:rsidR="009923D7" w:rsidRDefault="009923D7" w:rsidP="009923D7">
      <w:pPr>
        <w:pStyle w:val="PL"/>
      </w:pPr>
      <w:r>
        <w:t xml:space="preserve">          type: string</w:t>
      </w:r>
    </w:p>
    <w:p w14:paraId="38167E75" w14:textId="77777777" w:rsidR="009923D7" w:rsidRDefault="009923D7" w:rsidP="009923D7">
      <w:pPr>
        <w:pStyle w:val="PL"/>
      </w:pPr>
    </w:p>
    <w:p w14:paraId="51FE3109" w14:textId="77777777" w:rsidR="009923D7" w:rsidRDefault="009923D7" w:rsidP="009923D7">
      <w:pPr>
        <w:pStyle w:val="PL"/>
      </w:pPr>
      <w:r>
        <w:t xml:space="preserve">    Mnc:</w:t>
      </w:r>
    </w:p>
    <w:p w14:paraId="1FABFAA4" w14:textId="77777777" w:rsidR="009923D7" w:rsidRDefault="009923D7" w:rsidP="009923D7">
      <w:pPr>
        <w:pStyle w:val="PL"/>
      </w:pPr>
      <w:r>
        <w:t xml:space="preserve">      type: string</w:t>
      </w:r>
    </w:p>
    <w:p w14:paraId="23BB2D49" w14:textId="77777777" w:rsidR="009923D7" w:rsidRDefault="009923D7" w:rsidP="009923D7">
      <w:pPr>
        <w:pStyle w:val="PL"/>
      </w:pPr>
      <w:r>
        <w:t xml:space="preserve">      pattern: '[0-9]{3}|[0-9]{2}'</w:t>
      </w:r>
    </w:p>
    <w:p w14:paraId="5EC51CD7" w14:textId="77777777" w:rsidR="009923D7" w:rsidRDefault="009923D7" w:rsidP="009923D7">
      <w:pPr>
        <w:pStyle w:val="PL"/>
      </w:pPr>
      <w:r>
        <w:t xml:space="preserve">    PlmnId:</w:t>
      </w:r>
    </w:p>
    <w:p w14:paraId="4AF03D58" w14:textId="77777777" w:rsidR="009923D7" w:rsidRDefault="009923D7" w:rsidP="009923D7">
      <w:pPr>
        <w:pStyle w:val="PL"/>
      </w:pPr>
      <w:r>
        <w:t xml:space="preserve">      type: object</w:t>
      </w:r>
    </w:p>
    <w:p w14:paraId="7D6E3F9E" w14:textId="77777777" w:rsidR="009923D7" w:rsidRDefault="009923D7" w:rsidP="009923D7">
      <w:pPr>
        <w:pStyle w:val="PL"/>
      </w:pPr>
      <w:r>
        <w:t xml:space="preserve">      properties:</w:t>
      </w:r>
    </w:p>
    <w:p w14:paraId="098B8AC3" w14:textId="77777777" w:rsidR="009923D7" w:rsidRDefault="009923D7" w:rsidP="009923D7">
      <w:pPr>
        <w:pStyle w:val="PL"/>
      </w:pPr>
      <w:r>
        <w:t xml:space="preserve">        mcc:</w:t>
      </w:r>
    </w:p>
    <w:p w14:paraId="4956FFC7" w14:textId="77777777" w:rsidR="009923D7" w:rsidRDefault="009923D7" w:rsidP="009923D7">
      <w:pPr>
        <w:pStyle w:val="PL"/>
      </w:pPr>
      <w:r>
        <w:t xml:space="preserve">          $ref: 'TS28623_ComDefs.yaml#/components/schemas/Mcc'</w:t>
      </w:r>
    </w:p>
    <w:p w14:paraId="299F6430" w14:textId="77777777" w:rsidR="009923D7" w:rsidRDefault="009923D7" w:rsidP="009923D7">
      <w:pPr>
        <w:pStyle w:val="PL"/>
      </w:pPr>
      <w:r>
        <w:t xml:space="preserve">        mnc:</w:t>
      </w:r>
    </w:p>
    <w:p w14:paraId="62D358AE" w14:textId="77777777" w:rsidR="009923D7" w:rsidRDefault="009923D7" w:rsidP="009923D7">
      <w:pPr>
        <w:pStyle w:val="PL"/>
      </w:pPr>
      <w:r>
        <w:t xml:space="preserve">          $ref: '#/components/schemas/Mnc'</w:t>
      </w:r>
    </w:p>
    <w:p w14:paraId="60FE03D8" w14:textId="77777777" w:rsidR="009923D7" w:rsidRDefault="009923D7" w:rsidP="009923D7">
      <w:pPr>
        <w:pStyle w:val="PL"/>
      </w:pPr>
      <w:r>
        <w:t xml:space="preserve">    PlmnIdList:</w:t>
      </w:r>
    </w:p>
    <w:p w14:paraId="0BE6603F" w14:textId="77777777" w:rsidR="009923D7" w:rsidRDefault="009923D7" w:rsidP="009923D7">
      <w:pPr>
        <w:pStyle w:val="PL"/>
      </w:pPr>
      <w:r>
        <w:t xml:space="preserve">      type: array</w:t>
      </w:r>
    </w:p>
    <w:p w14:paraId="2006FE25" w14:textId="77777777" w:rsidR="009923D7" w:rsidRDefault="009923D7" w:rsidP="009923D7">
      <w:pPr>
        <w:pStyle w:val="PL"/>
      </w:pPr>
      <w:r>
        <w:t xml:space="preserve">      items:</w:t>
      </w:r>
    </w:p>
    <w:p w14:paraId="4750A031" w14:textId="77777777" w:rsidR="009923D7" w:rsidRDefault="009923D7" w:rsidP="009923D7">
      <w:pPr>
        <w:pStyle w:val="PL"/>
      </w:pPr>
      <w:r>
        <w:t xml:space="preserve">        $ref: '#/components/schemas/PlmnId'</w:t>
      </w:r>
    </w:p>
    <w:p w14:paraId="7B1E4DF7" w14:textId="77777777" w:rsidR="009923D7" w:rsidRDefault="009923D7" w:rsidP="009923D7">
      <w:pPr>
        <w:pStyle w:val="PL"/>
      </w:pPr>
      <w:r>
        <w:t xml:space="preserve">    PlmnInfo:</w:t>
      </w:r>
    </w:p>
    <w:p w14:paraId="54A1F896" w14:textId="77777777" w:rsidR="009923D7" w:rsidRDefault="009923D7" w:rsidP="009923D7">
      <w:pPr>
        <w:pStyle w:val="PL"/>
      </w:pPr>
      <w:r>
        <w:t xml:space="preserve">      type: object</w:t>
      </w:r>
    </w:p>
    <w:p w14:paraId="64CA7612" w14:textId="77777777" w:rsidR="009923D7" w:rsidRDefault="009923D7" w:rsidP="009923D7">
      <w:pPr>
        <w:pStyle w:val="PL"/>
      </w:pPr>
      <w:r>
        <w:t xml:space="preserve">      properties:</w:t>
      </w:r>
    </w:p>
    <w:p w14:paraId="462079BD" w14:textId="77777777" w:rsidR="009923D7" w:rsidRDefault="009923D7" w:rsidP="009923D7">
      <w:pPr>
        <w:pStyle w:val="PL"/>
      </w:pPr>
      <w:r>
        <w:t xml:space="preserve">        plmnId:</w:t>
      </w:r>
    </w:p>
    <w:p w14:paraId="66EB2265" w14:textId="77777777" w:rsidR="009923D7" w:rsidRDefault="009923D7" w:rsidP="009923D7">
      <w:pPr>
        <w:pStyle w:val="PL"/>
      </w:pPr>
      <w:r>
        <w:t xml:space="preserve">          $ref: '#/components/schemas/PlmnId'</w:t>
      </w:r>
    </w:p>
    <w:p w14:paraId="65937B9E" w14:textId="77777777" w:rsidR="009923D7" w:rsidRDefault="009923D7" w:rsidP="009923D7">
      <w:pPr>
        <w:pStyle w:val="PL"/>
      </w:pPr>
      <w:r>
        <w:t xml:space="preserve">        snssai:</w:t>
      </w:r>
    </w:p>
    <w:p w14:paraId="65FA510F" w14:textId="77777777" w:rsidR="009923D7" w:rsidRDefault="009923D7" w:rsidP="009923D7">
      <w:pPr>
        <w:pStyle w:val="PL"/>
      </w:pPr>
      <w:r>
        <w:lastRenderedPageBreak/>
        <w:t xml:space="preserve">          $ref: '#/components/schemas/Snssai'</w:t>
      </w:r>
    </w:p>
    <w:p w14:paraId="4F04A588" w14:textId="77777777" w:rsidR="009923D7" w:rsidRDefault="009923D7" w:rsidP="009923D7">
      <w:pPr>
        <w:pStyle w:val="PL"/>
      </w:pPr>
      <w:r>
        <w:t xml:space="preserve">    PlmnInfoList:</w:t>
      </w:r>
    </w:p>
    <w:p w14:paraId="004F40A1" w14:textId="77777777" w:rsidR="009923D7" w:rsidRDefault="009923D7" w:rsidP="009923D7">
      <w:pPr>
        <w:pStyle w:val="PL"/>
      </w:pPr>
      <w:r>
        <w:t xml:space="preserve">      type: array</w:t>
      </w:r>
    </w:p>
    <w:p w14:paraId="7B6F1B61" w14:textId="77777777" w:rsidR="009923D7" w:rsidRDefault="009923D7" w:rsidP="009923D7">
      <w:pPr>
        <w:pStyle w:val="PL"/>
      </w:pPr>
      <w:r>
        <w:t xml:space="preserve">      items:</w:t>
      </w:r>
    </w:p>
    <w:p w14:paraId="707A4F99" w14:textId="77777777" w:rsidR="009923D7" w:rsidRDefault="009923D7" w:rsidP="009923D7">
      <w:pPr>
        <w:pStyle w:val="PL"/>
      </w:pPr>
      <w:r>
        <w:t xml:space="preserve">        $ref: '#/components/schemas/PlmnInfo'</w:t>
      </w:r>
    </w:p>
    <w:p w14:paraId="1F4C9672" w14:textId="77777777" w:rsidR="009923D7" w:rsidRDefault="009923D7" w:rsidP="009923D7">
      <w:pPr>
        <w:pStyle w:val="PL"/>
      </w:pPr>
      <w:r>
        <w:t xml:space="preserve">    cagId:</w:t>
      </w:r>
    </w:p>
    <w:p w14:paraId="5834629D" w14:textId="77777777" w:rsidR="009923D7" w:rsidRDefault="009923D7" w:rsidP="009923D7">
      <w:pPr>
        <w:pStyle w:val="PL"/>
      </w:pPr>
      <w:r>
        <w:t xml:space="preserve">      type: string</w:t>
      </w:r>
    </w:p>
    <w:p w14:paraId="6CB7FAA6" w14:textId="77777777" w:rsidR="009923D7" w:rsidRDefault="009923D7" w:rsidP="009923D7">
      <w:pPr>
        <w:pStyle w:val="PL"/>
      </w:pPr>
      <w:r>
        <w:t xml:space="preserve">    nid:</w:t>
      </w:r>
    </w:p>
    <w:p w14:paraId="6917956F" w14:textId="77777777" w:rsidR="009923D7" w:rsidRDefault="009923D7" w:rsidP="009923D7">
      <w:pPr>
        <w:pStyle w:val="PL"/>
      </w:pPr>
      <w:r>
        <w:t xml:space="preserve">      type: string</w:t>
      </w:r>
    </w:p>
    <w:p w14:paraId="48CCA927" w14:textId="77777777" w:rsidR="009923D7" w:rsidRDefault="009923D7" w:rsidP="009923D7">
      <w:pPr>
        <w:pStyle w:val="PL"/>
      </w:pPr>
      <w:r>
        <w:t xml:space="preserve">    NpnIdentity:</w:t>
      </w:r>
    </w:p>
    <w:p w14:paraId="6E82113C" w14:textId="77777777" w:rsidR="009923D7" w:rsidRDefault="009923D7" w:rsidP="009923D7">
      <w:pPr>
        <w:pStyle w:val="PL"/>
      </w:pPr>
      <w:r>
        <w:t xml:space="preserve">      type: object</w:t>
      </w:r>
    </w:p>
    <w:p w14:paraId="0EDC235C" w14:textId="77777777" w:rsidR="009923D7" w:rsidRDefault="009923D7" w:rsidP="009923D7">
      <w:pPr>
        <w:pStyle w:val="PL"/>
      </w:pPr>
      <w:r>
        <w:t xml:space="preserve">      properties:</w:t>
      </w:r>
    </w:p>
    <w:p w14:paraId="2E453DF0" w14:textId="77777777" w:rsidR="009923D7" w:rsidRDefault="009923D7" w:rsidP="009923D7">
      <w:pPr>
        <w:pStyle w:val="PL"/>
      </w:pPr>
      <w:r>
        <w:t xml:space="preserve">        plmnId:</w:t>
      </w:r>
    </w:p>
    <w:p w14:paraId="3165FEE6" w14:textId="77777777" w:rsidR="009923D7" w:rsidRDefault="009923D7" w:rsidP="009923D7">
      <w:pPr>
        <w:pStyle w:val="PL"/>
      </w:pPr>
      <w:r>
        <w:t xml:space="preserve">          $ref: '#/components/schemas/PlmnId'</w:t>
      </w:r>
    </w:p>
    <w:p w14:paraId="30F087CF" w14:textId="77777777" w:rsidR="009923D7" w:rsidRDefault="009923D7" w:rsidP="009923D7">
      <w:pPr>
        <w:pStyle w:val="PL"/>
      </w:pPr>
      <w:r>
        <w:t xml:space="preserve">        cagidList:</w:t>
      </w:r>
    </w:p>
    <w:p w14:paraId="1696EA44" w14:textId="77777777" w:rsidR="009923D7" w:rsidRDefault="009923D7" w:rsidP="009923D7">
      <w:pPr>
        <w:pStyle w:val="PL"/>
      </w:pPr>
      <w:r>
        <w:t xml:space="preserve">          $ref: '#/components/schemas/cagId'</w:t>
      </w:r>
    </w:p>
    <w:p w14:paraId="36A5F2EB" w14:textId="77777777" w:rsidR="009923D7" w:rsidRDefault="009923D7" w:rsidP="009923D7">
      <w:pPr>
        <w:pStyle w:val="PL"/>
      </w:pPr>
      <w:r>
        <w:t xml:space="preserve">        nidList:</w:t>
      </w:r>
    </w:p>
    <w:p w14:paraId="1764EE66" w14:textId="77777777" w:rsidR="009923D7" w:rsidRDefault="009923D7" w:rsidP="009923D7">
      <w:pPr>
        <w:pStyle w:val="PL"/>
      </w:pPr>
      <w:r>
        <w:t xml:space="preserve">          $ref: '#/components/schemas/nid'</w:t>
      </w:r>
    </w:p>
    <w:p w14:paraId="161A8E68" w14:textId="77777777" w:rsidR="009923D7" w:rsidRDefault="009923D7" w:rsidP="009923D7">
      <w:pPr>
        <w:pStyle w:val="PL"/>
      </w:pPr>
      <w:r>
        <w:t xml:space="preserve">    NpnIdentityList:</w:t>
      </w:r>
    </w:p>
    <w:p w14:paraId="13D5ECF9" w14:textId="77777777" w:rsidR="009923D7" w:rsidRDefault="009923D7" w:rsidP="009923D7">
      <w:pPr>
        <w:pStyle w:val="PL"/>
      </w:pPr>
      <w:r>
        <w:t xml:space="preserve">      type: array</w:t>
      </w:r>
    </w:p>
    <w:p w14:paraId="10F0C0FC" w14:textId="77777777" w:rsidR="009923D7" w:rsidRDefault="009923D7" w:rsidP="009923D7">
      <w:pPr>
        <w:pStyle w:val="PL"/>
      </w:pPr>
      <w:r>
        <w:t xml:space="preserve">      items:</w:t>
      </w:r>
    </w:p>
    <w:p w14:paraId="7F2843AF" w14:textId="77777777" w:rsidR="009923D7" w:rsidRDefault="009923D7" w:rsidP="009923D7">
      <w:pPr>
        <w:pStyle w:val="PL"/>
      </w:pPr>
      <w:r>
        <w:t xml:space="preserve">        $ref: '#/components/schemas/NpnIdentity'</w:t>
      </w:r>
    </w:p>
    <w:p w14:paraId="46B97CFF" w14:textId="77777777" w:rsidR="009923D7" w:rsidRDefault="009923D7" w:rsidP="009923D7">
      <w:pPr>
        <w:pStyle w:val="PL"/>
      </w:pPr>
      <w:r>
        <w:t xml:space="preserve">    GGnbId:</w:t>
      </w:r>
    </w:p>
    <w:p w14:paraId="54FD162E" w14:textId="77777777" w:rsidR="009923D7" w:rsidRDefault="009923D7" w:rsidP="009923D7">
      <w:pPr>
        <w:pStyle w:val="PL"/>
      </w:pPr>
      <w:r>
        <w:t xml:space="preserve">        type: string</w:t>
      </w:r>
    </w:p>
    <w:p w14:paraId="0C48D0DC" w14:textId="77777777" w:rsidR="009923D7" w:rsidRDefault="009923D7" w:rsidP="009923D7">
      <w:pPr>
        <w:pStyle w:val="PL"/>
      </w:pPr>
      <w:r>
        <w:t xml:space="preserve">        pattern: '^[0-9]{3}[0-9]{2,3}-(22|23|24|25|26|27|28|29|30|31|32)-[0-9]{1,10}'</w:t>
      </w:r>
    </w:p>
    <w:p w14:paraId="60813BD8" w14:textId="77777777" w:rsidR="009923D7" w:rsidRDefault="009923D7" w:rsidP="009923D7">
      <w:pPr>
        <w:pStyle w:val="PL"/>
      </w:pPr>
      <w:r>
        <w:t xml:space="preserve">    GEnbId:</w:t>
      </w:r>
    </w:p>
    <w:p w14:paraId="58E1C8F3" w14:textId="77777777" w:rsidR="009923D7" w:rsidRDefault="009923D7" w:rsidP="009923D7">
      <w:pPr>
        <w:pStyle w:val="PL"/>
      </w:pPr>
      <w:r>
        <w:t xml:space="preserve">        type: string</w:t>
      </w:r>
    </w:p>
    <w:p w14:paraId="68E6F94D" w14:textId="77777777" w:rsidR="009923D7" w:rsidRDefault="009923D7" w:rsidP="009923D7">
      <w:pPr>
        <w:pStyle w:val="PL"/>
      </w:pPr>
      <w:r>
        <w:t xml:space="preserve">        pattern: '^[0-9]{3}[0-9]{2,3}-(18|20|21|22)-[0-9]{1,7}'</w:t>
      </w:r>
    </w:p>
    <w:p w14:paraId="7FF6F5CE" w14:textId="77777777" w:rsidR="009923D7" w:rsidRDefault="009923D7" w:rsidP="009923D7">
      <w:pPr>
        <w:pStyle w:val="PL"/>
      </w:pPr>
    </w:p>
    <w:p w14:paraId="4040E32F" w14:textId="77777777" w:rsidR="009923D7" w:rsidRDefault="009923D7" w:rsidP="009923D7">
      <w:pPr>
        <w:pStyle w:val="PL"/>
      </w:pPr>
      <w:r>
        <w:t xml:space="preserve">    GGnbIdList:</w:t>
      </w:r>
    </w:p>
    <w:p w14:paraId="14586BF3" w14:textId="77777777" w:rsidR="009923D7" w:rsidRDefault="009923D7" w:rsidP="009923D7">
      <w:pPr>
        <w:pStyle w:val="PL"/>
      </w:pPr>
      <w:r>
        <w:t xml:space="preserve">        type: array</w:t>
      </w:r>
    </w:p>
    <w:p w14:paraId="1F321602" w14:textId="77777777" w:rsidR="009923D7" w:rsidRDefault="009923D7" w:rsidP="009923D7">
      <w:pPr>
        <w:pStyle w:val="PL"/>
      </w:pPr>
      <w:r>
        <w:t xml:space="preserve">        items: </w:t>
      </w:r>
    </w:p>
    <w:p w14:paraId="5F82FE33" w14:textId="77777777" w:rsidR="009923D7" w:rsidRDefault="009923D7" w:rsidP="009923D7">
      <w:pPr>
        <w:pStyle w:val="PL"/>
      </w:pPr>
      <w:r>
        <w:t xml:space="preserve">          $ref: '#/components/schemas/GGnbId'</w:t>
      </w:r>
    </w:p>
    <w:p w14:paraId="3F5EE290" w14:textId="77777777" w:rsidR="009923D7" w:rsidRDefault="009923D7" w:rsidP="009923D7">
      <w:pPr>
        <w:pStyle w:val="PL"/>
      </w:pPr>
    </w:p>
    <w:p w14:paraId="362687B4" w14:textId="77777777" w:rsidR="009923D7" w:rsidRDefault="009923D7" w:rsidP="009923D7">
      <w:pPr>
        <w:pStyle w:val="PL"/>
      </w:pPr>
      <w:r>
        <w:t xml:space="preserve">    GEnbIdList:</w:t>
      </w:r>
    </w:p>
    <w:p w14:paraId="7F30D29D" w14:textId="77777777" w:rsidR="009923D7" w:rsidRDefault="009923D7" w:rsidP="009923D7">
      <w:pPr>
        <w:pStyle w:val="PL"/>
      </w:pPr>
      <w:r>
        <w:t xml:space="preserve">        type: array</w:t>
      </w:r>
    </w:p>
    <w:p w14:paraId="0F0CC327" w14:textId="77777777" w:rsidR="009923D7" w:rsidRDefault="009923D7" w:rsidP="009923D7">
      <w:pPr>
        <w:pStyle w:val="PL"/>
      </w:pPr>
      <w:r>
        <w:t xml:space="preserve">        items: </w:t>
      </w:r>
    </w:p>
    <w:p w14:paraId="77A77B38" w14:textId="77777777" w:rsidR="009923D7" w:rsidRDefault="009923D7" w:rsidP="009923D7">
      <w:pPr>
        <w:pStyle w:val="PL"/>
      </w:pPr>
      <w:r>
        <w:t xml:space="preserve">          $ref: '#/components/schemas/GEnbId'</w:t>
      </w:r>
    </w:p>
    <w:p w14:paraId="6F2EFB31" w14:textId="77777777" w:rsidR="009923D7" w:rsidRDefault="009923D7" w:rsidP="009923D7">
      <w:pPr>
        <w:pStyle w:val="PL"/>
      </w:pPr>
    </w:p>
    <w:p w14:paraId="78677DB5" w14:textId="77777777" w:rsidR="009923D7" w:rsidRDefault="009923D7" w:rsidP="009923D7">
      <w:pPr>
        <w:pStyle w:val="PL"/>
      </w:pPr>
      <w:r>
        <w:t xml:space="preserve">    NrPci:</w:t>
      </w:r>
    </w:p>
    <w:p w14:paraId="354E9326" w14:textId="77777777" w:rsidR="009923D7" w:rsidRDefault="009923D7" w:rsidP="009923D7">
      <w:pPr>
        <w:pStyle w:val="PL"/>
      </w:pPr>
      <w:r>
        <w:t xml:space="preserve">      type: integer</w:t>
      </w:r>
    </w:p>
    <w:p w14:paraId="226FDF2A" w14:textId="77777777" w:rsidR="009923D7" w:rsidRDefault="009923D7" w:rsidP="009923D7">
      <w:pPr>
        <w:pStyle w:val="PL"/>
      </w:pPr>
      <w:r>
        <w:t xml:space="preserve">      maximum: 503</w:t>
      </w:r>
    </w:p>
    <w:p w14:paraId="38D1173D" w14:textId="77777777" w:rsidR="009923D7" w:rsidRDefault="009923D7" w:rsidP="009923D7">
      <w:pPr>
        <w:pStyle w:val="PL"/>
      </w:pPr>
      <w:r>
        <w:t xml:space="preserve">    NrTac:</w:t>
      </w:r>
    </w:p>
    <w:p w14:paraId="487555DA" w14:textId="77777777" w:rsidR="009923D7" w:rsidRDefault="009923D7" w:rsidP="009923D7">
      <w:pPr>
        <w:pStyle w:val="PL"/>
      </w:pPr>
      <w:r>
        <w:t xml:space="preserve">      type: integer</w:t>
      </w:r>
    </w:p>
    <w:p w14:paraId="586B6C1A" w14:textId="77777777" w:rsidR="009923D7" w:rsidRDefault="009923D7" w:rsidP="009923D7">
      <w:pPr>
        <w:pStyle w:val="PL"/>
      </w:pPr>
      <w:r>
        <w:t xml:space="preserve">      maximum: 16777215</w:t>
      </w:r>
    </w:p>
    <w:p w14:paraId="2C1F0E78" w14:textId="77777777" w:rsidR="009923D7" w:rsidRDefault="009923D7" w:rsidP="009923D7">
      <w:pPr>
        <w:pStyle w:val="PL"/>
      </w:pPr>
      <w:r>
        <w:t xml:space="preserve">    NrTacList:</w:t>
      </w:r>
    </w:p>
    <w:p w14:paraId="3E7AD016" w14:textId="77777777" w:rsidR="009923D7" w:rsidRDefault="009923D7" w:rsidP="009923D7">
      <w:pPr>
        <w:pStyle w:val="PL"/>
      </w:pPr>
      <w:r>
        <w:t xml:space="preserve">      type: array</w:t>
      </w:r>
    </w:p>
    <w:p w14:paraId="088DA234" w14:textId="77777777" w:rsidR="009923D7" w:rsidRDefault="009923D7" w:rsidP="009923D7">
      <w:pPr>
        <w:pStyle w:val="PL"/>
      </w:pPr>
      <w:r>
        <w:t xml:space="preserve">      items:</w:t>
      </w:r>
    </w:p>
    <w:p w14:paraId="3C945FEF" w14:textId="77777777" w:rsidR="009923D7" w:rsidRDefault="009923D7" w:rsidP="009923D7">
      <w:pPr>
        <w:pStyle w:val="PL"/>
      </w:pPr>
      <w:r>
        <w:t xml:space="preserve">        $ref: '#/components/schemas/NrTac'</w:t>
      </w:r>
    </w:p>
    <w:p w14:paraId="233132C3" w14:textId="77777777" w:rsidR="009923D7" w:rsidRDefault="009923D7" w:rsidP="009923D7">
      <w:pPr>
        <w:pStyle w:val="PL"/>
      </w:pPr>
      <w:r>
        <w:t xml:space="preserve">    Tai:</w:t>
      </w:r>
    </w:p>
    <w:p w14:paraId="31751BA3" w14:textId="77777777" w:rsidR="009923D7" w:rsidRDefault="009923D7" w:rsidP="009923D7">
      <w:pPr>
        <w:pStyle w:val="PL"/>
      </w:pPr>
      <w:r>
        <w:t xml:space="preserve">      type: object</w:t>
      </w:r>
    </w:p>
    <w:p w14:paraId="74B209EA" w14:textId="77777777" w:rsidR="009923D7" w:rsidRDefault="009923D7" w:rsidP="009923D7">
      <w:pPr>
        <w:pStyle w:val="PL"/>
      </w:pPr>
      <w:r>
        <w:t xml:space="preserve">      properties:</w:t>
      </w:r>
    </w:p>
    <w:p w14:paraId="6D333DB5" w14:textId="77777777" w:rsidR="009923D7" w:rsidRDefault="009923D7" w:rsidP="009923D7">
      <w:pPr>
        <w:pStyle w:val="PL"/>
      </w:pPr>
      <w:r>
        <w:t xml:space="preserve">        plmnId:</w:t>
      </w:r>
    </w:p>
    <w:p w14:paraId="61D33194" w14:textId="77777777" w:rsidR="009923D7" w:rsidRDefault="009923D7" w:rsidP="009923D7">
      <w:pPr>
        <w:pStyle w:val="PL"/>
      </w:pPr>
      <w:r>
        <w:t xml:space="preserve">          $ref: '#/components/schemas/PlmnId'</w:t>
      </w:r>
    </w:p>
    <w:p w14:paraId="7E21D919" w14:textId="77777777" w:rsidR="009923D7" w:rsidRDefault="009923D7" w:rsidP="009923D7">
      <w:pPr>
        <w:pStyle w:val="PL"/>
      </w:pPr>
      <w:r>
        <w:t xml:space="preserve">        nrTac:</w:t>
      </w:r>
    </w:p>
    <w:p w14:paraId="73928838" w14:textId="77777777" w:rsidR="009923D7" w:rsidRDefault="009923D7" w:rsidP="009923D7">
      <w:pPr>
        <w:pStyle w:val="PL"/>
      </w:pPr>
      <w:r>
        <w:t xml:space="preserve">          $ref: '#/components/schemas/NrTac'</w:t>
      </w:r>
    </w:p>
    <w:p w14:paraId="5780BB29" w14:textId="77777777" w:rsidR="009923D7" w:rsidRDefault="009923D7" w:rsidP="009923D7">
      <w:pPr>
        <w:pStyle w:val="PL"/>
      </w:pPr>
      <w:r>
        <w:t xml:space="preserve">    TaiList:</w:t>
      </w:r>
    </w:p>
    <w:p w14:paraId="0099069D" w14:textId="77777777" w:rsidR="009923D7" w:rsidRDefault="009923D7" w:rsidP="009923D7">
      <w:pPr>
        <w:pStyle w:val="PL"/>
      </w:pPr>
      <w:r>
        <w:t xml:space="preserve">      type: array</w:t>
      </w:r>
    </w:p>
    <w:p w14:paraId="099F6C09" w14:textId="77777777" w:rsidR="009923D7" w:rsidRDefault="009923D7" w:rsidP="009923D7">
      <w:pPr>
        <w:pStyle w:val="PL"/>
      </w:pPr>
      <w:r>
        <w:t xml:space="preserve">      items:</w:t>
      </w:r>
    </w:p>
    <w:p w14:paraId="4400552F" w14:textId="77777777" w:rsidR="009923D7" w:rsidRDefault="009923D7" w:rsidP="009923D7">
      <w:pPr>
        <w:pStyle w:val="PL"/>
      </w:pPr>
      <w:r>
        <w:t xml:space="preserve">        $ref: '#/components/schemas/Tai' </w:t>
      </w:r>
    </w:p>
    <w:p w14:paraId="5BD0CF17" w14:textId="77777777" w:rsidR="009923D7" w:rsidRDefault="009923D7" w:rsidP="009923D7">
      <w:pPr>
        <w:pStyle w:val="PL"/>
      </w:pPr>
      <w:r>
        <w:t xml:space="preserve">    BackhaulAddress:</w:t>
      </w:r>
    </w:p>
    <w:p w14:paraId="74A593CC" w14:textId="77777777" w:rsidR="009923D7" w:rsidRDefault="009923D7" w:rsidP="009923D7">
      <w:pPr>
        <w:pStyle w:val="PL"/>
      </w:pPr>
      <w:r>
        <w:t xml:space="preserve">      type: object</w:t>
      </w:r>
    </w:p>
    <w:p w14:paraId="0F23EF46" w14:textId="77777777" w:rsidR="009923D7" w:rsidRDefault="009923D7" w:rsidP="009923D7">
      <w:pPr>
        <w:pStyle w:val="PL"/>
      </w:pPr>
      <w:r>
        <w:t xml:space="preserve">      properties:</w:t>
      </w:r>
    </w:p>
    <w:p w14:paraId="709F1523" w14:textId="77777777" w:rsidR="009923D7" w:rsidRDefault="009923D7" w:rsidP="009923D7">
      <w:pPr>
        <w:pStyle w:val="PL"/>
      </w:pPr>
      <w:r>
        <w:t xml:space="preserve">        gnbId:</w:t>
      </w:r>
    </w:p>
    <w:p w14:paraId="21FACF36" w14:textId="77777777" w:rsidR="009923D7" w:rsidRDefault="009923D7" w:rsidP="009923D7">
      <w:pPr>
        <w:pStyle w:val="PL"/>
      </w:pPr>
      <w:r>
        <w:t xml:space="preserve">          $ref: '#/components/schemas/GnbId'</w:t>
      </w:r>
    </w:p>
    <w:p w14:paraId="2DEC08E2" w14:textId="77777777" w:rsidR="009923D7" w:rsidRDefault="009923D7" w:rsidP="009923D7">
      <w:pPr>
        <w:pStyle w:val="PL"/>
      </w:pPr>
      <w:r>
        <w:t xml:space="preserve">        tai:</w:t>
      </w:r>
    </w:p>
    <w:p w14:paraId="531D9DC4" w14:textId="77777777" w:rsidR="009923D7" w:rsidRDefault="009923D7" w:rsidP="009923D7">
      <w:pPr>
        <w:pStyle w:val="PL"/>
      </w:pPr>
      <w:r>
        <w:t xml:space="preserve">          $ref: "#/components/schemas/Tai"</w:t>
      </w:r>
    </w:p>
    <w:p w14:paraId="323A55F9" w14:textId="77777777" w:rsidR="009923D7" w:rsidRDefault="009923D7" w:rsidP="009923D7">
      <w:pPr>
        <w:pStyle w:val="PL"/>
      </w:pPr>
      <w:r>
        <w:t xml:space="preserve">    MappingSetIDBackhaulAddress:</w:t>
      </w:r>
    </w:p>
    <w:p w14:paraId="03010F45" w14:textId="77777777" w:rsidR="009923D7" w:rsidRDefault="009923D7" w:rsidP="009923D7">
      <w:pPr>
        <w:pStyle w:val="PL"/>
      </w:pPr>
      <w:r>
        <w:t xml:space="preserve">      type: object</w:t>
      </w:r>
    </w:p>
    <w:p w14:paraId="5AB38D6D" w14:textId="77777777" w:rsidR="009923D7" w:rsidRDefault="009923D7" w:rsidP="009923D7">
      <w:pPr>
        <w:pStyle w:val="PL"/>
      </w:pPr>
      <w:r>
        <w:t xml:space="preserve">      properties:</w:t>
      </w:r>
    </w:p>
    <w:p w14:paraId="354573C1" w14:textId="77777777" w:rsidR="009923D7" w:rsidRDefault="009923D7" w:rsidP="009923D7">
      <w:pPr>
        <w:pStyle w:val="PL"/>
      </w:pPr>
      <w:r>
        <w:t xml:space="preserve">        setID:</w:t>
      </w:r>
    </w:p>
    <w:p w14:paraId="447685D6" w14:textId="77777777" w:rsidR="009923D7" w:rsidRDefault="009923D7" w:rsidP="009923D7">
      <w:pPr>
        <w:pStyle w:val="PL"/>
      </w:pPr>
      <w:r>
        <w:lastRenderedPageBreak/>
        <w:t xml:space="preserve">          type: integer</w:t>
      </w:r>
    </w:p>
    <w:p w14:paraId="11F92A9A" w14:textId="77777777" w:rsidR="009923D7" w:rsidRDefault="009923D7" w:rsidP="009923D7">
      <w:pPr>
        <w:pStyle w:val="PL"/>
      </w:pPr>
      <w:r>
        <w:t xml:space="preserve">        backhaulAddress:</w:t>
      </w:r>
    </w:p>
    <w:p w14:paraId="1EE410D7" w14:textId="77777777" w:rsidR="009923D7" w:rsidRDefault="009923D7" w:rsidP="009923D7">
      <w:pPr>
        <w:pStyle w:val="PL"/>
      </w:pPr>
      <w:r>
        <w:t xml:space="preserve">          $ref: '#/components/schemas/BackhaulAddress'</w:t>
      </w:r>
    </w:p>
    <w:p w14:paraId="2E66D91B" w14:textId="77777777" w:rsidR="009923D7" w:rsidRDefault="009923D7" w:rsidP="009923D7">
      <w:pPr>
        <w:pStyle w:val="PL"/>
      </w:pPr>
      <w:r>
        <w:t xml:space="preserve">    IntraRatEsActivationOriginalCellLoadParameters:</w:t>
      </w:r>
    </w:p>
    <w:p w14:paraId="3AA3A1D9" w14:textId="77777777" w:rsidR="009923D7" w:rsidRDefault="009923D7" w:rsidP="009923D7">
      <w:pPr>
        <w:pStyle w:val="PL"/>
      </w:pPr>
      <w:r>
        <w:t xml:space="preserve">      type: object</w:t>
      </w:r>
    </w:p>
    <w:p w14:paraId="3284CEC9" w14:textId="77777777" w:rsidR="009923D7" w:rsidRDefault="009923D7" w:rsidP="009923D7">
      <w:pPr>
        <w:pStyle w:val="PL"/>
      </w:pPr>
      <w:r>
        <w:t xml:space="preserve">      properties:</w:t>
      </w:r>
    </w:p>
    <w:p w14:paraId="2BFDBD67" w14:textId="77777777" w:rsidR="009923D7" w:rsidRDefault="009923D7" w:rsidP="009923D7">
      <w:pPr>
        <w:pStyle w:val="PL"/>
      </w:pPr>
      <w:r>
        <w:t xml:space="preserve">        loadThreshold:</w:t>
      </w:r>
    </w:p>
    <w:p w14:paraId="4057DDBA" w14:textId="77777777" w:rsidR="009923D7" w:rsidRDefault="009923D7" w:rsidP="009923D7">
      <w:pPr>
        <w:pStyle w:val="PL"/>
      </w:pPr>
      <w:r>
        <w:t xml:space="preserve">          type: integer</w:t>
      </w:r>
    </w:p>
    <w:p w14:paraId="05E20316" w14:textId="77777777" w:rsidR="009923D7" w:rsidRDefault="009923D7" w:rsidP="009923D7">
      <w:pPr>
        <w:pStyle w:val="PL"/>
      </w:pPr>
      <w:r>
        <w:t xml:space="preserve">        timeDuration:</w:t>
      </w:r>
    </w:p>
    <w:p w14:paraId="4A9D26A7" w14:textId="77777777" w:rsidR="009923D7" w:rsidRDefault="009923D7" w:rsidP="009923D7">
      <w:pPr>
        <w:pStyle w:val="PL"/>
      </w:pPr>
      <w:r>
        <w:t xml:space="preserve">          type: integer</w:t>
      </w:r>
    </w:p>
    <w:p w14:paraId="09E0AF56" w14:textId="77777777" w:rsidR="009923D7" w:rsidRDefault="009923D7" w:rsidP="009923D7">
      <w:pPr>
        <w:pStyle w:val="PL"/>
      </w:pPr>
      <w:r>
        <w:t xml:space="preserve">    IntraRatEsActivationCandidateCellsLoadParameters:</w:t>
      </w:r>
    </w:p>
    <w:p w14:paraId="0BB3217B" w14:textId="77777777" w:rsidR="009923D7" w:rsidRDefault="009923D7" w:rsidP="009923D7">
      <w:pPr>
        <w:pStyle w:val="PL"/>
      </w:pPr>
      <w:r>
        <w:t xml:space="preserve">      type: object</w:t>
      </w:r>
    </w:p>
    <w:p w14:paraId="721817BD" w14:textId="77777777" w:rsidR="009923D7" w:rsidRDefault="009923D7" w:rsidP="009923D7">
      <w:pPr>
        <w:pStyle w:val="PL"/>
      </w:pPr>
      <w:r>
        <w:t xml:space="preserve">      properties:</w:t>
      </w:r>
    </w:p>
    <w:p w14:paraId="2153A65F" w14:textId="77777777" w:rsidR="009923D7" w:rsidRDefault="009923D7" w:rsidP="009923D7">
      <w:pPr>
        <w:pStyle w:val="PL"/>
      </w:pPr>
      <w:r>
        <w:t xml:space="preserve">        loadThreshold:</w:t>
      </w:r>
    </w:p>
    <w:p w14:paraId="212255F7" w14:textId="77777777" w:rsidR="009923D7" w:rsidRDefault="009923D7" w:rsidP="009923D7">
      <w:pPr>
        <w:pStyle w:val="PL"/>
      </w:pPr>
      <w:r>
        <w:t xml:space="preserve">          type: integer</w:t>
      </w:r>
    </w:p>
    <w:p w14:paraId="3D48BB33" w14:textId="77777777" w:rsidR="009923D7" w:rsidRDefault="009923D7" w:rsidP="009923D7">
      <w:pPr>
        <w:pStyle w:val="PL"/>
      </w:pPr>
      <w:r>
        <w:t xml:space="preserve">        timeDuration:</w:t>
      </w:r>
    </w:p>
    <w:p w14:paraId="2A425E88" w14:textId="77777777" w:rsidR="009923D7" w:rsidRDefault="009923D7" w:rsidP="009923D7">
      <w:pPr>
        <w:pStyle w:val="PL"/>
      </w:pPr>
      <w:r>
        <w:t xml:space="preserve">          type: integer</w:t>
      </w:r>
    </w:p>
    <w:p w14:paraId="4F315A6D" w14:textId="77777777" w:rsidR="009923D7" w:rsidRDefault="009923D7" w:rsidP="009923D7">
      <w:pPr>
        <w:pStyle w:val="PL"/>
      </w:pPr>
      <w:r>
        <w:t xml:space="preserve">    IntraRatEsDeactivationCandidateCellsLoadParameters:</w:t>
      </w:r>
    </w:p>
    <w:p w14:paraId="3366EB54" w14:textId="77777777" w:rsidR="009923D7" w:rsidRDefault="009923D7" w:rsidP="009923D7">
      <w:pPr>
        <w:pStyle w:val="PL"/>
      </w:pPr>
      <w:r>
        <w:t xml:space="preserve">      type: object</w:t>
      </w:r>
    </w:p>
    <w:p w14:paraId="0E5EC64B" w14:textId="77777777" w:rsidR="009923D7" w:rsidRDefault="009923D7" w:rsidP="009923D7">
      <w:pPr>
        <w:pStyle w:val="PL"/>
      </w:pPr>
      <w:r>
        <w:t xml:space="preserve">      properties:</w:t>
      </w:r>
    </w:p>
    <w:p w14:paraId="64E9D760" w14:textId="77777777" w:rsidR="009923D7" w:rsidRDefault="009923D7" w:rsidP="009923D7">
      <w:pPr>
        <w:pStyle w:val="PL"/>
      </w:pPr>
      <w:r>
        <w:t xml:space="preserve">        loadThreshold:</w:t>
      </w:r>
    </w:p>
    <w:p w14:paraId="79F87D8D" w14:textId="77777777" w:rsidR="009923D7" w:rsidRDefault="009923D7" w:rsidP="009923D7">
      <w:pPr>
        <w:pStyle w:val="PL"/>
      </w:pPr>
      <w:r>
        <w:t xml:space="preserve">          type: integer</w:t>
      </w:r>
    </w:p>
    <w:p w14:paraId="4CF577D8" w14:textId="77777777" w:rsidR="009923D7" w:rsidRDefault="009923D7" w:rsidP="009923D7">
      <w:pPr>
        <w:pStyle w:val="PL"/>
      </w:pPr>
      <w:r>
        <w:t xml:space="preserve">        timeDuration:</w:t>
      </w:r>
    </w:p>
    <w:p w14:paraId="0003696C" w14:textId="77777777" w:rsidR="009923D7" w:rsidRDefault="009923D7" w:rsidP="009923D7">
      <w:pPr>
        <w:pStyle w:val="PL"/>
      </w:pPr>
      <w:r>
        <w:t xml:space="preserve">          type: integer</w:t>
      </w:r>
    </w:p>
    <w:p w14:paraId="1DF00072" w14:textId="77777777" w:rsidR="009923D7" w:rsidRDefault="009923D7" w:rsidP="009923D7">
      <w:pPr>
        <w:pStyle w:val="PL"/>
      </w:pPr>
      <w:r>
        <w:t xml:space="preserve">    EsNotAllowedTimePeriod:</w:t>
      </w:r>
    </w:p>
    <w:p w14:paraId="1B4DCF56" w14:textId="77777777" w:rsidR="009923D7" w:rsidRDefault="009923D7" w:rsidP="009923D7">
      <w:pPr>
        <w:pStyle w:val="PL"/>
      </w:pPr>
      <w:r>
        <w:t xml:space="preserve">      type: object</w:t>
      </w:r>
    </w:p>
    <w:p w14:paraId="1317E735" w14:textId="77777777" w:rsidR="009923D7" w:rsidRDefault="009923D7" w:rsidP="009923D7">
      <w:pPr>
        <w:pStyle w:val="PL"/>
      </w:pPr>
      <w:r>
        <w:t xml:space="preserve">      properties:</w:t>
      </w:r>
    </w:p>
    <w:p w14:paraId="170D86A1" w14:textId="77777777" w:rsidR="009923D7" w:rsidRDefault="009923D7" w:rsidP="009923D7">
      <w:pPr>
        <w:pStyle w:val="PL"/>
      </w:pPr>
      <w:r>
        <w:t xml:space="preserve">        startTimeandendTime:</w:t>
      </w:r>
    </w:p>
    <w:p w14:paraId="7CF28A51" w14:textId="77777777" w:rsidR="009923D7" w:rsidRDefault="009923D7" w:rsidP="009923D7">
      <w:pPr>
        <w:pStyle w:val="PL"/>
      </w:pPr>
      <w:r>
        <w:t xml:space="preserve">          type: string</w:t>
      </w:r>
    </w:p>
    <w:p w14:paraId="7FB133FB" w14:textId="77777777" w:rsidR="009923D7" w:rsidRDefault="009923D7" w:rsidP="009923D7">
      <w:pPr>
        <w:pStyle w:val="PL"/>
      </w:pPr>
      <w:r>
        <w:t xml:space="preserve">        periodOfDay:</w:t>
      </w:r>
    </w:p>
    <w:p w14:paraId="4C2411A7" w14:textId="77777777" w:rsidR="009923D7" w:rsidRDefault="009923D7" w:rsidP="009923D7">
      <w:pPr>
        <w:pStyle w:val="PL"/>
      </w:pPr>
      <w:r>
        <w:t xml:space="preserve">          type: string</w:t>
      </w:r>
    </w:p>
    <w:p w14:paraId="1EC61C0C" w14:textId="77777777" w:rsidR="009923D7" w:rsidRDefault="009923D7" w:rsidP="009923D7">
      <w:pPr>
        <w:pStyle w:val="PL"/>
      </w:pPr>
      <w:r>
        <w:t xml:space="preserve">        daysOfWeekList:</w:t>
      </w:r>
    </w:p>
    <w:p w14:paraId="312EACCF" w14:textId="77777777" w:rsidR="009923D7" w:rsidRDefault="009923D7" w:rsidP="009923D7">
      <w:pPr>
        <w:pStyle w:val="PL"/>
      </w:pPr>
      <w:r>
        <w:t xml:space="preserve">          type: string</w:t>
      </w:r>
    </w:p>
    <w:p w14:paraId="66A860BB" w14:textId="77777777" w:rsidR="009923D7" w:rsidRDefault="009923D7" w:rsidP="009923D7">
      <w:pPr>
        <w:pStyle w:val="PL"/>
      </w:pPr>
      <w:r>
        <w:t xml:space="preserve">        listoftimeperiods:</w:t>
      </w:r>
    </w:p>
    <w:p w14:paraId="6493D679" w14:textId="77777777" w:rsidR="009923D7" w:rsidRDefault="009923D7" w:rsidP="009923D7">
      <w:pPr>
        <w:pStyle w:val="PL"/>
      </w:pPr>
      <w:r>
        <w:t xml:space="preserve">          type: string</w:t>
      </w:r>
    </w:p>
    <w:p w14:paraId="1697D96B" w14:textId="77777777" w:rsidR="009923D7" w:rsidRDefault="009923D7" w:rsidP="009923D7">
      <w:pPr>
        <w:pStyle w:val="PL"/>
      </w:pPr>
      <w:r>
        <w:t xml:space="preserve">    InterRatEsActivationOriginalCellParameters:</w:t>
      </w:r>
    </w:p>
    <w:p w14:paraId="5A7CA234" w14:textId="77777777" w:rsidR="009923D7" w:rsidRDefault="009923D7" w:rsidP="009923D7">
      <w:pPr>
        <w:pStyle w:val="PL"/>
      </w:pPr>
      <w:r>
        <w:t xml:space="preserve">      type: object</w:t>
      </w:r>
    </w:p>
    <w:p w14:paraId="7A6797E7" w14:textId="77777777" w:rsidR="009923D7" w:rsidRDefault="009923D7" w:rsidP="009923D7">
      <w:pPr>
        <w:pStyle w:val="PL"/>
      </w:pPr>
      <w:r>
        <w:t xml:space="preserve">      properties:</w:t>
      </w:r>
    </w:p>
    <w:p w14:paraId="733B7226" w14:textId="77777777" w:rsidR="009923D7" w:rsidRDefault="009923D7" w:rsidP="009923D7">
      <w:pPr>
        <w:pStyle w:val="PL"/>
      </w:pPr>
      <w:r>
        <w:t xml:space="preserve">        loadThreshold:</w:t>
      </w:r>
    </w:p>
    <w:p w14:paraId="4A97181C" w14:textId="77777777" w:rsidR="009923D7" w:rsidRDefault="009923D7" w:rsidP="009923D7">
      <w:pPr>
        <w:pStyle w:val="PL"/>
      </w:pPr>
      <w:r>
        <w:t xml:space="preserve">          type: integer</w:t>
      </w:r>
    </w:p>
    <w:p w14:paraId="2184D133" w14:textId="77777777" w:rsidR="009923D7" w:rsidRDefault="009923D7" w:rsidP="009923D7">
      <w:pPr>
        <w:pStyle w:val="PL"/>
      </w:pPr>
      <w:r>
        <w:t xml:space="preserve">        timeDuration:</w:t>
      </w:r>
    </w:p>
    <w:p w14:paraId="7F5A61FF" w14:textId="77777777" w:rsidR="009923D7" w:rsidRDefault="009923D7" w:rsidP="009923D7">
      <w:pPr>
        <w:pStyle w:val="PL"/>
      </w:pPr>
      <w:r>
        <w:t xml:space="preserve">          type: integer</w:t>
      </w:r>
    </w:p>
    <w:p w14:paraId="496E76FC" w14:textId="77777777" w:rsidR="009923D7" w:rsidRDefault="009923D7" w:rsidP="009923D7">
      <w:pPr>
        <w:pStyle w:val="PL"/>
      </w:pPr>
      <w:r>
        <w:t xml:space="preserve">    InterRatEsActivationCandidateCellParameters:</w:t>
      </w:r>
    </w:p>
    <w:p w14:paraId="2DD78B6C" w14:textId="77777777" w:rsidR="009923D7" w:rsidRDefault="009923D7" w:rsidP="009923D7">
      <w:pPr>
        <w:pStyle w:val="PL"/>
      </w:pPr>
      <w:r>
        <w:t xml:space="preserve">      type: object</w:t>
      </w:r>
    </w:p>
    <w:p w14:paraId="410C7AF6" w14:textId="77777777" w:rsidR="009923D7" w:rsidRDefault="009923D7" w:rsidP="009923D7">
      <w:pPr>
        <w:pStyle w:val="PL"/>
      </w:pPr>
      <w:r>
        <w:t xml:space="preserve">      properties:</w:t>
      </w:r>
    </w:p>
    <w:p w14:paraId="16D60936" w14:textId="77777777" w:rsidR="009923D7" w:rsidRDefault="009923D7" w:rsidP="009923D7">
      <w:pPr>
        <w:pStyle w:val="PL"/>
      </w:pPr>
      <w:r>
        <w:t xml:space="preserve">        loadThreshold:</w:t>
      </w:r>
    </w:p>
    <w:p w14:paraId="2C2C07ED" w14:textId="77777777" w:rsidR="009923D7" w:rsidRDefault="009923D7" w:rsidP="009923D7">
      <w:pPr>
        <w:pStyle w:val="PL"/>
      </w:pPr>
      <w:r>
        <w:t xml:space="preserve">          type: integer</w:t>
      </w:r>
    </w:p>
    <w:p w14:paraId="3038E87D" w14:textId="77777777" w:rsidR="009923D7" w:rsidRDefault="009923D7" w:rsidP="009923D7">
      <w:pPr>
        <w:pStyle w:val="PL"/>
      </w:pPr>
      <w:r>
        <w:t xml:space="preserve">        timeDuration:</w:t>
      </w:r>
    </w:p>
    <w:p w14:paraId="123BD1A3" w14:textId="77777777" w:rsidR="009923D7" w:rsidRDefault="009923D7" w:rsidP="009923D7">
      <w:pPr>
        <w:pStyle w:val="PL"/>
      </w:pPr>
      <w:r>
        <w:t xml:space="preserve">          type: integer</w:t>
      </w:r>
    </w:p>
    <w:p w14:paraId="1BE625F8" w14:textId="77777777" w:rsidR="009923D7" w:rsidRDefault="009923D7" w:rsidP="009923D7">
      <w:pPr>
        <w:pStyle w:val="PL"/>
      </w:pPr>
      <w:r>
        <w:t xml:space="preserve">    InterRatEsDeactivationCandidateCellParameters:</w:t>
      </w:r>
    </w:p>
    <w:p w14:paraId="674B6712" w14:textId="77777777" w:rsidR="009923D7" w:rsidRDefault="009923D7" w:rsidP="009923D7">
      <w:pPr>
        <w:pStyle w:val="PL"/>
      </w:pPr>
      <w:r>
        <w:t xml:space="preserve">      type: object</w:t>
      </w:r>
    </w:p>
    <w:p w14:paraId="52BDFE6C" w14:textId="77777777" w:rsidR="009923D7" w:rsidRDefault="009923D7" w:rsidP="009923D7">
      <w:pPr>
        <w:pStyle w:val="PL"/>
      </w:pPr>
      <w:r>
        <w:t xml:space="preserve">      properties:</w:t>
      </w:r>
    </w:p>
    <w:p w14:paraId="5DD649C1" w14:textId="77777777" w:rsidR="009923D7" w:rsidRDefault="009923D7" w:rsidP="009923D7">
      <w:pPr>
        <w:pStyle w:val="PL"/>
      </w:pPr>
      <w:r>
        <w:t xml:space="preserve">        loadThreshold:</w:t>
      </w:r>
    </w:p>
    <w:p w14:paraId="00D846C3" w14:textId="77777777" w:rsidR="009923D7" w:rsidRDefault="009923D7" w:rsidP="009923D7">
      <w:pPr>
        <w:pStyle w:val="PL"/>
      </w:pPr>
      <w:r>
        <w:t xml:space="preserve">          type: integer</w:t>
      </w:r>
    </w:p>
    <w:p w14:paraId="041F4B8F" w14:textId="77777777" w:rsidR="009923D7" w:rsidRDefault="009923D7" w:rsidP="009923D7">
      <w:pPr>
        <w:pStyle w:val="PL"/>
      </w:pPr>
      <w:r>
        <w:t xml:space="preserve">        timeDuration:</w:t>
      </w:r>
    </w:p>
    <w:p w14:paraId="3FA26094" w14:textId="77777777" w:rsidR="009923D7" w:rsidRDefault="009923D7" w:rsidP="009923D7">
      <w:pPr>
        <w:pStyle w:val="PL"/>
      </w:pPr>
      <w:r>
        <w:t xml:space="preserve">          type: integer</w:t>
      </w:r>
    </w:p>
    <w:p w14:paraId="535FD282" w14:textId="77777777" w:rsidR="009923D7" w:rsidRDefault="009923D7" w:rsidP="009923D7">
      <w:pPr>
        <w:pStyle w:val="PL"/>
      </w:pPr>
    </w:p>
    <w:p w14:paraId="1E1B9D6B" w14:textId="77777777" w:rsidR="009923D7" w:rsidRDefault="009923D7" w:rsidP="009923D7">
      <w:pPr>
        <w:pStyle w:val="PL"/>
      </w:pPr>
      <w:r>
        <w:t xml:space="preserve">    UeAccProbilityDist:</w:t>
      </w:r>
    </w:p>
    <w:p w14:paraId="2472E3B2" w14:textId="77777777" w:rsidR="009923D7" w:rsidRDefault="009923D7" w:rsidP="009923D7">
      <w:pPr>
        <w:pStyle w:val="PL"/>
      </w:pPr>
      <w:r>
        <w:t xml:space="preserve">      type: object</w:t>
      </w:r>
    </w:p>
    <w:p w14:paraId="6695E4A0" w14:textId="77777777" w:rsidR="009923D7" w:rsidRDefault="009923D7" w:rsidP="009923D7">
      <w:pPr>
        <w:pStyle w:val="PL"/>
      </w:pPr>
      <w:r>
        <w:t xml:space="preserve">      properties:</w:t>
      </w:r>
    </w:p>
    <w:p w14:paraId="1F70BA79" w14:textId="77777777" w:rsidR="009923D7" w:rsidRDefault="009923D7" w:rsidP="009923D7">
      <w:pPr>
        <w:pStyle w:val="PL"/>
      </w:pPr>
      <w:r>
        <w:t xml:space="preserve">        targetProbability:</w:t>
      </w:r>
    </w:p>
    <w:p w14:paraId="42AE8075" w14:textId="77777777" w:rsidR="009923D7" w:rsidRDefault="009923D7" w:rsidP="009923D7">
      <w:pPr>
        <w:pStyle w:val="PL"/>
      </w:pPr>
      <w:r>
        <w:t xml:space="preserve">          type: integer</w:t>
      </w:r>
    </w:p>
    <w:p w14:paraId="3B82F3CD" w14:textId="77777777" w:rsidR="009923D7" w:rsidRDefault="009923D7" w:rsidP="009923D7">
      <w:pPr>
        <w:pStyle w:val="PL"/>
      </w:pPr>
      <w:r>
        <w:t xml:space="preserve">        numberofpreamblessent:</w:t>
      </w:r>
    </w:p>
    <w:p w14:paraId="29CFDD82" w14:textId="77777777" w:rsidR="009923D7" w:rsidRDefault="009923D7" w:rsidP="009923D7">
      <w:pPr>
        <w:pStyle w:val="PL"/>
      </w:pPr>
      <w:r>
        <w:t xml:space="preserve">          type: integer</w:t>
      </w:r>
    </w:p>
    <w:p w14:paraId="26719C7E" w14:textId="77777777" w:rsidR="009923D7" w:rsidRDefault="009923D7" w:rsidP="009923D7">
      <w:pPr>
        <w:pStyle w:val="PL"/>
      </w:pPr>
    </w:p>
    <w:p w14:paraId="6F8D6690" w14:textId="77777777" w:rsidR="009923D7" w:rsidRDefault="009923D7" w:rsidP="009923D7">
      <w:pPr>
        <w:pStyle w:val="PL"/>
      </w:pPr>
      <w:r>
        <w:t xml:space="preserve">    UeAccDelayProbilityDist:</w:t>
      </w:r>
    </w:p>
    <w:p w14:paraId="1EA48585" w14:textId="77777777" w:rsidR="009923D7" w:rsidRDefault="009923D7" w:rsidP="009923D7">
      <w:pPr>
        <w:pStyle w:val="PL"/>
      </w:pPr>
      <w:r>
        <w:t xml:space="preserve">      type: object</w:t>
      </w:r>
    </w:p>
    <w:p w14:paraId="28A305AD" w14:textId="77777777" w:rsidR="009923D7" w:rsidRDefault="009923D7" w:rsidP="009923D7">
      <w:pPr>
        <w:pStyle w:val="PL"/>
      </w:pPr>
      <w:r>
        <w:t xml:space="preserve">      properties:</w:t>
      </w:r>
    </w:p>
    <w:p w14:paraId="111D86D5" w14:textId="77777777" w:rsidR="009923D7" w:rsidRDefault="009923D7" w:rsidP="009923D7">
      <w:pPr>
        <w:pStyle w:val="PL"/>
      </w:pPr>
      <w:r>
        <w:t xml:space="preserve">        targetProbability:</w:t>
      </w:r>
    </w:p>
    <w:p w14:paraId="34CA49B5" w14:textId="77777777" w:rsidR="009923D7" w:rsidRDefault="009923D7" w:rsidP="009923D7">
      <w:pPr>
        <w:pStyle w:val="PL"/>
      </w:pPr>
      <w:r>
        <w:t xml:space="preserve">          type: integer</w:t>
      </w:r>
    </w:p>
    <w:p w14:paraId="4F7A84A9" w14:textId="77777777" w:rsidR="009923D7" w:rsidRDefault="009923D7" w:rsidP="009923D7">
      <w:pPr>
        <w:pStyle w:val="PL"/>
      </w:pPr>
      <w:r>
        <w:t xml:space="preserve">        accessdelay:</w:t>
      </w:r>
    </w:p>
    <w:p w14:paraId="2A40346B" w14:textId="77777777" w:rsidR="009923D7" w:rsidRDefault="009923D7" w:rsidP="009923D7">
      <w:pPr>
        <w:pStyle w:val="PL"/>
      </w:pPr>
      <w:r>
        <w:lastRenderedPageBreak/>
        <w:t xml:space="preserve">          type: integer</w:t>
      </w:r>
    </w:p>
    <w:p w14:paraId="7C27AB5C" w14:textId="77777777" w:rsidR="009923D7" w:rsidRDefault="009923D7" w:rsidP="009923D7">
      <w:pPr>
        <w:pStyle w:val="PL"/>
      </w:pPr>
    </w:p>
    <w:p w14:paraId="18E5D4FF" w14:textId="77777777" w:rsidR="009923D7" w:rsidRDefault="009923D7" w:rsidP="009923D7">
      <w:pPr>
        <w:pStyle w:val="PL"/>
      </w:pPr>
      <w:r>
        <w:t xml:space="preserve">    NRPciList:</w:t>
      </w:r>
    </w:p>
    <w:p w14:paraId="4428F5C1" w14:textId="77777777" w:rsidR="009923D7" w:rsidRDefault="009923D7" w:rsidP="009923D7">
      <w:pPr>
        <w:pStyle w:val="PL"/>
      </w:pPr>
      <w:r>
        <w:t xml:space="preserve">      type: object</w:t>
      </w:r>
    </w:p>
    <w:p w14:paraId="7268D303" w14:textId="77777777" w:rsidR="009923D7" w:rsidRDefault="009923D7" w:rsidP="009923D7">
      <w:pPr>
        <w:pStyle w:val="PL"/>
      </w:pPr>
      <w:r>
        <w:t xml:space="preserve">      properties:</w:t>
      </w:r>
    </w:p>
    <w:p w14:paraId="3A741B7E" w14:textId="77777777" w:rsidR="009923D7" w:rsidRDefault="009923D7" w:rsidP="009923D7">
      <w:pPr>
        <w:pStyle w:val="PL"/>
      </w:pPr>
      <w:r>
        <w:t xml:space="preserve">        NRPci:</w:t>
      </w:r>
    </w:p>
    <w:p w14:paraId="134F7EED" w14:textId="77777777" w:rsidR="009923D7" w:rsidRDefault="009923D7" w:rsidP="009923D7">
      <w:pPr>
        <w:pStyle w:val="PL"/>
      </w:pPr>
      <w:r>
        <w:t xml:space="preserve">          type: integer</w:t>
      </w:r>
    </w:p>
    <w:p w14:paraId="6BC50EE1" w14:textId="77777777" w:rsidR="009923D7" w:rsidRDefault="009923D7" w:rsidP="009923D7">
      <w:pPr>
        <w:pStyle w:val="PL"/>
      </w:pPr>
    </w:p>
    <w:p w14:paraId="01D8C434" w14:textId="77777777" w:rsidR="009923D7" w:rsidRDefault="009923D7" w:rsidP="009923D7">
      <w:pPr>
        <w:pStyle w:val="PL"/>
      </w:pPr>
      <w:r>
        <w:t xml:space="preserve">    CSonPciList:</w:t>
      </w:r>
    </w:p>
    <w:p w14:paraId="73EBB91B" w14:textId="77777777" w:rsidR="009923D7" w:rsidRDefault="009923D7" w:rsidP="009923D7">
      <w:pPr>
        <w:pStyle w:val="PL"/>
      </w:pPr>
      <w:r>
        <w:t xml:space="preserve">      type: object</w:t>
      </w:r>
    </w:p>
    <w:p w14:paraId="3529462F" w14:textId="77777777" w:rsidR="009923D7" w:rsidRDefault="009923D7" w:rsidP="009923D7">
      <w:pPr>
        <w:pStyle w:val="PL"/>
      </w:pPr>
      <w:r>
        <w:t xml:space="preserve">      properties:</w:t>
      </w:r>
    </w:p>
    <w:p w14:paraId="0B764FEB" w14:textId="77777777" w:rsidR="009923D7" w:rsidRDefault="009923D7" w:rsidP="009923D7">
      <w:pPr>
        <w:pStyle w:val="PL"/>
      </w:pPr>
      <w:r>
        <w:t xml:space="preserve">        NRPci:</w:t>
      </w:r>
    </w:p>
    <w:p w14:paraId="54E4B1DA" w14:textId="77777777" w:rsidR="009923D7" w:rsidRDefault="009923D7" w:rsidP="009923D7">
      <w:pPr>
        <w:pStyle w:val="PL"/>
      </w:pPr>
      <w:r>
        <w:t xml:space="preserve">          type: integer</w:t>
      </w:r>
    </w:p>
    <w:p w14:paraId="6487DCF9" w14:textId="77777777" w:rsidR="009923D7" w:rsidRDefault="009923D7" w:rsidP="009923D7">
      <w:pPr>
        <w:pStyle w:val="PL"/>
      </w:pPr>
    </w:p>
    <w:p w14:paraId="4B35220F" w14:textId="77777777" w:rsidR="009923D7" w:rsidRDefault="009923D7" w:rsidP="009923D7">
      <w:pPr>
        <w:pStyle w:val="PL"/>
      </w:pPr>
      <w:r>
        <w:t xml:space="preserve">    MaximumDeviationHoTrigger:</w:t>
      </w:r>
    </w:p>
    <w:p w14:paraId="50687EFA" w14:textId="77777777" w:rsidR="009923D7" w:rsidRDefault="009923D7" w:rsidP="009923D7">
      <w:pPr>
        <w:pStyle w:val="PL"/>
      </w:pPr>
      <w:r>
        <w:t xml:space="preserve">      type: integer</w:t>
      </w:r>
    </w:p>
    <w:p w14:paraId="53DC1B61" w14:textId="77777777" w:rsidR="009923D7" w:rsidRDefault="009923D7" w:rsidP="009923D7">
      <w:pPr>
        <w:pStyle w:val="PL"/>
      </w:pPr>
      <w:r>
        <w:t xml:space="preserve">      minimum: -20</w:t>
      </w:r>
    </w:p>
    <w:p w14:paraId="3E133AEB" w14:textId="77777777" w:rsidR="009923D7" w:rsidRDefault="009923D7" w:rsidP="009923D7">
      <w:pPr>
        <w:pStyle w:val="PL"/>
      </w:pPr>
      <w:r>
        <w:t xml:space="preserve">      maximum: 20</w:t>
      </w:r>
    </w:p>
    <w:p w14:paraId="02C82BAE" w14:textId="77777777" w:rsidR="009923D7" w:rsidRDefault="009923D7" w:rsidP="009923D7">
      <w:pPr>
        <w:pStyle w:val="PL"/>
      </w:pPr>
    </w:p>
    <w:p w14:paraId="544071AD" w14:textId="77777777" w:rsidR="009923D7" w:rsidRDefault="009923D7" w:rsidP="009923D7">
      <w:pPr>
        <w:pStyle w:val="PL"/>
      </w:pPr>
      <w:r>
        <w:t xml:space="preserve">    MaximumDeviationHoTriggerLow:</w:t>
      </w:r>
    </w:p>
    <w:p w14:paraId="4755CDEB" w14:textId="77777777" w:rsidR="009923D7" w:rsidRDefault="009923D7" w:rsidP="009923D7">
      <w:pPr>
        <w:pStyle w:val="PL"/>
      </w:pPr>
      <w:r>
        <w:t xml:space="preserve">      type: integer</w:t>
      </w:r>
    </w:p>
    <w:p w14:paraId="41C99992" w14:textId="77777777" w:rsidR="009923D7" w:rsidRDefault="009923D7" w:rsidP="009923D7">
      <w:pPr>
        <w:pStyle w:val="PL"/>
      </w:pPr>
      <w:r>
        <w:t xml:space="preserve">      minimum: -20</w:t>
      </w:r>
    </w:p>
    <w:p w14:paraId="6E1550C6" w14:textId="77777777" w:rsidR="009923D7" w:rsidRDefault="009923D7" w:rsidP="009923D7">
      <w:pPr>
        <w:pStyle w:val="PL"/>
      </w:pPr>
      <w:r>
        <w:t xml:space="preserve">      maximum: 20</w:t>
      </w:r>
    </w:p>
    <w:p w14:paraId="42C8BADC" w14:textId="77777777" w:rsidR="009923D7" w:rsidRDefault="009923D7" w:rsidP="009923D7">
      <w:pPr>
        <w:pStyle w:val="PL"/>
      </w:pPr>
    </w:p>
    <w:p w14:paraId="29B55860" w14:textId="77777777" w:rsidR="009923D7" w:rsidRDefault="009923D7" w:rsidP="009923D7">
      <w:pPr>
        <w:pStyle w:val="PL"/>
      </w:pPr>
      <w:r>
        <w:t xml:space="preserve">    MaximumDeviationHoTriggerHigh:</w:t>
      </w:r>
    </w:p>
    <w:p w14:paraId="2D0C152C" w14:textId="77777777" w:rsidR="009923D7" w:rsidRDefault="009923D7" w:rsidP="009923D7">
      <w:pPr>
        <w:pStyle w:val="PL"/>
      </w:pPr>
      <w:r>
        <w:t xml:space="preserve">      type: integer</w:t>
      </w:r>
    </w:p>
    <w:p w14:paraId="4394F899" w14:textId="77777777" w:rsidR="009923D7" w:rsidRDefault="009923D7" w:rsidP="009923D7">
      <w:pPr>
        <w:pStyle w:val="PL"/>
      </w:pPr>
      <w:r>
        <w:t xml:space="preserve">      minimum: -20</w:t>
      </w:r>
    </w:p>
    <w:p w14:paraId="4511E797" w14:textId="77777777" w:rsidR="009923D7" w:rsidRDefault="009923D7" w:rsidP="009923D7">
      <w:pPr>
        <w:pStyle w:val="PL"/>
      </w:pPr>
      <w:r>
        <w:t xml:space="preserve">      maximum: 20</w:t>
      </w:r>
    </w:p>
    <w:p w14:paraId="5AEE55CF" w14:textId="77777777" w:rsidR="009923D7" w:rsidRDefault="009923D7" w:rsidP="009923D7">
      <w:pPr>
        <w:pStyle w:val="PL"/>
      </w:pPr>
    </w:p>
    <w:p w14:paraId="045ECAC2" w14:textId="77777777" w:rsidR="009923D7" w:rsidRDefault="009923D7" w:rsidP="009923D7">
      <w:pPr>
        <w:pStyle w:val="PL"/>
      </w:pPr>
      <w:r>
        <w:t xml:space="preserve">    MinimumTimeBetweenHoTriggerChange:</w:t>
      </w:r>
    </w:p>
    <w:p w14:paraId="43951ED0" w14:textId="77777777" w:rsidR="009923D7" w:rsidRDefault="009923D7" w:rsidP="009923D7">
      <w:pPr>
        <w:pStyle w:val="PL"/>
      </w:pPr>
      <w:r>
        <w:t xml:space="preserve">      type: integer</w:t>
      </w:r>
    </w:p>
    <w:p w14:paraId="4ACBDD17" w14:textId="77777777" w:rsidR="009923D7" w:rsidRDefault="009923D7" w:rsidP="009923D7">
      <w:pPr>
        <w:pStyle w:val="PL"/>
      </w:pPr>
      <w:r>
        <w:t xml:space="preserve">      minimum: 0</w:t>
      </w:r>
    </w:p>
    <w:p w14:paraId="09ED98CB" w14:textId="77777777" w:rsidR="009923D7" w:rsidRDefault="009923D7" w:rsidP="009923D7">
      <w:pPr>
        <w:pStyle w:val="PL"/>
      </w:pPr>
      <w:r>
        <w:t xml:space="preserve">      maximum: 604800</w:t>
      </w:r>
    </w:p>
    <w:p w14:paraId="7B0B6AA0" w14:textId="77777777" w:rsidR="009923D7" w:rsidRDefault="009923D7" w:rsidP="009923D7">
      <w:pPr>
        <w:pStyle w:val="PL"/>
      </w:pPr>
    </w:p>
    <w:p w14:paraId="000675E3" w14:textId="77777777" w:rsidR="009923D7" w:rsidRDefault="009923D7" w:rsidP="009923D7">
      <w:pPr>
        <w:pStyle w:val="PL"/>
      </w:pPr>
      <w:r>
        <w:t xml:space="preserve">    TstoreUEcntxt:</w:t>
      </w:r>
    </w:p>
    <w:p w14:paraId="12E53F63" w14:textId="77777777" w:rsidR="009923D7" w:rsidRDefault="009923D7" w:rsidP="009923D7">
      <w:pPr>
        <w:pStyle w:val="PL"/>
      </w:pPr>
      <w:r>
        <w:t xml:space="preserve">      type: integer</w:t>
      </w:r>
    </w:p>
    <w:p w14:paraId="7FBD7C19" w14:textId="77777777" w:rsidR="009923D7" w:rsidRDefault="009923D7" w:rsidP="009923D7">
      <w:pPr>
        <w:pStyle w:val="PL"/>
      </w:pPr>
      <w:r>
        <w:t xml:space="preserve">      minimum: 0</w:t>
      </w:r>
    </w:p>
    <w:p w14:paraId="234ECF5A" w14:textId="77777777" w:rsidR="009923D7" w:rsidRDefault="009923D7" w:rsidP="009923D7">
      <w:pPr>
        <w:pStyle w:val="PL"/>
      </w:pPr>
      <w:r>
        <w:t xml:space="preserve">      maximum: 1023</w:t>
      </w:r>
    </w:p>
    <w:p w14:paraId="2175724F" w14:textId="77777777" w:rsidR="009923D7" w:rsidRDefault="009923D7" w:rsidP="009923D7">
      <w:pPr>
        <w:pStyle w:val="PL"/>
      </w:pPr>
    </w:p>
    <w:p w14:paraId="31AF0689" w14:textId="77777777" w:rsidR="009923D7" w:rsidRDefault="009923D7" w:rsidP="009923D7">
      <w:pPr>
        <w:pStyle w:val="PL"/>
      </w:pPr>
      <w:r>
        <w:t xml:space="preserve">    CellState:</w:t>
      </w:r>
    </w:p>
    <w:p w14:paraId="229A7456" w14:textId="77777777" w:rsidR="009923D7" w:rsidRDefault="009923D7" w:rsidP="009923D7">
      <w:pPr>
        <w:pStyle w:val="PL"/>
      </w:pPr>
      <w:r>
        <w:t xml:space="preserve">      type: string</w:t>
      </w:r>
    </w:p>
    <w:p w14:paraId="1A6DD46C" w14:textId="77777777" w:rsidR="009923D7" w:rsidRDefault="009923D7" w:rsidP="009923D7">
      <w:pPr>
        <w:pStyle w:val="PL"/>
      </w:pPr>
      <w:r>
        <w:t xml:space="preserve">      enum:</w:t>
      </w:r>
    </w:p>
    <w:p w14:paraId="027AEA29" w14:textId="77777777" w:rsidR="009923D7" w:rsidRDefault="009923D7" w:rsidP="009923D7">
      <w:pPr>
        <w:pStyle w:val="PL"/>
      </w:pPr>
      <w:r>
        <w:t xml:space="preserve">        - IDLE</w:t>
      </w:r>
    </w:p>
    <w:p w14:paraId="4075DFD7" w14:textId="77777777" w:rsidR="009923D7" w:rsidRDefault="009923D7" w:rsidP="009923D7">
      <w:pPr>
        <w:pStyle w:val="PL"/>
      </w:pPr>
      <w:r>
        <w:t xml:space="preserve">        - INACTIVE</w:t>
      </w:r>
    </w:p>
    <w:p w14:paraId="051916C0" w14:textId="77777777" w:rsidR="009923D7" w:rsidRDefault="009923D7" w:rsidP="009923D7">
      <w:pPr>
        <w:pStyle w:val="PL"/>
      </w:pPr>
      <w:r>
        <w:t xml:space="preserve">        - ACTIVE</w:t>
      </w:r>
    </w:p>
    <w:p w14:paraId="2E8A6D7D" w14:textId="77777777" w:rsidR="009923D7" w:rsidRDefault="009923D7" w:rsidP="009923D7">
      <w:pPr>
        <w:pStyle w:val="PL"/>
      </w:pPr>
      <w:r>
        <w:t xml:space="preserve">    CyclicPrefix:</w:t>
      </w:r>
    </w:p>
    <w:p w14:paraId="0F970E8F" w14:textId="77777777" w:rsidR="009923D7" w:rsidRDefault="009923D7" w:rsidP="009923D7">
      <w:pPr>
        <w:pStyle w:val="PL"/>
      </w:pPr>
      <w:r>
        <w:t xml:space="preserve">      type: string</w:t>
      </w:r>
    </w:p>
    <w:p w14:paraId="311635A1" w14:textId="77777777" w:rsidR="009923D7" w:rsidRDefault="009923D7" w:rsidP="009923D7">
      <w:pPr>
        <w:pStyle w:val="PL"/>
      </w:pPr>
      <w:r>
        <w:t xml:space="preserve">      enum:</w:t>
      </w:r>
    </w:p>
    <w:p w14:paraId="3C142560" w14:textId="77777777" w:rsidR="009923D7" w:rsidRDefault="009923D7" w:rsidP="009923D7">
      <w:pPr>
        <w:pStyle w:val="PL"/>
      </w:pPr>
      <w:r>
        <w:t xml:space="preserve">        - '15'</w:t>
      </w:r>
    </w:p>
    <w:p w14:paraId="6BEA9D14" w14:textId="77777777" w:rsidR="009923D7" w:rsidRDefault="009923D7" w:rsidP="009923D7">
      <w:pPr>
        <w:pStyle w:val="PL"/>
      </w:pPr>
      <w:r>
        <w:t xml:space="preserve">        - '30'</w:t>
      </w:r>
    </w:p>
    <w:p w14:paraId="2298F3DD" w14:textId="77777777" w:rsidR="009923D7" w:rsidRDefault="009923D7" w:rsidP="009923D7">
      <w:pPr>
        <w:pStyle w:val="PL"/>
      </w:pPr>
      <w:r>
        <w:t xml:space="preserve">        - '60'</w:t>
      </w:r>
    </w:p>
    <w:p w14:paraId="60D038D4" w14:textId="77777777" w:rsidR="009923D7" w:rsidRDefault="009923D7" w:rsidP="009923D7">
      <w:pPr>
        <w:pStyle w:val="PL"/>
      </w:pPr>
      <w:r>
        <w:t xml:space="preserve">        - '120'</w:t>
      </w:r>
    </w:p>
    <w:p w14:paraId="2F210B29" w14:textId="77777777" w:rsidR="009923D7" w:rsidRDefault="009923D7" w:rsidP="009923D7">
      <w:pPr>
        <w:pStyle w:val="PL"/>
      </w:pPr>
      <w:r>
        <w:t xml:space="preserve">    TxDirection:</w:t>
      </w:r>
    </w:p>
    <w:p w14:paraId="21B5FE2F" w14:textId="77777777" w:rsidR="009923D7" w:rsidRDefault="009923D7" w:rsidP="009923D7">
      <w:pPr>
        <w:pStyle w:val="PL"/>
      </w:pPr>
      <w:r>
        <w:t xml:space="preserve">      type: string</w:t>
      </w:r>
    </w:p>
    <w:p w14:paraId="5DE52631" w14:textId="77777777" w:rsidR="009923D7" w:rsidRDefault="009923D7" w:rsidP="009923D7">
      <w:pPr>
        <w:pStyle w:val="PL"/>
      </w:pPr>
      <w:r>
        <w:t xml:space="preserve">      enum:</w:t>
      </w:r>
    </w:p>
    <w:p w14:paraId="3AF70CD4" w14:textId="77777777" w:rsidR="009923D7" w:rsidRDefault="009923D7" w:rsidP="009923D7">
      <w:pPr>
        <w:pStyle w:val="PL"/>
      </w:pPr>
      <w:r>
        <w:t xml:space="preserve">        - DL</w:t>
      </w:r>
    </w:p>
    <w:p w14:paraId="32B3F17D" w14:textId="77777777" w:rsidR="009923D7" w:rsidRDefault="009923D7" w:rsidP="009923D7">
      <w:pPr>
        <w:pStyle w:val="PL"/>
      </w:pPr>
      <w:r>
        <w:t xml:space="preserve">        - UL</w:t>
      </w:r>
    </w:p>
    <w:p w14:paraId="3C442566" w14:textId="77777777" w:rsidR="009923D7" w:rsidRDefault="009923D7" w:rsidP="009923D7">
      <w:pPr>
        <w:pStyle w:val="PL"/>
      </w:pPr>
      <w:r>
        <w:t xml:space="preserve">        - DL and UL</w:t>
      </w:r>
    </w:p>
    <w:p w14:paraId="1D5B7D7E" w14:textId="77777777" w:rsidR="009923D7" w:rsidRDefault="009923D7" w:rsidP="009923D7">
      <w:pPr>
        <w:pStyle w:val="PL"/>
      </w:pPr>
      <w:r>
        <w:t xml:space="preserve">    BwpContext:</w:t>
      </w:r>
    </w:p>
    <w:p w14:paraId="59EA1088" w14:textId="77777777" w:rsidR="009923D7" w:rsidRDefault="009923D7" w:rsidP="009923D7">
      <w:pPr>
        <w:pStyle w:val="PL"/>
      </w:pPr>
      <w:r>
        <w:t xml:space="preserve">      type: string</w:t>
      </w:r>
    </w:p>
    <w:p w14:paraId="03890F5F" w14:textId="77777777" w:rsidR="009923D7" w:rsidRDefault="009923D7" w:rsidP="009923D7">
      <w:pPr>
        <w:pStyle w:val="PL"/>
      </w:pPr>
      <w:r>
        <w:t xml:space="preserve">      enum:</w:t>
      </w:r>
    </w:p>
    <w:p w14:paraId="3C1F5A72" w14:textId="77777777" w:rsidR="009923D7" w:rsidRDefault="009923D7" w:rsidP="009923D7">
      <w:pPr>
        <w:pStyle w:val="PL"/>
      </w:pPr>
      <w:r>
        <w:t xml:space="preserve">        - DL</w:t>
      </w:r>
    </w:p>
    <w:p w14:paraId="19DDA454" w14:textId="77777777" w:rsidR="009923D7" w:rsidRDefault="009923D7" w:rsidP="009923D7">
      <w:pPr>
        <w:pStyle w:val="PL"/>
      </w:pPr>
      <w:r>
        <w:t xml:space="preserve">        - UL</w:t>
      </w:r>
    </w:p>
    <w:p w14:paraId="66F5E6FB" w14:textId="77777777" w:rsidR="009923D7" w:rsidRDefault="009923D7" w:rsidP="009923D7">
      <w:pPr>
        <w:pStyle w:val="PL"/>
      </w:pPr>
      <w:r>
        <w:t xml:space="preserve">        - SUL</w:t>
      </w:r>
    </w:p>
    <w:p w14:paraId="02AB1B6E" w14:textId="77777777" w:rsidR="009923D7" w:rsidRDefault="009923D7" w:rsidP="009923D7">
      <w:pPr>
        <w:pStyle w:val="PL"/>
      </w:pPr>
      <w:r>
        <w:t xml:space="preserve">    IsInitialBwp:</w:t>
      </w:r>
    </w:p>
    <w:p w14:paraId="7948022E" w14:textId="77777777" w:rsidR="009923D7" w:rsidRDefault="009923D7" w:rsidP="009923D7">
      <w:pPr>
        <w:pStyle w:val="PL"/>
      </w:pPr>
      <w:r>
        <w:t xml:space="preserve">      type: string</w:t>
      </w:r>
    </w:p>
    <w:p w14:paraId="5A8899E5" w14:textId="77777777" w:rsidR="009923D7" w:rsidRDefault="009923D7" w:rsidP="009923D7">
      <w:pPr>
        <w:pStyle w:val="PL"/>
      </w:pPr>
      <w:r>
        <w:t xml:space="preserve">      enum:</w:t>
      </w:r>
    </w:p>
    <w:p w14:paraId="4584C86C" w14:textId="77777777" w:rsidR="009923D7" w:rsidRDefault="009923D7" w:rsidP="009923D7">
      <w:pPr>
        <w:pStyle w:val="PL"/>
      </w:pPr>
      <w:r>
        <w:t xml:space="preserve">        - INITIAL</w:t>
      </w:r>
    </w:p>
    <w:p w14:paraId="1209B619" w14:textId="77777777" w:rsidR="009923D7" w:rsidRDefault="009923D7" w:rsidP="009923D7">
      <w:pPr>
        <w:pStyle w:val="PL"/>
      </w:pPr>
      <w:r>
        <w:t xml:space="preserve">        - OTHER</w:t>
      </w:r>
    </w:p>
    <w:p w14:paraId="199B8EE9" w14:textId="77777777" w:rsidR="009923D7" w:rsidRDefault="009923D7" w:rsidP="009923D7">
      <w:pPr>
        <w:pStyle w:val="PL"/>
      </w:pPr>
      <w:r>
        <w:t xml:space="preserve">        - SUL</w:t>
      </w:r>
    </w:p>
    <w:p w14:paraId="7FC65276" w14:textId="77777777" w:rsidR="009923D7" w:rsidRDefault="009923D7" w:rsidP="009923D7">
      <w:pPr>
        <w:pStyle w:val="PL"/>
      </w:pPr>
    </w:p>
    <w:p w14:paraId="7656868E" w14:textId="77777777" w:rsidR="009923D7" w:rsidRDefault="009923D7" w:rsidP="009923D7">
      <w:pPr>
        <w:pStyle w:val="PL"/>
      </w:pPr>
      <w:r>
        <w:lastRenderedPageBreak/>
        <w:t xml:space="preserve">    IsESCoveredBy:</w:t>
      </w:r>
    </w:p>
    <w:p w14:paraId="7074E201" w14:textId="77777777" w:rsidR="009923D7" w:rsidRDefault="009923D7" w:rsidP="009923D7">
      <w:pPr>
        <w:pStyle w:val="PL"/>
      </w:pPr>
      <w:r>
        <w:t xml:space="preserve">      type: string</w:t>
      </w:r>
    </w:p>
    <w:p w14:paraId="4F0F3A45" w14:textId="77777777" w:rsidR="009923D7" w:rsidRDefault="009923D7" w:rsidP="009923D7">
      <w:pPr>
        <w:pStyle w:val="PL"/>
      </w:pPr>
      <w:r>
        <w:t xml:space="preserve">      enum:</w:t>
      </w:r>
    </w:p>
    <w:p w14:paraId="163B574A" w14:textId="77777777" w:rsidR="009923D7" w:rsidRDefault="009923D7" w:rsidP="009923D7">
      <w:pPr>
        <w:pStyle w:val="PL"/>
      </w:pPr>
      <w:r>
        <w:t xml:space="preserve">        - NO</w:t>
      </w:r>
    </w:p>
    <w:p w14:paraId="7D906CC6" w14:textId="77777777" w:rsidR="009923D7" w:rsidRDefault="009923D7" w:rsidP="009923D7">
      <w:pPr>
        <w:pStyle w:val="PL"/>
      </w:pPr>
      <w:r>
        <w:t xml:space="preserve">        - PARTIAL</w:t>
      </w:r>
    </w:p>
    <w:p w14:paraId="28A9DF4B" w14:textId="77777777" w:rsidR="009923D7" w:rsidRDefault="009923D7" w:rsidP="009923D7">
      <w:pPr>
        <w:pStyle w:val="PL"/>
      </w:pPr>
      <w:r>
        <w:t xml:space="preserve">        - FULL</w:t>
      </w:r>
    </w:p>
    <w:p w14:paraId="17E8015D" w14:textId="77777777" w:rsidR="009923D7" w:rsidRDefault="009923D7" w:rsidP="009923D7">
      <w:pPr>
        <w:pStyle w:val="PL"/>
      </w:pPr>
      <w:r>
        <w:t xml:space="preserve">    RrmPolicyMember:</w:t>
      </w:r>
    </w:p>
    <w:p w14:paraId="3A88FA58" w14:textId="77777777" w:rsidR="009923D7" w:rsidRDefault="009923D7" w:rsidP="009923D7">
      <w:pPr>
        <w:pStyle w:val="PL"/>
      </w:pPr>
      <w:r>
        <w:t xml:space="preserve">      type: object</w:t>
      </w:r>
    </w:p>
    <w:p w14:paraId="33F8C63B" w14:textId="77777777" w:rsidR="009923D7" w:rsidRDefault="009923D7" w:rsidP="009923D7">
      <w:pPr>
        <w:pStyle w:val="PL"/>
      </w:pPr>
      <w:r>
        <w:t xml:space="preserve">      properties:</w:t>
      </w:r>
    </w:p>
    <w:p w14:paraId="69D98B1D" w14:textId="77777777" w:rsidR="009923D7" w:rsidRDefault="009923D7" w:rsidP="009923D7">
      <w:pPr>
        <w:pStyle w:val="PL"/>
      </w:pPr>
      <w:r>
        <w:t xml:space="preserve">        plmnId:</w:t>
      </w:r>
    </w:p>
    <w:p w14:paraId="59BAD4E4" w14:textId="77777777" w:rsidR="009923D7" w:rsidRDefault="009923D7" w:rsidP="009923D7">
      <w:pPr>
        <w:pStyle w:val="PL"/>
      </w:pPr>
      <w:r>
        <w:t xml:space="preserve">          $ref: '#/components/schemas/PlmnId'</w:t>
      </w:r>
    </w:p>
    <w:p w14:paraId="6F86043E" w14:textId="77777777" w:rsidR="009923D7" w:rsidRDefault="009923D7" w:rsidP="009923D7">
      <w:pPr>
        <w:pStyle w:val="PL"/>
      </w:pPr>
      <w:r>
        <w:t xml:space="preserve">        snssai:</w:t>
      </w:r>
    </w:p>
    <w:p w14:paraId="035DC16D" w14:textId="77777777" w:rsidR="009923D7" w:rsidRDefault="009923D7" w:rsidP="009923D7">
      <w:pPr>
        <w:pStyle w:val="PL"/>
      </w:pPr>
      <w:r>
        <w:t xml:space="preserve">          $ref: '#/components/schemas/Snssai'</w:t>
      </w:r>
    </w:p>
    <w:p w14:paraId="3ED232A9" w14:textId="77777777" w:rsidR="009923D7" w:rsidRDefault="009923D7" w:rsidP="009923D7">
      <w:pPr>
        <w:pStyle w:val="PL"/>
      </w:pPr>
      <w:r>
        <w:t xml:space="preserve">    RrmPolicyMemberList:</w:t>
      </w:r>
    </w:p>
    <w:p w14:paraId="20EE62DA" w14:textId="77777777" w:rsidR="009923D7" w:rsidRDefault="009923D7" w:rsidP="009923D7">
      <w:pPr>
        <w:pStyle w:val="PL"/>
      </w:pPr>
      <w:r>
        <w:t xml:space="preserve">      type: array</w:t>
      </w:r>
    </w:p>
    <w:p w14:paraId="7452F66C" w14:textId="77777777" w:rsidR="009923D7" w:rsidRDefault="009923D7" w:rsidP="009923D7">
      <w:pPr>
        <w:pStyle w:val="PL"/>
      </w:pPr>
      <w:r>
        <w:t xml:space="preserve">      items:</w:t>
      </w:r>
    </w:p>
    <w:p w14:paraId="2DC4740A" w14:textId="77777777" w:rsidR="009923D7" w:rsidRDefault="009923D7" w:rsidP="009923D7">
      <w:pPr>
        <w:pStyle w:val="PL"/>
      </w:pPr>
      <w:r>
        <w:t xml:space="preserve">        $ref: '#/components/schemas/RrmPolicyMember'</w:t>
      </w:r>
    </w:p>
    <w:p w14:paraId="64A45F33" w14:textId="77777777" w:rsidR="009923D7" w:rsidRDefault="009923D7" w:rsidP="009923D7">
      <w:pPr>
        <w:pStyle w:val="PL"/>
      </w:pPr>
      <w:r>
        <w:t xml:space="preserve">    AddressWithVlan:</w:t>
      </w:r>
    </w:p>
    <w:p w14:paraId="10E510E1" w14:textId="77777777" w:rsidR="009923D7" w:rsidRDefault="009923D7" w:rsidP="009923D7">
      <w:pPr>
        <w:pStyle w:val="PL"/>
      </w:pPr>
      <w:r>
        <w:t xml:space="preserve">      type: object</w:t>
      </w:r>
    </w:p>
    <w:p w14:paraId="3EC54A0D" w14:textId="77777777" w:rsidR="009923D7" w:rsidRDefault="009923D7" w:rsidP="009923D7">
      <w:pPr>
        <w:pStyle w:val="PL"/>
      </w:pPr>
      <w:r>
        <w:t xml:space="preserve">      properties:</w:t>
      </w:r>
    </w:p>
    <w:p w14:paraId="31B6A50C" w14:textId="77777777" w:rsidR="009923D7" w:rsidRDefault="009923D7" w:rsidP="009923D7">
      <w:pPr>
        <w:pStyle w:val="PL"/>
      </w:pPr>
      <w:r>
        <w:t xml:space="preserve">        ipv4Address:</w:t>
      </w:r>
    </w:p>
    <w:p w14:paraId="46E68C69" w14:textId="77777777" w:rsidR="009923D7" w:rsidRDefault="009923D7" w:rsidP="009923D7">
      <w:pPr>
        <w:pStyle w:val="PL"/>
      </w:pPr>
      <w:r>
        <w:t xml:space="preserve">          $ref: 'TS28623_ComDefs.yaml#/components/schemas/Ipv4Addr'</w:t>
      </w:r>
    </w:p>
    <w:p w14:paraId="15A563D3" w14:textId="77777777" w:rsidR="009923D7" w:rsidRDefault="009923D7" w:rsidP="009923D7">
      <w:pPr>
        <w:pStyle w:val="PL"/>
      </w:pPr>
      <w:r>
        <w:t xml:space="preserve">        ipv6Address:</w:t>
      </w:r>
    </w:p>
    <w:p w14:paraId="04F35AAA" w14:textId="77777777" w:rsidR="009923D7" w:rsidRDefault="009923D7" w:rsidP="009923D7">
      <w:pPr>
        <w:pStyle w:val="PL"/>
      </w:pPr>
      <w:r>
        <w:t xml:space="preserve">          $ref: 'TS28623_ComDefs.yaml#/components/schemas/Ipv6Addr'</w:t>
      </w:r>
    </w:p>
    <w:p w14:paraId="06E9EA67" w14:textId="77777777" w:rsidR="009923D7" w:rsidRDefault="009923D7" w:rsidP="009923D7">
      <w:pPr>
        <w:pStyle w:val="PL"/>
      </w:pPr>
      <w:r>
        <w:t xml:space="preserve">        vlanId:</w:t>
      </w:r>
    </w:p>
    <w:p w14:paraId="56D21F33" w14:textId="77777777" w:rsidR="009923D7" w:rsidRDefault="009923D7" w:rsidP="009923D7">
      <w:pPr>
        <w:pStyle w:val="PL"/>
      </w:pPr>
      <w:r>
        <w:t xml:space="preserve">          type: integer</w:t>
      </w:r>
    </w:p>
    <w:p w14:paraId="5603C0B1" w14:textId="77777777" w:rsidR="009923D7" w:rsidRDefault="009923D7" w:rsidP="009923D7">
      <w:pPr>
        <w:pStyle w:val="PL"/>
      </w:pPr>
      <w:r>
        <w:t xml:space="preserve">          minimum: 0</w:t>
      </w:r>
    </w:p>
    <w:p w14:paraId="690425FB" w14:textId="77777777" w:rsidR="009923D7" w:rsidRDefault="009923D7" w:rsidP="009923D7">
      <w:pPr>
        <w:pStyle w:val="PL"/>
      </w:pPr>
      <w:r>
        <w:t xml:space="preserve">          maximum: 4096</w:t>
      </w:r>
    </w:p>
    <w:p w14:paraId="5F320CA9" w14:textId="77777777" w:rsidR="009923D7" w:rsidRDefault="009923D7" w:rsidP="009923D7">
      <w:pPr>
        <w:pStyle w:val="PL"/>
      </w:pPr>
      <w:r>
        <w:t xml:space="preserve">    LocalAddress:</w:t>
      </w:r>
    </w:p>
    <w:p w14:paraId="1E1CA09D" w14:textId="77777777" w:rsidR="009923D7" w:rsidRDefault="009923D7" w:rsidP="009923D7">
      <w:pPr>
        <w:pStyle w:val="PL"/>
      </w:pPr>
      <w:r>
        <w:t xml:space="preserve">      type: object</w:t>
      </w:r>
    </w:p>
    <w:p w14:paraId="4B4A6C1E" w14:textId="77777777" w:rsidR="009923D7" w:rsidRDefault="009923D7" w:rsidP="009923D7">
      <w:pPr>
        <w:pStyle w:val="PL"/>
      </w:pPr>
      <w:r>
        <w:t xml:space="preserve">      properties:</w:t>
      </w:r>
    </w:p>
    <w:p w14:paraId="0122A6E0" w14:textId="77777777" w:rsidR="009923D7" w:rsidRDefault="009923D7" w:rsidP="009923D7">
      <w:pPr>
        <w:pStyle w:val="PL"/>
      </w:pPr>
      <w:r>
        <w:t xml:space="preserve">        addressWithVlan:</w:t>
      </w:r>
    </w:p>
    <w:p w14:paraId="29688909" w14:textId="77777777" w:rsidR="009923D7" w:rsidRDefault="009923D7" w:rsidP="009923D7">
      <w:pPr>
        <w:pStyle w:val="PL"/>
      </w:pPr>
      <w:r>
        <w:t xml:space="preserve">          $ref: '#/components/schemas/AddressWithVlan'</w:t>
      </w:r>
    </w:p>
    <w:p w14:paraId="2A5DF7D0" w14:textId="77777777" w:rsidR="009923D7" w:rsidRDefault="009923D7" w:rsidP="009923D7">
      <w:pPr>
        <w:pStyle w:val="PL"/>
      </w:pPr>
      <w:r>
        <w:t xml:space="preserve">        port:</w:t>
      </w:r>
    </w:p>
    <w:p w14:paraId="71F8A7DC" w14:textId="77777777" w:rsidR="009923D7" w:rsidRDefault="009923D7" w:rsidP="009923D7">
      <w:pPr>
        <w:pStyle w:val="PL"/>
      </w:pPr>
      <w:r>
        <w:t xml:space="preserve">          type: integer</w:t>
      </w:r>
    </w:p>
    <w:p w14:paraId="6B4C9B71" w14:textId="77777777" w:rsidR="009923D7" w:rsidRDefault="009923D7" w:rsidP="009923D7">
      <w:pPr>
        <w:pStyle w:val="PL"/>
      </w:pPr>
      <w:r>
        <w:t xml:space="preserve">          minimum: 0</w:t>
      </w:r>
    </w:p>
    <w:p w14:paraId="74F431AA" w14:textId="77777777" w:rsidR="009923D7" w:rsidRDefault="009923D7" w:rsidP="009923D7">
      <w:pPr>
        <w:pStyle w:val="PL"/>
      </w:pPr>
      <w:r>
        <w:t xml:space="preserve">          maximum: 65535</w:t>
      </w:r>
    </w:p>
    <w:p w14:paraId="57222B16" w14:textId="77777777" w:rsidR="009923D7" w:rsidRDefault="009923D7" w:rsidP="009923D7">
      <w:pPr>
        <w:pStyle w:val="PL"/>
      </w:pPr>
      <w:r>
        <w:t xml:space="preserve">    RemoteAddress:</w:t>
      </w:r>
    </w:p>
    <w:p w14:paraId="54DBCD39" w14:textId="77777777" w:rsidR="009923D7" w:rsidRDefault="009923D7" w:rsidP="009923D7">
      <w:pPr>
        <w:pStyle w:val="PL"/>
      </w:pPr>
      <w:r>
        <w:t xml:space="preserve">      type: object</w:t>
      </w:r>
    </w:p>
    <w:p w14:paraId="0F5CE292" w14:textId="77777777" w:rsidR="009923D7" w:rsidRDefault="009923D7" w:rsidP="009923D7">
      <w:pPr>
        <w:pStyle w:val="PL"/>
      </w:pPr>
      <w:r>
        <w:t xml:space="preserve">      properties:</w:t>
      </w:r>
    </w:p>
    <w:p w14:paraId="796CACDD" w14:textId="77777777" w:rsidR="009923D7" w:rsidRDefault="009923D7" w:rsidP="009923D7">
      <w:pPr>
        <w:pStyle w:val="PL"/>
      </w:pPr>
      <w:r>
        <w:t xml:space="preserve">        ipv4Address:</w:t>
      </w:r>
    </w:p>
    <w:p w14:paraId="59309278" w14:textId="77777777" w:rsidR="009923D7" w:rsidRDefault="009923D7" w:rsidP="009923D7">
      <w:pPr>
        <w:pStyle w:val="PL"/>
      </w:pPr>
      <w:r>
        <w:t xml:space="preserve">          $ref: 'TS28623_ComDefs.yaml#/components/schemas/Ipv4Addr'</w:t>
      </w:r>
    </w:p>
    <w:p w14:paraId="376FECEC" w14:textId="77777777" w:rsidR="009923D7" w:rsidRDefault="009923D7" w:rsidP="009923D7">
      <w:pPr>
        <w:pStyle w:val="PL"/>
      </w:pPr>
      <w:r>
        <w:t xml:space="preserve">        ipv6Address:</w:t>
      </w:r>
    </w:p>
    <w:p w14:paraId="5BE0DFB7" w14:textId="77777777" w:rsidR="009923D7" w:rsidRDefault="009923D7" w:rsidP="009923D7">
      <w:pPr>
        <w:pStyle w:val="PL"/>
      </w:pPr>
      <w:r>
        <w:t xml:space="preserve">          $ref: 'TS28623_ComDefs.yaml#/components/schemas/Ipv6Addr'</w:t>
      </w:r>
    </w:p>
    <w:p w14:paraId="5CF36258" w14:textId="77777777" w:rsidR="009923D7" w:rsidRDefault="009923D7" w:rsidP="009923D7">
      <w:pPr>
        <w:pStyle w:val="PL"/>
      </w:pPr>
    </w:p>
    <w:p w14:paraId="0010B545" w14:textId="77777777" w:rsidR="009923D7" w:rsidRDefault="009923D7" w:rsidP="009923D7">
      <w:pPr>
        <w:pStyle w:val="PL"/>
      </w:pPr>
      <w:r>
        <w:t xml:space="preserve">    CellIndividualOffset:</w:t>
      </w:r>
    </w:p>
    <w:p w14:paraId="1C06CFBE" w14:textId="77777777" w:rsidR="009923D7" w:rsidRDefault="009923D7" w:rsidP="009923D7">
      <w:pPr>
        <w:pStyle w:val="PL"/>
      </w:pPr>
      <w:r>
        <w:t xml:space="preserve">      type: object</w:t>
      </w:r>
    </w:p>
    <w:p w14:paraId="4C5C5DED" w14:textId="77777777" w:rsidR="009923D7" w:rsidRDefault="009923D7" w:rsidP="009923D7">
      <w:pPr>
        <w:pStyle w:val="PL"/>
      </w:pPr>
      <w:r>
        <w:t xml:space="preserve">      properties:</w:t>
      </w:r>
    </w:p>
    <w:p w14:paraId="0E8C3387" w14:textId="77777777" w:rsidR="009923D7" w:rsidRDefault="009923D7" w:rsidP="009923D7">
      <w:pPr>
        <w:pStyle w:val="PL"/>
      </w:pPr>
      <w:r>
        <w:t xml:space="preserve">        rsrpOffsetSSB:</w:t>
      </w:r>
    </w:p>
    <w:p w14:paraId="33A18122" w14:textId="77777777" w:rsidR="009923D7" w:rsidRDefault="009923D7" w:rsidP="009923D7">
      <w:pPr>
        <w:pStyle w:val="PL"/>
      </w:pPr>
      <w:r>
        <w:t xml:space="preserve">          type: integer</w:t>
      </w:r>
    </w:p>
    <w:p w14:paraId="55E3CCF1" w14:textId="77777777" w:rsidR="009923D7" w:rsidRDefault="009923D7" w:rsidP="009923D7">
      <w:pPr>
        <w:pStyle w:val="PL"/>
      </w:pPr>
      <w:r>
        <w:t xml:space="preserve">        rsrqOffsetSSB:</w:t>
      </w:r>
    </w:p>
    <w:p w14:paraId="1F3A205B" w14:textId="77777777" w:rsidR="009923D7" w:rsidRDefault="009923D7" w:rsidP="009923D7">
      <w:pPr>
        <w:pStyle w:val="PL"/>
      </w:pPr>
      <w:r>
        <w:t xml:space="preserve">          type: integer</w:t>
      </w:r>
    </w:p>
    <w:p w14:paraId="13F7FEA1" w14:textId="77777777" w:rsidR="009923D7" w:rsidRDefault="009923D7" w:rsidP="009923D7">
      <w:pPr>
        <w:pStyle w:val="PL"/>
      </w:pPr>
      <w:r>
        <w:t xml:space="preserve">        sinrOffsetSSB:</w:t>
      </w:r>
    </w:p>
    <w:p w14:paraId="2BF0297A" w14:textId="77777777" w:rsidR="009923D7" w:rsidRDefault="009923D7" w:rsidP="009923D7">
      <w:pPr>
        <w:pStyle w:val="PL"/>
      </w:pPr>
      <w:r>
        <w:t xml:space="preserve">          type: integer</w:t>
      </w:r>
    </w:p>
    <w:p w14:paraId="3773EFA2" w14:textId="77777777" w:rsidR="009923D7" w:rsidRDefault="009923D7" w:rsidP="009923D7">
      <w:pPr>
        <w:pStyle w:val="PL"/>
      </w:pPr>
      <w:r>
        <w:t xml:space="preserve">        rsrpOffsetCSI-RS:</w:t>
      </w:r>
    </w:p>
    <w:p w14:paraId="75BCEA2C" w14:textId="77777777" w:rsidR="009923D7" w:rsidRDefault="009923D7" w:rsidP="009923D7">
      <w:pPr>
        <w:pStyle w:val="PL"/>
      </w:pPr>
      <w:r>
        <w:t xml:space="preserve">          type: integer</w:t>
      </w:r>
    </w:p>
    <w:p w14:paraId="6B708F65" w14:textId="77777777" w:rsidR="009923D7" w:rsidRDefault="009923D7" w:rsidP="009923D7">
      <w:pPr>
        <w:pStyle w:val="PL"/>
      </w:pPr>
      <w:r>
        <w:t xml:space="preserve">        rsrqOffsetCSI-RS:</w:t>
      </w:r>
    </w:p>
    <w:p w14:paraId="583A07CE" w14:textId="77777777" w:rsidR="009923D7" w:rsidRDefault="009923D7" w:rsidP="009923D7">
      <w:pPr>
        <w:pStyle w:val="PL"/>
      </w:pPr>
      <w:r>
        <w:t xml:space="preserve">          type: integer</w:t>
      </w:r>
    </w:p>
    <w:p w14:paraId="454A5C40" w14:textId="77777777" w:rsidR="009923D7" w:rsidRDefault="009923D7" w:rsidP="009923D7">
      <w:pPr>
        <w:pStyle w:val="PL"/>
      </w:pPr>
      <w:r>
        <w:t xml:space="preserve">        sinrOffsetCSI-RS:</w:t>
      </w:r>
    </w:p>
    <w:p w14:paraId="50C1EB1A" w14:textId="77777777" w:rsidR="009923D7" w:rsidRDefault="009923D7" w:rsidP="009923D7">
      <w:pPr>
        <w:pStyle w:val="PL"/>
      </w:pPr>
      <w:r>
        <w:t xml:space="preserve">          type: integer</w:t>
      </w:r>
    </w:p>
    <w:p w14:paraId="3A6514D8" w14:textId="77777777" w:rsidR="009923D7" w:rsidRDefault="009923D7" w:rsidP="009923D7">
      <w:pPr>
        <w:pStyle w:val="PL"/>
      </w:pPr>
      <w:r>
        <w:t xml:space="preserve">    QOffsetRange:</w:t>
      </w:r>
    </w:p>
    <w:p w14:paraId="52DD787C" w14:textId="77777777" w:rsidR="009923D7" w:rsidRDefault="009923D7" w:rsidP="009923D7">
      <w:pPr>
        <w:pStyle w:val="PL"/>
      </w:pPr>
      <w:r>
        <w:t xml:space="preserve">      type: integer</w:t>
      </w:r>
    </w:p>
    <w:p w14:paraId="15641AF8" w14:textId="77777777" w:rsidR="009923D7" w:rsidRDefault="009923D7" w:rsidP="009923D7">
      <w:pPr>
        <w:pStyle w:val="PL"/>
      </w:pPr>
      <w:r>
        <w:t xml:space="preserve">      enum:</w:t>
      </w:r>
    </w:p>
    <w:p w14:paraId="3C6B617A" w14:textId="77777777" w:rsidR="009923D7" w:rsidRDefault="009923D7" w:rsidP="009923D7">
      <w:pPr>
        <w:pStyle w:val="PL"/>
      </w:pPr>
      <w:r>
        <w:t xml:space="preserve">        - -24</w:t>
      </w:r>
    </w:p>
    <w:p w14:paraId="7E8766CC" w14:textId="77777777" w:rsidR="009923D7" w:rsidRDefault="009923D7" w:rsidP="009923D7">
      <w:pPr>
        <w:pStyle w:val="PL"/>
      </w:pPr>
      <w:r>
        <w:t xml:space="preserve">        - -22</w:t>
      </w:r>
    </w:p>
    <w:p w14:paraId="2B7FAC60" w14:textId="77777777" w:rsidR="009923D7" w:rsidRDefault="009923D7" w:rsidP="009923D7">
      <w:pPr>
        <w:pStyle w:val="PL"/>
      </w:pPr>
      <w:r>
        <w:t xml:space="preserve">        - -20</w:t>
      </w:r>
    </w:p>
    <w:p w14:paraId="5C04B9E9" w14:textId="77777777" w:rsidR="009923D7" w:rsidRDefault="009923D7" w:rsidP="009923D7">
      <w:pPr>
        <w:pStyle w:val="PL"/>
      </w:pPr>
      <w:r>
        <w:t xml:space="preserve">        - -18</w:t>
      </w:r>
    </w:p>
    <w:p w14:paraId="3C5D1415" w14:textId="77777777" w:rsidR="009923D7" w:rsidRDefault="009923D7" w:rsidP="009923D7">
      <w:pPr>
        <w:pStyle w:val="PL"/>
      </w:pPr>
      <w:r>
        <w:t xml:space="preserve">        - -16</w:t>
      </w:r>
    </w:p>
    <w:p w14:paraId="59D84DCF" w14:textId="77777777" w:rsidR="009923D7" w:rsidRDefault="009923D7" w:rsidP="009923D7">
      <w:pPr>
        <w:pStyle w:val="PL"/>
      </w:pPr>
      <w:r>
        <w:t xml:space="preserve">        - -14</w:t>
      </w:r>
    </w:p>
    <w:p w14:paraId="5A2DD26B" w14:textId="77777777" w:rsidR="009923D7" w:rsidRDefault="009923D7" w:rsidP="009923D7">
      <w:pPr>
        <w:pStyle w:val="PL"/>
      </w:pPr>
      <w:r>
        <w:t xml:space="preserve">        - -12</w:t>
      </w:r>
    </w:p>
    <w:p w14:paraId="2AEE3301" w14:textId="77777777" w:rsidR="009923D7" w:rsidRDefault="009923D7" w:rsidP="009923D7">
      <w:pPr>
        <w:pStyle w:val="PL"/>
      </w:pPr>
      <w:r>
        <w:t xml:space="preserve">        - -10</w:t>
      </w:r>
    </w:p>
    <w:p w14:paraId="0F2788EE" w14:textId="77777777" w:rsidR="009923D7" w:rsidRDefault="009923D7" w:rsidP="009923D7">
      <w:pPr>
        <w:pStyle w:val="PL"/>
      </w:pPr>
      <w:r>
        <w:lastRenderedPageBreak/>
        <w:t xml:space="preserve">        - -8</w:t>
      </w:r>
    </w:p>
    <w:p w14:paraId="7ABCC496" w14:textId="77777777" w:rsidR="009923D7" w:rsidRDefault="009923D7" w:rsidP="009923D7">
      <w:pPr>
        <w:pStyle w:val="PL"/>
      </w:pPr>
      <w:r>
        <w:t xml:space="preserve">        - -6</w:t>
      </w:r>
    </w:p>
    <w:p w14:paraId="36CE9C30" w14:textId="77777777" w:rsidR="009923D7" w:rsidRDefault="009923D7" w:rsidP="009923D7">
      <w:pPr>
        <w:pStyle w:val="PL"/>
      </w:pPr>
      <w:r>
        <w:t xml:space="preserve">        - -5</w:t>
      </w:r>
    </w:p>
    <w:p w14:paraId="2F4AB448" w14:textId="77777777" w:rsidR="009923D7" w:rsidRDefault="009923D7" w:rsidP="009923D7">
      <w:pPr>
        <w:pStyle w:val="PL"/>
      </w:pPr>
      <w:r>
        <w:t xml:space="preserve">        - -4</w:t>
      </w:r>
    </w:p>
    <w:p w14:paraId="5FF2F5A3" w14:textId="77777777" w:rsidR="009923D7" w:rsidRDefault="009923D7" w:rsidP="009923D7">
      <w:pPr>
        <w:pStyle w:val="PL"/>
      </w:pPr>
      <w:r>
        <w:t xml:space="preserve">        - -3</w:t>
      </w:r>
    </w:p>
    <w:p w14:paraId="06C652FF" w14:textId="77777777" w:rsidR="009923D7" w:rsidRDefault="009923D7" w:rsidP="009923D7">
      <w:pPr>
        <w:pStyle w:val="PL"/>
      </w:pPr>
      <w:r>
        <w:t xml:space="preserve">        - -2</w:t>
      </w:r>
    </w:p>
    <w:p w14:paraId="016ABFE1" w14:textId="77777777" w:rsidR="009923D7" w:rsidRDefault="009923D7" w:rsidP="009923D7">
      <w:pPr>
        <w:pStyle w:val="PL"/>
      </w:pPr>
      <w:r>
        <w:t xml:space="preserve">        - -1</w:t>
      </w:r>
    </w:p>
    <w:p w14:paraId="774FD9E6" w14:textId="77777777" w:rsidR="009923D7" w:rsidRDefault="009923D7" w:rsidP="009923D7">
      <w:pPr>
        <w:pStyle w:val="PL"/>
      </w:pPr>
      <w:r>
        <w:t xml:space="preserve">        - 0</w:t>
      </w:r>
    </w:p>
    <w:p w14:paraId="4D67517A" w14:textId="77777777" w:rsidR="009923D7" w:rsidRDefault="009923D7" w:rsidP="009923D7">
      <w:pPr>
        <w:pStyle w:val="PL"/>
      </w:pPr>
      <w:r>
        <w:t xml:space="preserve">        - 24</w:t>
      </w:r>
    </w:p>
    <w:p w14:paraId="0FADA38B" w14:textId="77777777" w:rsidR="009923D7" w:rsidRDefault="009923D7" w:rsidP="009923D7">
      <w:pPr>
        <w:pStyle w:val="PL"/>
      </w:pPr>
      <w:r>
        <w:t xml:space="preserve">        - 22</w:t>
      </w:r>
    </w:p>
    <w:p w14:paraId="1367C665" w14:textId="77777777" w:rsidR="009923D7" w:rsidRDefault="009923D7" w:rsidP="009923D7">
      <w:pPr>
        <w:pStyle w:val="PL"/>
      </w:pPr>
      <w:r>
        <w:t xml:space="preserve">        - 20</w:t>
      </w:r>
    </w:p>
    <w:p w14:paraId="0F32BB54" w14:textId="77777777" w:rsidR="009923D7" w:rsidRDefault="009923D7" w:rsidP="009923D7">
      <w:pPr>
        <w:pStyle w:val="PL"/>
      </w:pPr>
      <w:r>
        <w:t xml:space="preserve">        - 18</w:t>
      </w:r>
    </w:p>
    <w:p w14:paraId="2849468E" w14:textId="77777777" w:rsidR="009923D7" w:rsidRDefault="009923D7" w:rsidP="009923D7">
      <w:pPr>
        <w:pStyle w:val="PL"/>
      </w:pPr>
      <w:r>
        <w:t xml:space="preserve">        - 16</w:t>
      </w:r>
    </w:p>
    <w:p w14:paraId="1E24828A" w14:textId="77777777" w:rsidR="009923D7" w:rsidRDefault="009923D7" w:rsidP="009923D7">
      <w:pPr>
        <w:pStyle w:val="PL"/>
      </w:pPr>
      <w:r>
        <w:t xml:space="preserve">        - 14</w:t>
      </w:r>
    </w:p>
    <w:p w14:paraId="79B0B083" w14:textId="77777777" w:rsidR="009923D7" w:rsidRDefault="009923D7" w:rsidP="009923D7">
      <w:pPr>
        <w:pStyle w:val="PL"/>
      </w:pPr>
      <w:r>
        <w:t xml:space="preserve">        - 12</w:t>
      </w:r>
    </w:p>
    <w:p w14:paraId="0A707D44" w14:textId="77777777" w:rsidR="009923D7" w:rsidRDefault="009923D7" w:rsidP="009923D7">
      <w:pPr>
        <w:pStyle w:val="PL"/>
      </w:pPr>
      <w:r>
        <w:t xml:space="preserve">        - 10</w:t>
      </w:r>
    </w:p>
    <w:p w14:paraId="18824DEE" w14:textId="77777777" w:rsidR="009923D7" w:rsidRDefault="009923D7" w:rsidP="009923D7">
      <w:pPr>
        <w:pStyle w:val="PL"/>
      </w:pPr>
      <w:r>
        <w:t xml:space="preserve">        - 8</w:t>
      </w:r>
    </w:p>
    <w:p w14:paraId="59F46E17" w14:textId="77777777" w:rsidR="009923D7" w:rsidRDefault="009923D7" w:rsidP="009923D7">
      <w:pPr>
        <w:pStyle w:val="PL"/>
      </w:pPr>
      <w:r>
        <w:t xml:space="preserve">        - 6</w:t>
      </w:r>
    </w:p>
    <w:p w14:paraId="11303EE7" w14:textId="77777777" w:rsidR="009923D7" w:rsidRDefault="009923D7" w:rsidP="009923D7">
      <w:pPr>
        <w:pStyle w:val="PL"/>
      </w:pPr>
      <w:r>
        <w:t xml:space="preserve">        - 5</w:t>
      </w:r>
    </w:p>
    <w:p w14:paraId="02E9CF88" w14:textId="77777777" w:rsidR="009923D7" w:rsidRDefault="009923D7" w:rsidP="009923D7">
      <w:pPr>
        <w:pStyle w:val="PL"/>
      </w:pPr>
      <w:r>
        <w:t xml:space="preserve">        - 4</w:t>
      </w:r>
    </w:p>
    <w:p w14:paraId="5ECB3CF1" w14:textId="77777777" w:rsidR="009923D7" w:rsidRDefault="009923D7" w:rsidP="009923D7">
      <w:pPr>
        <w:pStyle w:val="PL"/>
      </w:pPr>
      <w:r>
        <w:t xml:space="preserve">        - 3</w:t>
      </w:r>
    </w:p>
    <w:p w14:paraId="35EDCDA9" w14:textId="77777777" w:rsidR="009923D7" w:rsidRDefault="009923D7" w:rsidP="009923D7">
      <w:pPr>
        <w:pStyle w:val="PL"/>
      </w:pPr>
      <w:r>
        <w:t xml:space="preserve">        - 2</w:t>
      </w:r>
    </w:p>
    <w:p w14:paraId="7EF78A48" w14:textId="77777777" w:rsidR="009923D7" w:rsidRDefault="009923D7" w:rsidP="009923D7">
      <w:pPr>
        <w:pStyle w:val="PL"/>
      </w:pPr>
      <w:r>
        <w:t xml:space="preserve">        - 1</w:t>
      </w:r>
    </w:p>
    <w:p w14:paraId="7980EDB4" w14:textId="77777777" w:rsidR="009923D7" w:rsidRDefault="009923D7" w:rsidP="009923D7">
      <w:pPr>
        <w:pStyle w:val="PL"/>
      </w:pPr>
      <w:r>
        <w:t xml:space="preserve">    QOffsetRangeList:</w:t>
      </w:r>
    </w:p>
    <w:p w14:paraId="622C14D7" w14:textId="77777777" w:rsidR="009923D7" w:rsidRDefault="009923D7" w:rsidP="009923D7">
      <w:pPr>
        <w:pStyle w:val="PL"/>
      </w:pPr>
      <w:r>
        <w:t xml:space="preserve">      type: object</w:t>
      </w:r>
    </w:p>
    <w:p w14:paraId="50285F16" w14:textId="77777777" w:rsidR="009923D7" w:rsidRDefault="009923D7" w:rsidP="009923D7">
      <w:pPr>
        <w:pStyle w:val="PL"/>
      </w:pPr>
      <w:r>
        <w:t xml:space="preserve">      properties:</w:t>
      </w:r>
    </w:p>
    <w:p w14:paraId="37D4A6CF" w14:textId="77777777" w:rsidR="009923D7" w:rsidRDefault="009923D7" w:rsidP="009923D7">
      <w:pPr>
        <w:pStyle w:val="PL"/>
      </w:pPr>
      <w:r>
        <w:t xml:space="preserve">        rsrpOffsetSSB:</w:t>
      </w:r>
    </w:p>
    <w:p w14:paraId="7410288A" w14:textId="77777777" w:rsidR="009923D7" w:rsidRDefault="009923D7" w:rsidP="009923D7">
      <w:pPr>
        <w:pStyle w:val="PL"/>
      </w:pPr>
      <w:r>
        <w:t xml:space="preserve">          $ref: '#/components/schemas/QOffsetRange'</w:t>
      </w:r>
    </w:p>
    <w:p w14:paraId="2AF03211" w14:textId="77777777" w:rsidR="009923D7" w:rsidRDefault="009923D7" w:rsidP="009923D7">
      <w:pPr>
        <w:pStyle w:val="PL"/>
      </w:pPr>
      <w:r>
        <w:t xml:space="preserve">        rsrqOffsetSSB:</w:t>
      </w:r>
    </w:p>
    <w:p w14:paraId="5BBD7A6F" w14:textId="77777777" w:rsidR="009923D7" w:rsidRDefault="009923D7" w:rsidP="009923D7">
      <w:pPr>
        <w:pStyle w:val="PL"/>
      </w:pPr>
      <w:r>
        <w:t xml:space="preserve">          $ref: '#/components/schemas/QOffsetRange'</w:t>
      </w:r>
    </w:p>
    <w:p w14:paraId="0F0EE060" w14:textId="77777777" w:rsidR="009923D7" w:rsidRDefault="009923D7" w:rsidP="009923D7">
      <w:pPr>
        <w:pStyle w:val="PL"/>
      </w:pPr>
      <w:r>
        <w:t xml:space="preserve">        sinrOffsetSSB:</w:t>
      </w:r>
    </w:p>
    <w:p w14:paraId="48C27381" w14:textId="77777777" w:rsidR="009923D7" w:rsidRDefault="009923D7" w:rsidP="009923D7">
      <w:pPr>
        <w:pStyle w:val="PL"/>
      </w:pPr>
      <w:r>
        <w:t xml:space="preserve">          $ref: '#/components/schemas/QOffsetRange'</w:t>
      </w:r>
    </w:p>
    <w:p w14:paraId="66D5F148" w14:textId="77777777" w:rsidR="009923D7" w:rsidRDefault="009923D7" w:rsidP="009923D7">
      <w:pPr>
        <w:pStyle w:val="PL"/>
      </w:pPr>
      <w:r>
        <w:t xml:space="preserve">        rsrpOffsetCSI-RS:</w:t>
      </w:r>
    </w:p>
    <w:p w14:paraId="389633B2" w14:textId="77777777" w:rsidR="009923D7" w:rsidRDefault="009923D7" w:rsidP="009923D7">
      <w:pPr>
        <w:pStyle w:val="PL"/>
      </w:pPr>
      <w:r>
        <w:t xml:space="preserve">          $ref: '#/components/schemas/QOffsetRange'</w:t>
      </w:r>
    </w:p>
    <w:p w14:paraId="7549F3A6" w14:textId="77777777" w:rsidR="009923D7" w:rsidRDefault="009923D7" w:rsidP="009923D7">
      <w:pPr>
        <w:pStyle w:val="PL"/>
      </w:pPr>
      <w:r>
        <w:t xml:space="preserve">        rsrqOffsetCSI-RS:</w:t>
      </w:r>
    </w:p>
    <w:p w14:paraId="31152C27" w14:textId="77777777" w:rsidR="009923D7" w:rsidRDefault="009923D7" w:rsidP="009923D7">
      <w:pPr>
        <w:pStyle w:val="PL"/>
      </w:pPr>
      <w:r>
        <w:t xml:space="preserve">          $ref: '#/components/schemas/QOffsetRange'</w:t>
      </w:r>
    </w:p>
    <w:p w14:paraId="144BAFF5" w14:textId="77777777" w:rsidR="009923D7" w:rsidRDefault="009923D7" w:rsidP="009923D7">
      <w:pPr>
        <w:pStyle w:val="PL"/>
      </w:pPr>
      <w:r>
        <w:t xml:space="preserve">        sinrOffsetCSI-RS:</w:t>
      </w:r>
    </w:p>
    <w:p w14:paraId="36AA1109" w14:textId="77777777" w:rsidR="009923D7" w:rsidRDefault="009923D7" w:rsidP="009923D7">
      <w:pPr>
        <w:pStyle w:val="PL"/>
      </w:pPr>
      <w:r>
        <w:t xml:space="preserve">          $ref: '#/components/schemas/QOffsetRange'</w:t>
      </w:r>
    </w:p>
    <w:p w14:paraId="355C679A" w14:textId="77777777" w:rsidR="009923D7" w:rsidRDefault="009923D7" w:rsidP="009923D7">
      <w:pPr>
        <w:pStyle w:val="PL"/>
      </w:pPr>
      <w:r>
        <w:t xml:space="preserve">    QOffsetFreq:</w:t>
      </w:r>
    </w:p>
    <w:p w14:paraId="34FF56EA" w14:textId="77777777" w:rsidR="009923D7" w:rsidRDefault="009923D7" w:rsidP="009923D7">
      <w:pPr>
        <w:pStyle w:val="PL"/>
      </w:pPr>
      <w:r>
        <w:t xml:space="preserve">      type: number</w:t>
      </w:r>
    </w:p>
    <w:p w14:paraId="42B60BED" w14:textId="77777777" w:rsidR="009923D7" w:rsidRDefault="009923D7" w:rsidP="009923D7">
      <w:pPr>
        <w:pStyle w:val="PL"/>
      </w:pPr>
      <w:r>
        <w:t xml:space="preserve">    TReselectionNRSf:</w:t>
      </w:r>
    </w:p>
    <w:p w14:paraId="5CF4506C" w14:textId="77777777" w:rsidR="009923D7" w:rsidRDefault="009923D7" w:rsidP="009923D7">
      <w:pPr>
        <w:pStyle w:val="PL"/>
      </w:pPr>
      <w:r>
        <w:t xml:space="preserve">      type: integer</w:t>
      </w:r>
    </w:p>
    <w:p w14:paraId="23BE2A75" w14:textId="77777777" w:rsidR="009923D7" w:rsidRDefault="009923D7" w:rsidP="009923D7">
      <w:pPr>
        <w:pStyle w:val="PL"/>
      </w:pPr>
      <w:r>
        <w:t xml:space="preserve">      enum:</w:t>
      </w:r>
    </w:p>
    <w:p w14:paraId="516FA192" w14:textId="77777777" w:rsidR="009923D7" w:rsidRDefault="009923D7" w:rsidP="009923D7">
      <w:pPr>
        <w:pStyle w:val="PL"/>
      </w:pPr>
      <w:r>
        <w:t xml:space="preserve">        - 25</w:t>
      </w:r>
    </w:p>
    <w:p w14:paraId="42963A6D" w14:textId="77777777" w:rsidR="009923D7" w:rsidRDefault="009923D7" w:rsidP="009923D7">
      <w:pPr>
        <w:pStyle w:val="PL"/>
      </w:pPr>
      <w:r>
        <w:t xml:space="preserve">        - 50</w:t>
      </w:r>
    </w:p>
    <w:p w14:paraId="184C4004" w14:textId="77777777" w:rsidR="009923D7" w:rsidRDefault="009923D7" w:rsidP="009923D7">
      <w:pPr>
        <w:pStyle w:val="PL"/>
      </w:pPr>
      <w:r>
        <w:t xml:space="preserve">        - 75</w:t>
      </w:r>
    </w:p>
    <w:p w14:paraId="404099D1" w14:textId="77777777" w:rsidR="009923D7" w:rsidRDefault="009923D7" w:rsidP="009923D7">
      <w:pPr>
        <w:pStyle w:val="PL"/>
      </w:pPr>
      <w:r>
        <w:t xml:space="preserve">        - 100</w:t>
      </w:r>
    </w:p>
    <w:p w14:paraId="0959C1E4" w14:textId="77777777" w:rsidR="009923D7" w:rsidRDefault="009923D7" w:rsidP="009923D7">
      <w:pPr>
        <w:pStyle w:val="PL"/>
      </w:pPr>
      <w:r>
        <w:t xml:space="preserve">    SsbPeriodicity:</w:t>
      </w:r>
    </w:p>
    <w:p w14:paraId="53700EEF" w14:textId="77777777" w:rsidR="009923D7" w:rsidRDefault="009923D7" w:rsidP="009923D7">
      <w:pPr>
        <w:pStyle w:val="PL"/>
      </w:pPr>
      <w:r>
        <w:t xml:space="preserve">      type: integer</w:t>
      </w:r>
    </w:p>
    <w:p w14:paraId="0CF9CF21" w14:textId="77777777" w:rsidR="009923D7" w:rsidRDefault="009923D7" w:rsidP="009923D7">
      <w:pPr>
        <w:pStyle w:val="PL"/>
      </w:pPr>
      <w:r>
        <w:t xml:space="preserve">      enum:</w:t>
      </w:r>
    </w:p>
    <w:p w14:paraId="668BD278" w14:textId="77777777" w:rsidR="009923D7" w:rsidRDefault="009923D7" w:rsidP="009923D7">
      <w:pPr>
        <w:pStyle w:val="PL"/>
      </w:pPr>
      <w:r>
        <w:t xml:space="preserve">        - 5</w:t>
      </w:r>
    </w:p>
    <w:p w14:paraId="1D162940" w14:textId="77777777" w:rsidR="009923D7" w:rsidRDefault="009923D7" w:rsidP="009923D7">
      <w:pPr>
        <w:pStyle w:val="PL"/>
      </w:pPr>
      <w:r>
        <w:t xml:space="preserve">        - 10</w:t>
      </w:r>
    </w:p>
    <w:p w14:paraId="7639460D" w14:textId="77777777" w:rsidR="009923D7" w:rsidRDefault="009923D7" w:rsidP="009923D7">
      <w:pPr>
        <w:pStyle w:val="PL"/>
      </w:pPr>
      <w:r>
        <w:t xml:space="preserve">        - 20</w:t>
      </w:r>
    </w:p>
    <w:p w14:paraId="0E415DB5" w14:textId="77777777" w:rsidR="009923D7" w:rsidRDefault="009923D7" w:rsidP="009923D7">
      <w:pPr>
        <w:pStyle w:val="PL"/>
      </w:pPr>
      <w:r>
        <w:t xml:space="preserve">        - 40</w:t>
      </w:r>
    </w:p>
    <w:p w14:paraId="7CB49B54" w14:textId="77777777" w:rsidR="009923D7" w:rsidRDefault="009923D7" w:rsidP="009923D7">
      <w:pPr>
        <w:pStyle w:val="PL"/>
      </w:pPr>
      <w:r>
        <w:t xml:space="preserve">        - 80</w:t>
      </w:r>
    </w:p>
    <w:p w14:paraId="37B7D6A8" w14:textId="77777777" w:rsidR="009923D7" w:rsidRDefault="009923D7" w:rsidP="009923D7">
      <w:pPr>
        <w:pStyle w:val="PL"/>
      </w:pPr>
      <w:r>
        <w:t xml:space="preserve">        - 160</w:t>
      </w:r>
    </w:p>
    <w:p w14:paraId="22B2CFA9" w14:textId="77777777" w:rsidR="009923D7" w:rsidRDefault="009923D7" w:rsidP="009923D7">
      <w:pPr>
        <w:pStyle w:val="PL"/>
      </w:pPr>
      <w:r>
        <w:t xml:space="preserve">    SsbDuration:</w:t>
      </w:r>
    </w:p>
    <w:p w14:paraId="40D55E10" w14:textId="77777777" w:rsidR="009923D7" w:rsidRDefault="009923D7" w:rsidP="009923D7">
      <w:pPr>
        <w:pStyle w:val="PL"/>
      </w:pPr>
      <w:r>
        <w:t xml:space="preserve">      type: integer</w:t>
      </w:r>
    </w:p>
    <w:p w14:paraId="54865338" w14:textId="77777777" w:rsidR="009923D7" w:rsidRDefault="009923D7" w:rsidP="009923D7">
      <w:pPr>
        <w:pStyle w:val="PL"/>
      </w:pPr>
      <w:r>
        <w:t xml:space="preserve">      enum:</w:t>
      </w:r>
    </w:p>
    <w:p w14:paraId="40336927" w14:textId="77777777" w:rsidR="009923D7" w:rsidRDefault="009923D7" w:rsidP="009923D7">
      <w:pPr>
        <w:pStyle w:val="PL"/>
      </w:pPr>
      <w:r>
        <w:t xml:space="preserve">        - 1</w:t>
      </w:r>
    </w:p>
    <w:p w14:paraId="0F55E6E5" w14:textId="77777777" w:rsidR="009923D7" w:rsidRDefault="009923D7" w:rsidP="009923D7">
      <w:pPr>
        <w:pStyle w:val="PL"/>
      </w:pPr>
      <w:r>
        <w:t xml:space="preserve">        - 2</w:t>
      </w:r>
    </w:p>
    <w:p w14:paraId="6D879DFB" w14:textId="77777777" w:rsidR="009923D7" w:rsidRDefault="009923D7" w:rsidP="009923D7">
      <w:pPr>
        <w:pStyle w:val="PL"/>
      </w:pPr>
      <w:r>
        <w:t xml:space="preserve">        - 3</w:t>
      </w:r>
    </w:p>
    <w:p w14:paraId="06C48845" w14:textId="77777777" w:rsidR="009923D7" w:rsidRDefault="009923D7" w:rsidP="009923D7">
      <w:pPr>
        <w:pStyle w:val="PL"/>
      </w:pPr>
      <w:r>
        <w:t xml:space="preserve">        - 4</w:t>
      </w:r>
    </w:p>
    <w:p w14:paraId="3CAC69B3" w14:textId="77777777" w:rsidR="009923D7" w:rsidRDefault="009923D7" w:rsidP="009923D7">
      <w:pPr>
        <w:pStyle w:val="PL"/>
      </w:pPr>
      <w:r>
        <w:t xml:space="preserve">        - 5</w:t>
      </w:r>
    </w:p>
    <w:p w14:paraId="3D5FDF6E" w14:textId="77777777" w:rsidR="009923D7" w:rsidRDefault="009923D7" w:rsidP="009923D7">
      <w:pPr>
        <w:pStyle w:val="PL"/>
      </w:pPr>
      <w:r>
        <w:t xml:space="preserve">    SsbSubCarrierSpacing:</w:t>
      </w:r>
    </w:p>
    <w:p w14:paraId="220B4BEA" w14:textId="77777777" w:rsidR="009923D7" w:rsidRDefault="009923D7" w:rsidP="009923D7">
      <w:pPr>
        <w:pStyle w:val="PL"/>
      </w:pPr>
      <w:r>
        <w:t xml:space="preserve">      type: integer</w:t>
      </w:r>
    </w:p>
    <w:p w14:paraId="266C1864" w14:textId="77777777" w:rsidR="009923D7" w:rsidRDefault="009923D7" w:rsidP="009923D7">
      <w:pPr>
        <w:pStyle w:val="PL"/>
      </w:pPr>
      <w:r>
        <w:t xml:space="preserve">      enum:</w:t>
      </w:r>
    </w:p>
    <w:p w14:paraId="1BF079A4" w14:textId="77777777" w:rsidR="009923D7" w:rsidRDefault="009923D7" w:rsidP="009923D7">
      <w:pPr>
        <w:pStyle w:val="PL"/>
      </w:pPr>
      <w:r>
        <w:t xml:space="preserve">        - 15</w:t>
      </w:r>
    </w:p>
    <w:p w14:paraId="73773CBA" w14:textId="77777777" w:rsidR="009923D7" w:rsidRDefault="009923D7" w:rsidP="009923D7">
      <w:pPr>
        <w:pStyle w:val="PL"/>
      </w:pPr>
      <w:r>
        <w:t xml:space="preserve">        - 30</w:t>
      </w:r>
    </w:p>
    <w:p w14:paraId="40619598" w14:textId="77777777" w:rsidR="009923D7" w:rsidRDefault="009923D7" w:rsidP="009923D7">
      <w:pPr>
        <w:pStyle w:val="PL"/>
      </w:pPr>
      <w:r>
        <w:t xml:space="preserve">        - 120</w:t>
      </w:r>
    </w:p>
    <w:p w14:paraId="7AB4C2F4" w14:textId="77777777" w:rsidR="009923D7" w:rsidRDefault="009923D7" w:rsidP="009923D7">
      <w:pPr>
        <w:pStyle w:val="PL"/>
      </w:pPr>
      <w:r>
        <w:t xml:space="preserve">        - 240</w:t>
      </w:r>
    </w:p>
    <w:p w14:paraId="03A80993" w14:textId="77777777" w:rsidR="009923D7" w:rsidRDefault="009923D7" w:rsidP="009923D7">
      <w:pPr>
        <w:pStyle w:val="PL"/>
      </w:pPr>
      <w:r>
        <w:lastRenderedPageBreak/>
        <w:t xml:space="preserve">    CoverageShape:</w:t>
      </w:r>
    </w:p>
    <w:p w14:paraId="6083F47D" w14:textId="77777777" w:rsidR="009923D7" w:rsidRDefault="009923D7" w:rsidP="009923D7">
      <w:pPr>
        <w:pStyle w:val="PL"/>
      </w:pPr>
      <w:r>
        <w:t xml:space="preserve">      type: integer</w:t>
      </w:r>
    </w:p>
    <w:p w14:paraId="41474011" w14:textId="77777777" w:rsidR="009923D7" w:rsidRDefault="009923D7" w:rsidP="009923D7">
      <w:pPr>
        <w:pStyle w:val="PL"/>
      </w:pPr>
      <w:r>
        <w:t xml:space="preserve">      maximum: 65535</w:t>
      </w:r>
    </w:p>
    <w:p w14:paraId="6571B227" w14:textId="77777777" w:rsidR="009923D7" w:rsidRDefault="009923D7" w:rsidP="009923D7">
      <w:pPr>
        <w:pStyle w:val="PL"/>
      </w:pPr>
      <w:r>
        <w:t xml:space="preserve">    DigitalTilt:</w:t>
      </w:r>
    </w:p>
    <w:p w14:paraId="55CC642C" w14:textId="77777777" w:rsidR="009923D7" w:rsidRDefault="009923D7" w:rsidP="009923D7">
      <w:pPr>
        <w:pStyle w:val="PL"/>
      </w:pPr>
      <w:r>
        <w:t xml:space="preserve">      type: integer</w:t>
      </w:r>
    </w:p>
    <w:p w14:paraId="1D2BDC4E" w14:textId="77777777" w:rsidR="009923D7" w:rsidRDefault="009923D7" w:rsidP="009923D7">
      <w:pPr>
        <w:pStyle w:val="PL"/>
      </w:pPr>
      <w:r>
        <w:t xml:space="preserve">      minimum: -900</w:t>
      </w:r>
    </w:p>
    <w:p w14:paraId="36AF5A87" w14:textId="77777777" w:rsidR="009923D7" w:rsidRDefault="009923D7" w:rsidP="009923D7">
      <w:pPr>
        <w:pStyle w:val="PL"/>
      </w:pPr>
      <w:r>
        <w:t xml:space="preserve">      maximum: 900</w:t>
      </w:r>
    </w:p>
    <w:p w14:paraId="0030BDBF" w14:textId="77777777" w:rsidR="009923D7" w:rsidRDefault="009923D7" w:rsidP="009923D7">
      <w:pPr>
        <w:pStyle w:val="PL"/>
      </w:pPr>
      <w:r>
        <w:t xml:space="preserve">    DigitalAzimuth:</w:t>
      </w:r>
    </w:p>
    <w:p w14:paraId="68EBED8D" w14:textId="77777777" w:rsidR="009923D7" w:rsidRDefault="009923D7" w:rsidP="009923D7">
      <w:pPr>
        <w:pStyle w:val="PL"/>
      </w:pPr>
      <w:r>
        <w:t xml:space="preserve">      type: integer</w:t>
      </w:r>
    </w:p>
    <w:p w14:paraId="3E0517A9" w14:textId="77777777" w:rsidR="009923D7" w:rsidRDefault="009923D7" w:rsidP="009923D7">
      <w:pPr>
        <w:pStyle w:val="PL"/>
      </w:pPr>
      <w:r>
        <w:t xml:space="preserve">      minimum: -1800</w:t>
      </w:r>
    </w:p>
    <w:p w14:paraId="646983A9" w14:textId="77777777" w:rsidR="009923D7" w:rsidRDefault="009923D7" w:rsidP="009923D7">
      <w:pPr>
        <w:pStyle w:val="PL"/>
      </w:pPr>
      <w:r>
        <w:t xml:space="preserve">      maximum: 1800</w:t>
      </w:r>
    </w:p>
    <w:p w14:paraId="3EECDF5C" w14:textId="77777777" w:rsidR="009923D7" w:rsidRDefault="009923D7" w:rsidP="009923D7">
      <w:pPr>
        <w:pStyle w:val="PL"/>
      </w:pPr>
    </w:p>
    <w:p w14:paraId="204194A8" w14:textId="77777777" w:rsidR="009923D7" w:rsidRDefault="009923D7" w:rsidP="009923D7">
      <w:pPr>
        <w:pStyle w:val="PL"/>
      </w:pPr>
      <w:r>
        <w:t xml:space="preserve">    RSSetId:</w:t>
      </w:r>
    </w:p>
    <w:p w14:paraId="0EF0A868" w14:textId="77777777" w:rsidR="009923D7" w:rsidRDefault="009923D7" w:rsidP="009923D7">
      <w:pPr>
        <w:pStyle w:val="PL"/>
      </w:pPr>
      <w:r>
        <w:t xml:space="preserve">      type: integer</w:t>
      </w:r>
    </w:p>
    <w:p w14:paraId="41795A2C" w14:textId="77777777" w:rsidR="009923D7" w:rsidRDefault="009923D7" w:rsidP="009923D7">
      <w:pPr>
        <w:pStyle w:val="PL"/>
      </w:pPr>
      <w:r>
        <w:t xml:space="preserve">      maximum: 4194303</w:t>
      </w:r>
    </w:p>
    <w:p w14:paraId="67853342" w14:textId="77777777" w:rsidR="009923D7" w:rsidRDefault="009923D7" w:rsidP="009923D7">
      <w:pPr>
        <w:pStyle w:val="PL"/>
      </w:pPr>
      <w:r>
        <w:t xml:space="preserve">    </w:t>
      </w:r>
    </w:p>
    <w:p w14:paraId="7C0C4CAE" w14:textId="77777777" w:rsidR="009923D7" w:rsidRDefault="009923D7" w:rsidP="009923D7">
      <w:pPr>
        <w:pStyle w:val="PL"/>
      </w:pPr>
      <w:r>
        <w:t xml:space="preserve">    RSSetType:</w:t>
      </w:r>
    </w:p>
    <w:p w14:paraId="7EE6AA04" w14:textId="77777777" w:rsidR="009923D7" w:rsidRDefault="009923D7" w:rsidP="009923D7">
      <w:pPr>
        <w:pStyle w:val="PL"/>
      </w:pPr>
      <w:r>
        <w:t xml:space="preserve">      type: string</w:t>
      </w:r>
    </w:p>
    <w:p w14:paraId="72155090" w14:textId="77777777" w:rsidR="009923D7" w:rsidRDefault="009923D7" w:rsidP="009923D7">
      <w:pPr>
        <w:pStyle w:val="PL"/>
      </w:pPr>
      <w:r>
        <w:t xml:space="preserve">      enum:</w:t>
      </w:r>
    </w:p>
    <w:p w14:paraId="36C0A0EB" w14:textId="77777777" w:rsidR="009923D7" w:rsidRDefault="009923D7" w:rsidP="009923D7">
      <w:pPr>
        <w:pStyle w:val="PL"/>
      </w:pPr>
      <w:r>
        <w:t xml:space="preserve">        - RS1</w:t>
      </w:r>
    </w:p>
    <w:p w14:paraId="16EA33E9" w14:textId="77777777" w:rsidR="009923D7" w:rsidRDefault="009923D7" w:rsidP="009923D7">
      <w:pPr>
        <w:pStyle w:val="PL"/>
      </w:pPr>
      <w:r>
        <w:t xml:space="preserve">        - RS2</w:t>
      </w:r>
    </w:p>
    <w:p w14:paraId="31D631A2" w14:textId="77777777" w:rsidR="009923D7" w:rsidRDefault="009923D7" w:rsidP="009923D7">
      <w:pPr>
        <w:pStyle w:val="PL"/>
      </w:pPr>
    </w:p>
    <w:p w14:paraId="013AF257" w14:textId="77777777" w:rsidR="009923D7" w:rsidRDefault="009923D7" w:rsidP="009923D7">
      <w:pPr>
        <w:pStyle w:val="PL"/>
      </w:pPr>
      <w:r>
        <w:t xml:space="preserve">    FrequencyDomainPara:</w:t>
      </w:r>
    </w:p>
    <w:p w14:paraId="4D6FA8F4" w14:textId="77777777" w:rsidR="009923D7" w:rsidRDefault="009923D7" w:rsidP="009923D7">
      <w:pPr>
        <w:pStyle w:val="PL"/>
      </w:pPr>
      <w:r>
        <w:t xml:space="preserve">      type: object</w:t>
      </w:r>
    </w:p>
    <w:p w14:paraId="4FB17F11" w14:textId="77777777" w:rsidR="009923D7" w:rsidRDefault="009923D7" w:rsidP="009923D7">
      <w:pPr>
        <w:pStyle w:val="PL"/>
      </w:pPr>
      <w:r>
        <w:t xml:space="preserve">      properties:</w:t>
      </w:r>
    </w:p>
    <w:p w14:paraId="6764A017" w14:textId="77777777" w:rsidR="009923D7" w:rsidRDefault="009923D7" w:rsidP="009923D7">
      <w:pPr>
        <w:pStyle w:val="PL"/>
      </w:pPr>
      <w:r>
        <w:t xml:space="preserve">        rimRSSubcarrierSpacing:</w:t>
      </w:r>
    </w:p>
    <w:p w14:paraId="1A5E884C" w14:textId="77777777" w:rsidR="009923D7" w:rsidRDefault="009923D7" w:rsidP="009923D7">
      <w:pPr>
        <w:pStyle w:val="PL"/>
      </w:pPr>
      <w:r>
        <w:t xml:space="preserve">          type: integer</w:t>
      </w:r>
    </w:p>
    <w:p w14:paraId="379F7B57" w14:textId="77777777" w:rsidR="009923D7" w:rsidRDefault="009923D7" w:rsidP="009923D7">
      <w:pPr>
        <w:pStyle w:val="PL"/>
      </w:pPr>
      <w:r>
        <w:t xml:space="preserve">        rIMRSBandwidth:</w:t>
      </w:r>
    </w:p>
    <w:p w14:paraId="7C4B8721" w14:textId="77777777" w:rsidR="009923D7" w:rsidRDefault="009923D7" w:rsidP="009923D7">
      <w:pPr>
        <w:pStyle w:val="PL"/>
      </w:pPr>
      <w:r>
        <w:t xml:space="preserve">         type: integer</w:t>
      </w:r>
    </w:p>
    <w:p w14:paraId="788BE49C" w14:textId="77777777" w:rsidR="009923D7" w:rsidRDefault="009923D7" w:rsidP="009923D7">
      <w:pPr>
        <w:pStyle w:val="PL"/>
      </w:pPr>
      <w:r>
        <w:t xml:space="preserve">        nrofGlobalRIMRSFrequencyCandidates:</w:t>
      </w:r>
    </w:p>
    <w:p w14:paraId="29CE3CF8" w14:textId="77777777" w:rsidR="009923D7" w:rsidRDefault="009923D7" w:rsidP="009923D7">
      <w:pPr>
        <w:pStyle w:val="PL"/>
      </w:pPr>
      <w:r>
        <w:t xml:space="preserve">          type: integer</w:t>
      </w:r>
    </w:p>
    <w:p w14:paraId="6805B927" w14:textId="77777777" w:rsidR="009923D7" w:rsidRDefault="009923D7" w:rsidP="009923D7">
      <w:pPr>
        <w:pStyle w:val="PL"/>
      </w:pPr>
      <w:r>
        <w:t xml:space="preserve">        rimRSCommonCarrierReferencePoint:</w:t>
      </w:r>
    </w:p>
    <w:p w14:paraId="3E9CFCD0" w14:textId="77777777" w:rsidR="009923D7" w:rsidRDefault="009923D7" w:rsidP="009923D7">
      <w:pPr>
        <w:pStyle w:val="PL"/>
      </w:pPr>
      <w:r>
        <w:t xml:space="preserve">         type: integer</w:t>
      </w:r>
    </w:p>
    <w:p w14:paraId="279B83C4" w14:textId="77777777" w:rsidR="009923D7" w:rsidRDefault="009923D7" w:rsidP="009923D7">
      <w:pPr>
        <w:pStyle w:val="PL"/>
      </w:pPr>
      <w:r>
        <w:t xml:space="preserve">        rimRSStartingFrequencyOffsetIdList:</w:t>
      </w:r>
    </w:p>
    <w:p w14:paraId="141AC5A1" w14:textId="77777777" w:rsidR="009923D7" w:rsidRDefault="009923D7" w:rsidP="009923D7">
      <w:pPr>
        <w:pStyle w:val="PL"/>
      </w:pPr>
      <w:r>
        <w:t xml:space="preserve">          type: array</w:t>
      </w:r>
    </w:p>
    <w:p w14:paraId="621C79A4" w14:textId="77777777" w:rsidR="009923D7" w:rsidRDefault="009923D7" w:rsidP="009923D7">
      <w:pPr>
        <w:pStyle w:val="PL"/>
      </w:pPr>
      <w:r>
        <w:t xml:space="preserve">          items:</w:t>
      </w:r>
    </w:p>
    <w:p w14:paraId="797385B5" w14:textId="77777777" w:rsidR="009923D7" w:rsidRDefault="009923D7" w:rsidP="009923D7">
      <w:pPr>
        <w:pStyle w:val="PL"/>
      </w:pPr>
      <w:r>
        <w:t xml:space="preserve">            type: integer</w:t>
      </w:r>
    </w:p>
    <w:p w14:paraId="5FDD57A1" w14:textId="77777777" w:rsidR="009923D7" w:rsidRDefault="009923D7" w:rsidP="009923D7">
      <w:pPr>
        <w:pStyle w:val="PL"/>
      </w:pPr>
    </w:p>
    <w:p w14:paraId="4977A476" w14:textId="77777777" w:rsidR="009923D7" w:rsidRDefault="009923D7" w:rsidP="009923D7">
      <w:pPr>
        <w:pStyle w:val="PL"/>
      </w:pPr>
      <w:r>
        <w:t xml:space="preserve">    SequenceDomainPara:</w:t>
      </w:r>
    </w:p>
    <w:p w14:paraId="0DED2F11" w14:textId="77777777" w:rsidR="009923D7" w:rsidRDefault="009923D7" w:rsidP="009923D7">
      <w:pPr>
        <w:pStyle w:val="PL"/>
      </w:pPr>
      <w:r>
        <w:t xml:space="preserve">      type: object</w:t>
      </w:r>
    </w:p>
    <w:p w14:paraId="5F335DBD" w14:textId="77777777" w:rsidR="009923D7" w:rsidRDefault="009923D7" w:rsidP="009923D7">
      <w:pPr>
        <w:pStyle w:val="PL"/>
      </w:pPr>
      <w:r>
        <w:t xml:space="preserve">      properties:</w:t>
      </w:r>
    </w:p>
    <w:p w14:paraId="50A00F33" w14:textId="77777777" w:rsidR="009923D7" w:rsidRDefault="009923D7" w:rsidP="009923D7">
      <w:pPr>
        <w:pStyle w:val="PL"/>
      </w:pPr>
      <w:r>
        <w:t xml:space="preserve">        nrofRIMRSSequenceCandidatesofRS1:</w:t>
      </w:r>
    </w:p>
    <w:p w14:paraId="2773F4D1" w14:textId="77777777" w:rsidR="009923D7" w:rsidRDefault="009923D7" w:rsidP="009923D7">
      <w:pPr>
        <w:pStyle w:val="PL"/>
      </w:pPr>
      <w:r>
        <w:t xml:space="preserve">         type: integer</w:t>
      </w:r>
    </w:p>
    <w:p w14:paraId="2683AEE0" w14:textId="77777777" w:rsidR="009923D7" w:rsidRDefault="009923D7" w:rsidP="009923D7">
      <w:pPr>
        <w:pStyle w:val="PL"/>
      </w:pPr>
      <w:r>
        <w:t xml:space="preserve">        rimRSScrambleIdListofRS1:</w:t>
      </w:r>
    </w:p>
    <w:p w14:paraId="24D87CA7" w14:textId="77777777" w:rsidR="009923D7" w:rsidRDefault="009923D7" w:rsidP="009923D7">
      <w:pPr>
        <w:pStyle w:val="PL"/>
      </w:pPr>
      <w:r>
        <w:t xml:space="preserve">          type: array</w:t>
      </w:r>
    </w:p>
    <w:p w14:paraId="2032CBC4" w14:textId="77777777" w:rsidR="009923D7" w:rsidRDefault="009923D7" w:rsidP="009923D7">
      <w:pPr>
        <w:pStyle w:val="PL"/>
      </w:pPr>
      <w:r>
        <w:t xml:space="preserve">          items:</w:t>
      </w:r>
    </w:p>
    <w:p w14:paraId="57BFE16A" w14:textId="77777777" w:rsidR="009923D7" w:rsidRDefault="009923D7" w:rsidP="009923D7">
      <w:pPr>
        <w:pStyle w:val="PL"/>
      </w:pPr>
      <w:r>
        <w:t xml:space="preserve">            type: integer</w:t>
      </w:r>
    </w:p>
    <w:p w14:paraId="773776B9" w14:textId="77777777" w:rsidR="009923D7" w:rsidRDefault="009923D7" w:rsidP="009923D7">
      <w:pPr>
        <w:pStyle w:val="PL"/>
      </w:pPr>
      <w:r>
        <w:t xml:space="preserve">        nrofRIMRSSequenceCandidatesofRS2:</w:t>
      </w:r>
    </w:p>
    <w:p w14:paraId="25D28188" w14:textId="77777777" w:rsidR="009923D7" w:rsidRDefault="009923D7" w:rsidP="009923D7">
      <w:pPr>
        <w:pStyle w:val="PL"/>
      </w:pPr>
      <w:r>
        <w:t xml:space="preserve">         type: integer</w:t>
      </w:r>
    </w:p>
    <w:p w14:paraId="17C00EA8" w14:textId="77777777" w:rsidR="009923D7" w:rsidRDefault="009923D7" w:rsidP="009923D7">
      <w:pPr>
        <w:pStyle w:val="PL"/>
      </w:pPr>
      <w:r>
        <w:t xml:space="preserve">        rimRSScrambleIdListofRS2:</w:t>
      </w:r>
    </w:p>
    <w:p w14:paraId="3DFF0B1D" w14:textId="77777777" w:rsidR="009923D7" w:rsidRDefault="009923D7" w:rsidP="009923D7">
      <w:pPr>
        <w:pStyle w:val="PL"/>
      </w:pPr>
      <w:r>
        <w:t xml:space="preserve">          type: array</w:t>
      </w:r>
    </w:p>
    <w:p w14:paraId="7C5A2755" w14:textId="77777777" w:rsidR="009923D7" w:rsidRDefault="009923D7" w:rsidP="009923D7">
      <w:pPr>
        <w:pStyle w:val="PL"/>
      </w:pPr>
      <w:r>
        <w:t xml:space="preserve">          items:</w:t>
      </w:r>
    </w:p>
    <w:p w14:paraId="29A3D2E1" w14:textId="77777777" w:rsidR="009923D7" w:rsidRDefault="009923D7" w:rsidP="009923D7">
      <w:pPr>
        <w:pStyle w:val="PL"/>
      </w:pPr>
      <w:r>
        <w:t xml:space="preserve">            type: integer</w:t>
      </w:r>
    </w:p>
    <w:p w14:paraId="0CDDC3E7" w14:textId="77777777" w:rsidR="009923D7" w:rsidRDefault="009923D7" w:rsidP="009923D7">
      <w:pPr>
        <w:pStyle w:val="PL"/>
      </w:pPr>
      <w:r>
        <w:t xml:space="preserve">        enableEnoughNotEnoughIndication:</w:t>
      </w:r>
    </w:p>
    <w:p w14:paraId="32B1374E" w14:textId="77777777" w:rsidR="009923D7" w:rsidRDefault="009923D7" w:rsidP="009923D7">
      <w:pPr>
        <w:pStyle w:val="PL"/>
      </w:pPr>
      <w:r>
        <w:t xml:space="preserve">          type: string</w:t>
      </w:r>
    </w:p>
    <w:p w14:paraId="53A382A0" w14:textId="77777777" w:rsidR="009923D7" w:rsidRDefault="009923D7" w:rsidP="009923D7">
      <w:pPr>
        <w:pStyle w:val="PL"/>
      </w:pPr>
      <w:r>
        <w:t xml:space="preserve">          enum:</w:t>
      </w:r>
    </w:p>
    <w:p w14:paraId="42D7256B" w14:textId="77777777" w:rsidR="009923D7" w:rsidRDefault="009923D7" w:rsidP="009923D7">
      <w:pPr>
        <w:pStyle w:val="PL"/>
      </w:pPr>
      <w:r>
        <w:t xml:space="preserve">            - ENABLE</w:t>
      </w:r>
    </w:p>
    <w:p w14:paraId="52C345EC" w14:textId="77777777" w:rsidR="009923D7" w:rsidRDefault="009923D7" w:rsidP="009923D7">
      <w:pPr>
        <w:pStyle w:val="PL"/>
      </w:pPr>
      <w:r>
        <w:t xml:space="preserve">            - DISABLE          </w:t>
      </w:r>
    </w:p>
    <w:p w14:paraId="285E5696" w14:textId="77777777" w:rsidR="009923D7" w:rsidRDefault="009923D7" w:rsidP="009923D7">
      <w:pPr>
        <w:pStyle w:val="PL"/>
      </w:pPr>
      <w:r>
        <w:t xml:space="preserve">        RIMRSScrambleTimerMultiplier:</w:t>
      </w:r>
    </w:p>
    <w:p w14:paraId="462C88E4" w14:textId="77777777" w:rsidR="009923D7" w:rsidRDefault="009923D7" w:rsidP="009923D7">
      <w:pPr>
        <w:pStyle w:val="PL"/>
      </w:pPr>
      <w:r>
        <w:t xml:space="preserve">          type: integer</w:t>
      </w:r>
    </w:p>
    <w:p w14:paraId="358C68D9" w14:textId="77777777" w:rsidR="009923D7" w:rsidRDefault="009923D7" w:rsidP="009923D7">
      <w:pPr>
        <w:pStyle w:val="PL"/>
      </w:pPr>
      <w:r>
        <w:t xml:space="preserve">        RIMRSScrambleTimerOffset:</w:t>
      </w:r>
    </w:p>
    <w:p w14:paraId="669F1463" w14:textId="77777777" w:rsidR="009923D7" w:rsidRDefault="009923D7" w:rsidP="009923D7">
      <w:pPr>
        <w:pStyle w:val="PL"/>
      </w:pPr>
      <w:r>
        <w:t xml:space="preserve">          type: integer</w:t>
      </w:r>
    </w:p>
    <w:p w14:paraId="7FDE05B5" w14:textId="77777777" w:rsidR="009923D7" w:rsidRDefault="009923D7" w:rsidP="009923D7">
      <w:pPr>
        <w:pStyle w:val="PL"/>
      </w:pPr>
    </w:p>
    <w:p w14:paraId="038DF89A" w14:textId="77777777" w:rsidR="009923D7" w:rsidRDefault="009923D7" w:rsidP="009923D7">
      <w:pPr>
        <w:pStyle w:val="PL"/>
      </w:pPr>
      <w:r>
        <w:t xml:space="preserve">    TimeDomainPara:</w:t>
      </w:r>
    </w:p>
    <w:p w14:paraId="7886EB8E" w14:textId="77777777" w:rsidR="009923D7" w:rsidRDefault="009923D7" w:rsidP="009923D7">
      <w:pPr>
        <w:pStyle w:val="PL"/>
      </w:pPr>
      <w:r>
        <w:t xml:space="preserve">      type: object</w:t>
      </w:r>
    </w:p>
    <w:p w14:paraId="6B07AEF4" w14:textId="77777777" w:rsidR="009923D7" w:rsidRDefault="009923D7" w:rsidP="009923D7">
      <w:pPr>
        <w:pStyle w:val="PL"/>
      </w:pPr>
      <w:r>
        <w:t xml:space="preserve">      properties:</w:t>
      </w:r>
    </w:p>
    <w:p w14:paraId="20CFB6F6" w14:textId="77777777" w:rsidR="009923D7" w:rsidRDefault="009923D7" w:rsidP="009923D7">
      <w:pPr>
        <w:pStyle w:val="PL"/>
      </w:pPr>
      <w:r>
        <w:t xml:space="preserve">        dlULSwitchingPeriod1:</w:t>
      </w:r>
    </w:p>
    <w:p w14:paraId="5BAAB9A2" w14:textId="77777777" w:rsidR="009923D7" w:rsidRDefault="009923D7" w:rsidP="009923D7">
      <w:pPr>
        <w:pStyle w:val="PL"/>
      </w:pPr>
      <w:r>
        <w:t xml:space="preserve">          type: string</w:t>
      </w:r>
    </w:p>
    <w:p w14:paraId="3FA05385" w14:textId="77777777" w:rsidR="009923D7" w:rsidRDefault="009923D7" w:rsidP="009923D7">
      <w:pPr>
        <w:pStyle w:val="PL"/>
      </w:pPr>
      <w:r>
        <w:t xml:space="preserve">          enum:</w:t>
      </w:r>
    </w:p>
    <w:p w14:paraId="04B0DCBA" w14:textId="77777777" w:rsidR="009923D7" w:rsidRDefault="009923D7" w:rsidP="009923D7">
      <w:pPr>
        <w:pStyle w:val="PL"/>
      </w:pPr>
      <w:r>
        <w:t xml:space="preserve">           - MS0P5</w:t>
      </w:r>
    </w:p>
    <w:p w14:paraId="10108305" w14:textId="77777777" w:rsidR="009923D7" w:rsidRDefault="009923D7" w:rsidP="009923D7">
      <w:pPr>
        <w:pStyle w:val="PL"/>
      </w:pPr>
      <w:r>
        <w:t xml:space="preserve">           - MS0P625</w:t>
      </w:r>
    </w:p>
    <w:p w14:paraId="647F1A2D" w14:textId="77777777" w:rsidR="009923D7" w:rsidRDefault="009923D7" w:rsidP="009923D7">
      <w:pPr>
        <w:pStyle w:val="PL"/>
      </w:pPr>
      <w:r>
        <w:lastRenderedPageBreak/>
        <w:t xml:space="preserve">           - MS1</w:t>
      </w:r>
    </w:p>
    <w:p w14:paraId="7B1C157F" w14:textId="77777777" w:rsidR="009923D7" w:rsidRDefault="009923D7" w:rsidP="009923D7">
      <w:pPr>
        <w:pStyle w:val="PL"/>
      </w:pPr>
      <w:r>
        <w:t xml:space="preserve">           - MS1P25</w:t>
      </w:r>
    </w:p>
    <w:p w14:paraId="7F71B194" w14:textId="77777777" w:rsidR="009923D7" w:rsidRDefault="009923D7" w:rsidP="009923D7">
      <w:pPr>
        <w:pStyle w:val="PL"/>
      </w:pPr>
      <w:r>
        <w:t xml:space="preserve">           - MS2</w:t>
      </w:r>
    </w:p>
    <w:p w14:paraId="47B67220" w14:textId="77777777" w:rsidR="009923D7" w:rsidRDefault="009923D7" w:rsidP="009923D7">
      <w:pPr>
        <w:pStyle w:val="PL"/>
      </w:pPr>
      <w:r>
        <w:t xml:space="preserve">           - MS2P5</w:t>
      </w:r>
    </w:p>
    <w:p w14:paraId="3D451D1A" w14:textId="77777777" w:rsidR="009923D7" w:rsidRDefault="009923D7" w:rsidP="009923D7">
      <w:pPr>
        <w:pStyle w:val="PL"/>
      </w:pPr>
      <w:r>
        <w:t xml:space="preserve">           - MS3</w:t>
      </w:r>
    </w:p>
    <w:p w14:paraId="1F7A425E" w14:textId="77777777" w:rsidR="009923D7" w:rsidRDefault="009923D7" w:rsidP="009923D7">
      <w:pPr>
        <w:pStyle w:val="PL"/>
      </w:pPr>
      <w:r>
        <w:t xml:space="preserve">           - MS4</w:t>
      </w:r>
    </w:p>
    <w:p w14:paraId="3050D469" w14:textId="77777777" w:rsidR="009923D7" w:rsidRDefault="009923D7" w:rsidP="009923D7">
      <w:pPr>
        <w:pStyle w:val="PL"/>
      </w:pPr>
      <w:r>
        <w:t xml:space="preserve">           - MS5</w:t>
      </w:r>
    </w:p>
    <w:p w14:paraId="27F185D4" w14:textId="77777777" w:rsidR="009923D7" w:rsidRDefault="009923D7" w:rsidP="009923D7">
      <w:pPr>
        <w:pStyle w:val="PL"/>
      </w:pPr>
      <w:r>
        <w:t xml:space="preserve">           - MS10</w:t>
      </w:r>
    </w:p>
    <w:p w14:paraId="77A7ED01" w14:textId="77777777" w:rsidR="009923D7" w:rsidRDefault="009923D7" w:rsidP="009923D7">
      <w:pPr>
        <w:pStyle w:val="PL"/>
      </w:pPr>
      <w:r>
        <w:t xml:space="preserve">           - MS20</w:t>
      </w:r>
    </w:p>
    <w:p w14:paraId="003C3B26" w14:textId="77777777" w:rsidR="009923D7" w:rsidRDefault="009923D7" w:rsidP="009923D7">
      <w:pPr>
        <w:pStyle w:val="PL"/>
      </w:pPr>
      <w:r>
        <w:t xml:space="preserve">        symbolOffsetOfReferencePoint1:</w:t>
      </w:r>
    </w:p>
    <w:p w14:paraId="21B5D6FB" w14:textId="77777777" w:rsidR="009923D7" w:rsidRDefault="009923D7" w:rsidP="009923D7">
      <w:pPr>
        <w:pStyle w:val="PL"/>
      </w:pPr>
      <w:r>
        <w:t xml:space="preserve">           type: integer</w:t>
      </w:r>
    </w:p>
    <w:p w14:paraId="58051B2C" w14:textId="77777777" w:rsidR="009923D7" w:rsidRDefault="009923D7" w:rsidP="009923D7">
      <w:pPr>
        <w:pStyle w:val="PL"/>
      </w:pPr>
      <w:r>
        <w:t xml:space="preserve">        dlULSwitchingPeriod2:</w:t>
      </w:r>
    </w:p>
    <w:p w14:paraId="56F053DB" w14:textId="77777777" w:rsidR="009923D7" w:rsidRDefault="009923D7" w:rsidP="009923D7">
      <w:pPr>
        <w:pStyle w:val="PL"/>
      </w:pPr>
      <w:r>
        <w:t xml:space="preserve">          type: string</w:t>
      </w:r>
    </w:p>
    <w:p w14:paraId="5CCDCF79" w14:textId="77777777" w:rsidR="009923D7" w:rsidRDefault="009923D7" w:rsidP="009923D7">
      <w:pPr>
        <w:pStyle w:val="PL"/>
      </w:pPr>
      <w:r>
        <w:t xml:space="preserve">          enum:</w:t>
      </w:r>
    </w:p>
    <w:p w14:paraId="5E9D49C5" w14:textId="77777777" w:rsidR="009923D7" w:rsidRDefault="009923D7" w:rsidP="009923D7">
      <w:pPr>
        <w:pStyle w:val="PL"/>
      </w:pPr>
      <w:r>
        <w:t xml:space="preserve">           - MS0P5</w:t>
      </w:r>
    </w:p>
    <w:p w14:paraId="5323EB39" w14:textId="77777777" w:rsidR="009923D7" w:rsidRDefault="009923D7" w:rsidP="009923D7">
      <w:pPr>
        <w:pStyle w:val="PL"/>
      </w:pPr>
      <w:r>
        <w:t xml:space="preserve">           - MS0P625</w:t>
      </w:r>
    </w:p>
    <w:p w14:paraId="2403CFB0" w14:textId="77777777" w:rsidR="009923D7" w:rsidRDefault="009923D7" w:rsidP="009923D7">
      <w:pPr>
        <w:pStyle w:val="PL"/>
      </w:pPr>
      <w:r>
        <w:t xml:space="preserve">           - MS1</w:t>
      </w:r>
    </w:p>
    <w:p w14:paraId="41434E95" w14:textId="77777777" w:rsidR="009923D7" w:rsidRDefault="009923D7" w:rsidP="009923D7">
      <w:pPr>
        <w:pStyle w:val="PL"/>
      </w:pPr>
      <w:r>
        <w:t xml:space="preserve">           - MS1P25</w:t>
      </w:r>
    </w:p>
    <w:p w14:paraId="4E2A7415" w14:textId="77777777" w:rsidR="009923D7" w:rsidRDefault="009923D7" w:rsidP="009923D7">
      <w:pPr>
        <w:pStyle w:val="PL"/>
      </w:pPr>
      <w:r>
        <w:t xml:space="preserve">           - MS2</w:t>
      </w:r>
    </w:p>
    <w:p w14:paraId="4DB42E2F" w14:textId="77777777" w:rsidR="009923D7" w:rsidRDefault="009923D7" w:rsidP="009923D7">
      <w:pPr>
        <w:pStyle w:val="PL"/>
      </w:pPr>
      <w:r>
        <w:t xml:space="preserve">           - MS2P5</w:t>
      </w:r>
    </w:p>
    <w:p w14:paraId="145C91C6" w14:textId="77777777" w:rsidR="009923D7" w:rsidRDefault="009923D7" w:rsidP="009923D7">
      <w:pPr>
        <w:pStyle w:val="PL"/>
      </w:pPr>
      <w:r>
        <w:t xml:space="preserve">           - MS3</w:t>
      </w:r>
    </w:p>
    <w:p w14:paraId="3E512475" w14:textId="77777777" w:rsidR="009923D7" w:rsidRDefault="009923D7" w:rsidP="009923D7">
      <w:pPr>
        <w:pStyle w:val="PL"/>
      </w:pPr>
      <w:r>
        <w:t xml:space="preserve">           - MS4</w:t>
      </w:r>
    </w:p>
    <w:p w14:paraId="49F079F0" w14:textId="77777777" w:rsidR="009923D7" w:rsidRDefault="009923D7" w:rsidP="009923D7">
      <w:pPr>
        <w:pStyle w:val="PL"/>
      </w:pPr>
      <w:r>
        <w:t xml:space="preserve">           - MS5</w:t>
      </w:r>
    </w:p>
    <w:p w14:paraId="2982D96F" w14:textId="77777777" w:rsidR="009923D7" w:rsidRDefault="009923D7" w:rsidP="009923D7">
      <w:pPr>
        <w:pStyle w:val="PL"/>
      </w:pPr>
      <w:r>
        <w:t xml:space="preserve">           - MS10</w:t>
      </w:r>
    </w:p>
    <w:p w14:paraId="1BDC4AB9" w14:textId="77777777" w:rsidR="009923D7" w:rsidRDefault="009923D7" w:rsidP="009923D7">
      <w:pPr>
        <w:pStyle w:val="PL"/>
      </w:pPr>
      <w:r>
        <w:t xml:space="preserve">           - MS20</w:t>
      </w:r>
    </w:p>
    <w:p w14:paraId="6D2B550D" w14:textId="77777777" w:rsidR="009923D7" w:rsidRDefault="009923D7" w:rsidP="009923D7">
      <w:pPr>
        <w:pStyle w:val="PL"/>
      </w:pPr>
      <w:r>
        <w:t xml:space="preserve">        symbolOffsetOfReferencePoint2:</w:t>
      </w:r>
    </w:p>
    <w:p w14:paraId="326AB641" w14:textId="77777777" w:rsidR="009923D7" w:rsidRDefault="009923D7" w:rsidP="009923D7">
      <w:pPr>
        <w:pStyle w:val="PL"/>
      </w:pPr>
      <w:r>
        <w:t xml:space="preserve">          type: integer</w:t>
      </w:r>
    </w:p>
    <w:p w14:paraId="42DEB00F" w14:textId="77777777" w:rsidR="009923D7" w:rsidRDefault="009923D7" w:rsidP="009923D7">
      <w:pPr>
        <w:pStyle w:val="PL"/>
      </w:pPr>
      <w:r>
        <w:t xml:space="preserve">        totalnrofSetIdofRS1:</w:t>
      </w:r>
    </w:p>
    <w:p w14:paraId="7414FE1F" w14:textId="77777777" w:rsidR="009923D7" w:rsidRDefault="009923D7" w:rsidP="009923D7">
      <w:pPr>
        <w:pStyle w:val="PL"/>
      </w:pPr>
      <w:r>
        <w:t xml:space="preserve">          type: integer</w:t>
      </w:r>
    </w:p>
    <w:p w14:paraId="6465E0D3" w14:textId="77777777" w:rsidR="009923D7" w:rsidRDefault="009923D7" w:rsidP="009923D7">
      <w:pPr>
        <w:pStyle w:val="PL"/>
      </w:pPr>
      <w:r>
        <w:t xml:space="preserve">        totalnrofSetIdofRS2:</w:t>
      </w:r>
    </w:p>
    <w:p w14:paraId="336ED858" w14:textId="77777777" w:rsidR="009923D7" w:rsidRDefault="009923D7" w:rsidP="009923D7">
      <w:pPr>
        <w:pStyle w:val="PL"/>
      </w:pPr>
      <w:r>
        <w:t xml:space="preserve">          type: integer</w:t>
      </w:r>
    </w:p>
    <w:p w14:paraId="3E6E6BB4" w14:textId="77777777" w:rsidR="009923D7" w:rsidRDefault="009923D7" w:rsidP="009923D7">
      <w:pPr>
        <w:pStyle w:val="PL"/>
      </w:pPr>
      <w:r>
        <w:t xml:space="preserve">        nrofConsecutiveRIMRS1:</w:t>
      </w:r>
    </w:p>
    <w:p w14:paraId="2D26BA06" w14:textId="77777777" w:rsidR="009923D7" w:rsidRDefault="009923D7" w:rsidP="009923D7">
      <w:pPr>
        <w:pStyle w:val="PL"/>
      </w:pPr>
      <w:r>
        <w:t xml:space="preserve">          type: integer</w:t>
      </w:r>
    </w:p>
    <w:p w14:paraId="41BB45A8" w14:textId="77777777" w:rsidR="009923D7" w:rsidRDefault="009923D7" w:rsidP="009923D7">
      <w:pPr>
        <w:pStyle w:val="PL"/>
      </w:pPr>
      <w:r>
        <w:t xml:space="preserve">        nrofConsecutiveRIMRS2:</w:t>
      </w:r>
    </w:p>
    <w:p w14:paraId="486C10D4" w14:textId="77777777" w:rsidR="009923D7" w:rsidRDefault="009923D7" w:rsidP="009923D7">
      <w:pPr>
        <w:pStyle w:val="PL"/>
      </w:pPr>
      <w:r>
        <w:t xml:space="preserve">          type: integer</w:t>
      </w:r>
    </w:p>
    <w:p w14:paraId="74CE63D6" w14:textId="77777777" w:rsidR="009923D7" w:rsidRDefault="009923D7" w:rsidP="009923D7">
      <w:pPr>
        <w:pStyle w:val="PL"/>
      </w:pPr>
      <w:r>
        <w:t xml:space="preserve">        consecutiveRIMRS1List:</w:t>
      </w:r>
    </w:p>
    <w:p w14:paraId="2CD90C3E" w14:textId="77777777" w:rsidR="009923D7" w:rsidRDefault="009923D7" w:rsidP="009923D7">
      <w:pPr>
        <w:pStyle w:val="PL"/>
      </w:pPr>
      <w:r>
        <w:t xml:space="preserve">          type: array</w:t>
      </w:r>
    </w:p>
    <w:p w14:paraId="1DB777F9" w14:textId="77777777" w:rsidR="009923D7" w:rsidRDefault="009923D7" w:rsidP="009923D7">
      <w:pPr>
        <w:pStyle w:val="PL"/>
      </w:pPr>
      <w:r>
        <w:t xml:space="preserve">          items:</w:t>
      </w:r>
    </w:p>
    <w:p w14:paraId="22824FF2" w14:textId="77777777" w:rsidR="009923D7" w:rsidRDefault="009923D7" w:rsidP="009923D7">
      <w:pPr>
        <w:pStyle w:val="PL"/>
      </w:pPr>
      <w:r>
        <w:t xml:space="preserve">            type: integer</w:t>
      </w:r>
    </w:p>
    <w:p w14:paraId="7C41AB23" w14:textId="77777777" w:rsidR="009923D7" w:rsidRDefault="009923D7" w:rsidP="009923D7">
      <w:pPr>
        <w:pStyle w:val="PL"/>
      </w:pPr>
      <w:r>
        <w:t xml:space="preserve">        consecutiveRIMRS2List:</w:t>
      </w:r>
    </w:p>
    <w:p w14:paraId="7E4F4EB4" w14:textId="77777777" w:rsidR="009923D7" w:rsidRDefault="009923D7" w:rsidP="009923D7">
      <w:pPr>
        <w:pStyle w:val="PL"/>
      </w:pPr>
      <w:r>
        <w:t xml:space="preserve">          type: array</w:t>
      </w:r>
    </w:p>
    <w:p w14:paraId="438B4C4C" w14:textId="77777777" w:rsidR="009923D7" w:rsidRDefault="009923D7" w:rsidP="009923D7">
      <w:pPr>
        <w:pStyle w:val="PL"/>
      </w:pPr>
      <w:r>
        <w:t xml:space="preserve">          items:</w:t>
      </w:r>
    </w:p>
    <w:p w14:paraId="51FAD1A8" w14:textId="77777777" w:rsidR="009923D7" w:rsidRDefault="009923D7" w:rsidP="009923D7">
      <w:pPr>
        <w:pStyle w:val="PL"/>
      </w:pPr>
      <w:r>
        <w:t xml:space="preserve">            type: integer</w:t>
      </w:r>
    </w:p>
    <w:p w14:paraId="1E49EFE7" w14:textId="77777777" w:rsidR="009923D7" w:rsidRDefault="009923D7" w:rsidP="009923D7">
      <w:pPr>
        <w:pStyle w:val="PL"/>
      </w:pPr>
      <w:r>
        <w:t xml:space="preserve">        enablenearfarIndicationRS1:</w:t>
      </w:r>
    </w:p>
    <w:p w14:paraId="15852A8A" w14:textId="77777777" w:rsidR="009923D7" w:rsidRDefault="009923D7" w:rsidP="009923D7">
      <w:pPr>
        <w:pStyle w:val="PL"/>
      </w:pPr>
      <w:r>
        <w:t xml:space="preserve">          type: string</w:t>
      </w:r>
    </w:p>
    <w:p w14:paraId="30BDBDC3" w14:textId="77777777" w:rsidR="009923D7" w:rsidRDefault="009923D7" w:rsidP="009923D7">
      <w:pPr>
        <w:pStyle w:val="PL"/>
      </w:pPr>
      <w:r>
        <w:t xml:space="preserve">          enum:</w:t>
      </w:r>
    </w:p>
    <w:p w14:paraId="7A259C35" w14:textId="77777777" w:rsidR="009923D7" w:rsidRDefault="009923D7" w:rsidP="009923D7">
      <w:pPr>
        <w:pStyle w:val="PL"/>
      </w:pPr>
      <w:r>
        <w:t xml:space="preserve">            - ENABLE</w:t>
      </w:r>
    </w:p>
    <w:p w14:paraId="0FE68A34" w14:textId="77777777" w:rsidR="009923D7" w:rsidRDefault="009923D7" w:rsidP="009923D7">
      <w:pPr>
        <w:pStyle w:val="PL"/>
      </w:pPr>
      <w:r>
        <w:t xml:space="preserve">            - DISABLE          </w:t>
      </w:r>
    </w:p>
    <w:p w14:paraId="1A50A491" w14:textId="77777777" w:rsidR="009923D7" w:rsidRDefault="009923D7" w:rsidP="009923D7">
      <w:pPr>
        <w:pStyle w:val="PL"/>
      </w:pPr>
      <w:r>
        <w:t xml:space="preserve">        enablenearfarIndicationRS2:</w:t>
      </w:r>
    </w:p>
    <w:p w14:paraId="22C60095" w14:textId="77777777" w:rsidR="009923D7" w:rsidRDefault="009923D7" w:rsidP="009923D7">
      <w:pPr>
        <w:pStyle w:val="PL"/>
      </w:pPr>
      <w:r>
        <w:t xml:space="preserve">          type: string</w:t>
      </w:r>
    </w:p>
    <w:p w14:paraId="2111068F" w14:textId="77777777" w:rsidR="009923D7" w:rsidRDefault="009923D7" w:rsidP="009923D7">
      <w:pPr>
        <w:pStyle w:val="PL"/>
      </w:pPr>
      <w:r>
        <w:t xml:space="preserve">          enum:</w:t>
      </w:r>
    </w:p>
    <w:p w14:paraId="253558CB" w14:textId="77777777" w:rsidR="009923D7" w:rsidRDefault="009923D7" w:rsidP="009923D7">
      <w:pPr>
        <w:pStyle w:val="PL"/>
      </w:pPr>
      <w:r>
        <w:t xml:space="preserve">            - ENABLE</w:t>
      </w:r>
    </w:p>
    <w:p w14:paraId="0A9C2A1B" w14:textId="77777777" w:rsidR="009923D7" w:rsidRDefault="009923D7" w:rsidP="009923D7">
      <w:pPr>
        <w:pStyle w:val="PL"/>
      </w:pPr>
      <w:r>
        <w:t xml:space="preserve">            - DISABLE          </w:t>
      </w:r>
    </w:p>
    <w:p w14:paraId="240816CA" w14:textId="77777777" w:rsidR="009923D7" w:rsidRDefault="009923D7" w:rsidP="009923D7">
      <w:pPr>
        <w:pStyle w:val="PL"/>
      </w:pPr>
    </w:p>
    <w:p w14:paraId="655F1A13" w14:textId="77777777" w:rsidR="009923D7" w:rsidRDefault="009923D7" w:rsidP="009923D7">
      <w:pPr>
        <w:pStyle w:val="PL"/>
      </w:pPr>
      <w:r>
        <w:t xml:space="preserve">    RimRSReportInfo:</w:t>
      </w:r>
    </w:p>
    <w:p w14:paraId="0C782AD0" w14:textId="77777777" w:rsidR="009923D7" w:rsidRDefault="009923D7" w:rsidP="009923D7">
      <w:pPr>
        <w:pStyle w:val="PL"/>
      </w:pPr>
      <w:r>
        <w:t xml:space="preserve">      type: object</w:t>
      </w:r>
    </w:p>
    <w:p w14:paraId="790F3437" w14:textId="77777777" w:rsidR="009923D7" w:rsidRDefault="009923D7" w:rsidP="009923D7">
      <w:pPr>
        <w:pStyle w:val="PL"/>
      </w:pPr>
      <w:r>
        <w:t xml:space="preserve">      properties:</w:t>
      </w:r>
    </w:p>
    <w:p w14:paraId="57532D32" w14:textId="77777777" w:rsidR="009923D7" w:rsidRDefault="009923D7" w:rsidP="009923D7">
      <w:pPr>
        <w:pStyle w:val="PL"/>
      </w:pPr>
      <w:r>
        <w:t xml:space="preserve">        detectedSetID:</w:t>
      </w:r>
    </w:p>
    <w:p w14:paraId="2CF9C3E3" w14:textId="77777777" w:rsidR="009923D7" w:rsidRDefault="009923D7" w:rsidP="009923D7">
      <w:pPr>
        <w:pStyle w:val="PL"/>
      </w:pPr>
      <w:r>
        <w:t xml:space="preserve">          type: integer</w:t>
      </w:r>
    </w:p>
    <w:p w14:paraId="04DCA473" w14:textId="77777777" w:rsidR="009923D7" w:rsidRDefault="009923D7" w:rsidP="009923D7">
      <w:pPr>
        <w:pStyle w:val="PL"/>
      </w:pPr>
      <w:r>
        <w:t xml:space="preserve">        propagationDelay:</w:t>
      </w:r>
    </w:p>
    <w:p w14:paraId="1F9D801C" w14:textId="77777777" w:rsidR="009923D7" w:rsidRDefault="009923D7" w:rsidP="009923D7">
      <w:pPr>
        <w:pStyle w:val="PL"/>
      </w:pPr>
      <w:r>
        <w:t xml:space="preserve">          type: integer</w:t>
      </w:r>
    </w:p>
    <w:p w14:paraId="78486BB7" w14:textId="77777777" w:rsidR="009923D7" w:rsidRDefault="009923D7" w:rsidP="009923D7">
      <w:pPr>
        <w:pStyle w:val="PL"/>
      </w:pPr>
      <w:r>
        <w:t xml:space="preserve">        functionalityOfRIMRS:</w:t>
      </w:r>
    </w:p>
    <w:p w14:paraId="0D593881" w14:textId="77777777" w:rsidR="009923D7" w:rsidRDefault="009923D7" w:rsidP="009923D7">
      <w:pPr>
        <w:pStyle w:val="PL"/>
      </w:pPr>
      <w:r>
        <w:t xml:space="preserve">          type: string</w:t>
      </w:r>
    </w:p>
    <w:p w14:paraId="32D96B6E" w14:textId="77777777" w:rsidR="009923D7" w:rsidRDefault="009923D7" w:rsidP="009923D7">
      <w:pPr>
        <w:pStyle w:val="PL"/>
      </w:pPr>
      <w:r>
        <w:t xml:space="preserve">          enum:</w:t>
      </w:r>
    </w:p>
    <w:p w14:paraId="59FB2823" w14:textId="77777777" w:rsidR="009923D7" w:rsidRDefault="009923D7" w:rsidP="009923D7">
      <w:pPr>
        <w:pStyle w:val="PL"/>
      </w:pPr>
      <w:r>
        <w:t xml:space="preserve">            - RS1</w:t>
      </w:r>
    </w:p>
    <w:p w14:paraId="133FA401" w14:textId="77777777" w:rsidR="009923D7" w:rsidRDefault="009923D7" w:rsidP="009923D7">
      <w:pPr>
        <w:pStyle w:val="PL"/>
      </w:pPr>
      <w:r>
        <w:t xml:space="preserve">            - RS2</w:t>
      </w:r>
    </w:p>
    <w:p w14:paraId="0B837350" w14:textId="77777777" w:rsidR="009923D7" w:rsidRDefault="009923D7" w:rsidP="009923D7">
      <w:pPr>
        <w:pStyle w:val="PL"/>
      </w:pPr>
      <w:r>
        <w:t xml:space="preserve">            - RS1forEnoughMitigation</w:t>
      </w:r>
    </w:p>
    <w:p w14:paraId="4CEB7956" w14:textId="77777777" w:rsidR="009923D7" w:rsidRDefault="009923D7" w:rsidP="009923D7">
      <w:pPr>
        <w:pStyle w:val="PL"/>
      </w:pPr>
      <w:r>
        <w:t xml:space="preserve">            - RS1forNotEnoughMitigation          </w:t>
      </w:r>
    </w:p>
    <w:p w14:paraId="009AB7B4" w14:textId="77777777" w:rsidR="009923D7" w:rsidRDefault="009923D7" w:rsidP="009923D7">
      <w:pPr>
        <w:pStyle w:val="PL"/>
      </w:pPr>
    </w:p>
    <w:p w14:paraId="4A86379A" w14:textId="77777777" w:rsidR="009923D7" w:rsidRDefault="009923D7" w:rsidP="009923D7">
      <w:pPr>
        <w:pStyle w:val="PL"/>
      </w:pPr>
      <w:r>
        <w:t xml:space="preserve">    RimRSReportConf:</w:t>
      </w:r>
    </w:p>
    <w:p w14:paraId="1A0FE62A" w14:textId="77777777" w:rsidR="009923D7" w:rsidRDefault="009923D7" w:rsidP="009923D7">
      <w:pPr>
        <w:pStyle w:val="PL"/>
      </w:pPr>
      <w:r>
        <w:t xml:space="preserve">      type: object</w:t>
      </w:r>
    </w:p>
    <w:p w14:paraId="6EFDA8AE" w14:textId="77777777" w:rsidR="009923D7" w:rsidRDefault="009923D7" w:rsidP="009923D7">
      <w:pPr>
        <w:pStyle w:val="PL"/>
      </w:pPr>
      <w:r>
        <w:lastRenderedPageBreak/>
        <w:t xml:space="preserve">      properties:</w:t>
      </w:r>
    </w:p>
    <w:p w14:paraId="143D09BC" w14:textId="77777777" w:rsidR="009923D7" w:rsidRDefault="009923D7" w:rsidP="009923D7">
      <w:pPr>
        <w:pStyle w:val="PL"/>
      </w:pPr>
      <w:r>
        <w:t xml:space="preserve">        reportIndicator:</w:t>
      </w:r>
    </w:p>
    <w:p w14:paraId="04AB21C8" w14:textId="77777777" w:rsidR="009923D7" w:rsidRDefault="009923D7" w:rsidP="009923D7">
      <w:pPr>
        <w:pStyle w:val="PL"/>
      </w:pPr>
      <w:r>
        <w:t xml:space="preserve">          type: string</w:t>
      </w:r>
    </w:p>
    <w:p w14:paraId="343B96C7" w14:textId="77777777" w:rsidR="009923D7" w:rsidRDefault="009923D7" w:rsidP="009923D7">
      <w:pPr>
        <w:pStyle w:val="PL"/>
      </w:pPr>
      <w:r>
        <w:t xml:space="preserve">          enum:</w:t>
      </w:r>
    </w:p>
    <w:p w14:paraId="6D140EB5" w14:textId="77777777" w:rsidR="009923D7" w:rsidRDefault="009923D7" w:rsidP="009923D7">
      <w:pPr>
        <w:pStyle w:val="PL"/>
      </w:pPr>
      <w:r>
        <w:t xml:space="preserve">            - ENABLE</w:t>
      </w:r>
    </w:p>
    <w:p w14:paraId="35851B5C" w14:textId="77777777" w:rsidR="009923D7" w:rsidRDefault="009923D7" w:rsidP="009923D7">
      <w:pPr>
        <w:pStyle w:val="PL"/>
      </w:pPr>
      <w:r>
        <w:t xml:space="preserve">            - DISABLE          </w:t>
      </w:r>
    </w:p>
    <w:p w14:paraId="4E775796" w14:textId="77777777" w:rsidR="009923D7" w:rsidRDefault="009923D7" w:rsidP="009923D7">
      <w:pPr>
        <w:pStyle w:val="PL"/>
      </w:pPr>
      <w:r>
        <w:t xml:space="preserve">        reportInterval:</w:t>
      </w:r>
    </w:p>
    <w:p w14:paraId="5367F40D" w14:textId="77777777" w:rsidR="009923D7" w:rsidRDefault="009923D7" w:rsidP="009923D7">
      <w:pPr>
        <w:pStyle w:val="PL"/>
      </w:pPr>
      <w:r>
        <w:t xml:space="preserve">           type: integer</w:t>
      </w:r>
    </w:p>
    <w:p w14:paraId="560A7967" w14:textId="77777777" w:rsidR="009923D7" w:rsidRDefault="009923D7" w:rsidP="009923D7">
      <w:pPr>
        <w:pStyle w:val="PL"/>
      </w:pPr>
      <w:r>
        <w:t xml:space="preserve">        nrofRIMRSReportInfo:</w:t>
      </w:r>
    </w:p>
    <w:p w14:paraId="6AE046B9" w14:textId="77777777" w:rsidR="009923D7" w:rsidRDefault="009923D7" w:rsidP="009923D7">
      <w:pPr>
        <w:pStyle w:val="PL"/>
      </w:pPr>
      <w:r>
        <w:t xml:space="preserve">          type: integer</w:t>
      </w:r>
    </w:p>
    <w:p w14:paraId="39060D09" w14:textId="77777777" w:rsidR="009923D7" w:rsidRDefault="009923D7" w:rsidP="009923D7">
      <w:pPr>
        <w:pStyle w:val="PL"/>
      </w:pPr>
      <w:r>
        <w:t xml:space="preserve">        maxPropagationDelay:</w:t>
      </w:r>
    </w:p>
    <w:p w14:paraId="382EE66A" w14:textId="77777777" w:rsidR="009923D7" w:rsidRDefault="009923D7" w:rsidP="009923D7">
      <w:pPr>
        <w:pStyle w:val="PL"/>
      </w:pPr>
      <w:r>
        <w:t xml:space="preserve">          type: integer</w:t>
      </w:r>
    </w:p>
    <w:p w14:paraId="7A4A49AB" w14:textId="77777777" w:rsidR="009923D7" w:rsidRDefault="009923D7" w:rsidP="009923D7">
      <w:pPr>
        <w:pStyle w:val="PL"/>
      </w:pPr>
      <w:r>
        <w:t xml:space="preserve">        rimRSReportInfoList:</w:t>
      </w:r>
    </w:p>
    <w:p w14:paraId="0EF92B2C" w14:textId="77777777" w:rsidR="009923D7" w:rsidRDefault="009923D7" w:rsidP="009923D7">
      <w:pPr>
        <w:pStyle w:val="PL"/>
      </w:pPr>
      <w:r>
        <w:t xml:space="preserve">          type: array</w:t>
      </w:r>
    </w:p>
    <w:p w14:paraId="07F9E8D1" w14:textId="77777777" w:rsidR="009923D7" w:rsidRDefault="009923D7" w:rsidP="009923D7">
      <w:pPr>
        <w:pStyle w:val="PL"/>
      </w:pPr>
      <w:r>
        <w:t xml:space="preserve">          items:</w:t>
      </w:r>
    </w:p>
    <w:p w14:paraId="19654563" w14:textId="77777777" w:rsidR="009923D7" w:rsidRDefault="009923D7" w:rsidP="009923D7">
      <w:pPr>
        <w:pStyle w:val="PL"/>
      </w:pPr>
      <w:r>
        <w:t xml:space="preserve">            $ref: '#/components/schemas/RimRSReportInfo'</w:t>
      </w:r>
    </w:p>
    <w:p w14:paraId="5D23A7ED" w14:textId="77777777" w:rsidR="009923D7" w:rsidRDefault="009923D7" w:rsidP="009923D7">
      <w:pPr>
        <w:pStyle w:val="PL"/>
      </w:pPr>
      <w:r>
        <w:t xml:space="preserve">    TceMappingInfo:</w:t>
      </w:r>
    </w:p>
    <w:p w14:paraId="3BEE1B72" w14:textId="77777777" w:rsidR="009923D7" w:rsidRDefault="009923D7" w:rsidP="009923D7">
      <w:pPr>
        <w:pStyle w:val="PL"/>
      </w:pPr>
      <w:r>
        <w:t xml:space="preserve">      type: object</w:t>
      </w:r>
    </w:p>
    <w:p w14:paraId="389FB0EB" w14:textId="77777777" w:rsidR="009923D7" w:rsidRDefault="009923D7" w:rsidP="009923D7">
      <w:pPr>
        <w:pStyle w:val="PL"/>
      </w:pPr>
      <w:r>
        <w:t xml:space="preserve">      properties:</w:t>
      </w:r>
    </w:p>
    <w:p w14:paraId="6152EC4E" w14:textId="77777777" w:rsidR="009923D7" w:rsidRDefault="009923D7" w:rsidP="009923D7">
      <w:pPr>
        <w:pStyle w:val="PL"/>
      </w:pPr>
      <w:r>
        <w:t xml:space="preserve">        TceIPAddress:</w:t>
      </w:r>
    </w:p>
    <w:p w14:paraId="45404A5F" w14:textId="77777777" w:rsidR="009923D7" w:rsidRDefault="009923D7" w:rsidP="009923D7">
      <w:pPr>
        <w:pStyle w:val="PL"/>
      </w:pPr>
      <w:r>
        <w:t xml:space="preserve">          oneOf:</w:t>
      </w:r>
    </w:p>
    <w:p w14:paraId="4E71F6C7" w14:textId="77777777" w:rsidR="009923D7" w:rsidRDefault="009923D7" w:rsidP="009923D7">
      <w:pPr>
        <w:pStyle w:val="PL"/>
      </w:pPr>
      <w:r>
        <w:t xml:space="preserve">            - $ref: 'TS28623_ComDefs.yaml#/components/schemas/Ipv4Addr'</w:t>
      </w:r>
    </w:p>
    <w:p w14:paraId="05150916" w14:textId="77777777" w:rsidR="009923D7" w:rsidRDefault="009923D7" w:rsidP="009923D7">
      <w:pPr>
        <w:pStyle w:val="PL"/>
      </w:pPr>
      <w:r>
        <w:t xml:space="preserve">            - $ref: 'TS28623_ComDefs.yaml#/components/schemas/Ipv6Addr'</w:t>
      </w:r>
    </w:p>
    <w:p w14:paraId="130A4DD6" w14:textId="77777777" w:rsidR="009923D7" w:rsidRDefault="009923D7" w:rsidP="009923D7">
      <w:pPr>
        <w:pStyle w:val="PL"/>
      </w:pPr>
      <w:r>
        <w:t xml:space="preserve">        TceID:</w:t>
      </w:r>
    </w:p>
    <w:p w14:paraId="0D58D11A" w14:textId="77777777" w:rsidR="009923D7" w:rsidRDefault="009923D7" w:rsidP="009923D7">
      <w:pPr>
        <w:pStyle w:val="PL"/>
      </w:pPr>
      <w:r>
        <w:t xml:space="preserve">          type: integer</w:t>
      </w:r>
    </w:p>
    <w:p w14:paraId="235A9B6D" w14:textId="77777777" w:rsidR="009923D7" w:rsidRDefault="009923D7" w:rsidP="009923D7">
      <w:pPr>
        <w:pStyle w:val="PL"/>
      </w:pPr>
      <w:r>
        <w:t xml:space="preserve">        PlmnTarget:</w:t>
      </w:r>
    </w:p>
    <w:p w14:paraId="66097B4A" w14:textId="77777777" w:rsidR="009923D7" w:rsidRDefault="009923D7" w:rsidP="009923D7">
      <w:pPr>
        <w:pStyle w:val="PL"/>
      </w:pPr>
      <w:r>
        <w:t xml:space="preserve">          $ref: '#/components/schemas/PlmnId'</w:t>
      </w:r>
    </w:p>
    <w:p w14:paraId="14CBA5CB" w14:textId="77777777" w:rsidR="009923D7" w:rsidRDefault="009923D7" w:rsidP="009923D7">
      <w:pPr>
        <w:pStyle w:val="PL"/>
      </w:pPr>
      <w:r>
        <w:t xml:space="preserve">    TceMappingInfoList:</w:t>
      </w:r>
    </w:p>
    <w:p w14:paraId="63A42367" w14:textId="77777777" w:rsidR="009923D7" w:rsidRDefault="009923D7" w:rsidP="009923D7">
      <w:pPr>
        <w:pStyle w:val="PL"/>
      </w:pPr>
      <w:r>
        <w:t xml:space="preserve">      type: array</w:t>
      </w:r>
    </w:p>
    <w:p w14:paraId="2AEF0B46" w14:textId="77777777" w:rsidR="009923D7" w:rsidRDefault="009923D7" w:rsidP="009923D7">
      <w:pPr>
        <w:pStyle w:val="PL"/>
      </w:pPr>
      <w:r>
        <w:t xml:space="preserve">      items:</w:t>
      </w:r>
    </w:p>
    <w:p w14:paraId="2F9042A4" w14:textId="77777777" w:rsidR="009923D7" w:rsidRDefault="009923D7" w:rsidP="009923D7">
      <w:pPr>
        <w:pStyle w:val="PL"/>
      </w:pPr>
      <w:r>
        <w:t xml:space="preserve">        $ref: '#/components/schemas/TceMappingInfo'</w:t>
      </w:r>
    </w:p>
    <w:p w14:paraId="4C59489F" w14:textId="77777777" w:rsidR="009923D7" w:rsidRDefault="009923D7" w:rsidP="009923D7">
      <w:pPr>
        <w:pStyle w:val="PL"/>
      </w:pPr>
      <w:r>
        <w:t xml:space="preserve">    ResourceType:</w:t>
      </w:r>
    </w:p>
    <w:p w14:paraId="1843DAB3" w14:textId="77777777" w:rsidR="009923D7" w:rsidRDefault="009923D7" w:rsidP="009923D7">
      <w:pPr>
        <w:pStyle w:val="PL"/>
      </w:pPr>
      <w:r>
        <w:t xml:space="preserve">      type: string</w:t>
      </w:r>
    </w:p>
    <w:p w14:paraId="7E29BDD2" w14:textId="77777777" w:rsidR="009923D7" w:rsidRDefault="009923D7" w:rsidP="009923D7">
      <w:pPr>
        <w:pStyle w:val="PL"/>
      </w:pPr>
      <w:r>
        <w:t xml:space="preserve">      enum:</w:t>
      </w:r>
    </w:p>
    <w:p w14:paraId="2264155B" w14:textId="77777777" w:rsidR="009923D7" w:rsidRDefault="009923D7" w:rsidP="009923D7">
      <w:pPr>
        <w:pStyle w:val="PL"/>
      </w:pPr>
      <w:r>
        <w:t xml:space="preserve">        - PRB</w:t>
      </w:r>
    </w:p>
    <w:p w14:paraId="74940578" w14:textId="77777777" w:rsidR="009923D7" w:rsidRDefault="009923D7" w:rsidP="009923D7">
      <w:pPr>
        <w:pStyle w:val="PL"/>
      </w:pPr>
      <w:r>
        <w:t xml:space="preserve">        - PRB_UL</w:t>
      </w:r>
    </w:p>
    <w:p w14:paraId="6DA2BC62" w14:textId="77777777" w:rsidR="009923D7" w:rsidRDefault="009923D7" w:rsidP="009923D7">
      <w:pPr>
        <w:pStyle w:val="PL"/>
      </w:pPr>
      <w:r>
        <w:t xml:space="preserve">        - PRB_DL</w:t>
      </w:r>
    </w:p>
    <w:p w14:paraId="1721FC1B" w14:textId="77777777" w:rsidR="009923D7" w:rsidRDefault="009923D7" w:rsidP="009923D7">
      <w:pPr>
        <w:pStyle w:val="PL"/>
      </w:pPr>
      <w:r>
        <w:t xml:space="preserve">        - RRC</w:t>
      </w:r>
    </w:p>
    <w:p w14:paraId="0DD15F12" w14:textId="77777777" w:rsidR="009923D7" w:rsidRDefault="009923D7" w:rsidP="009923D7">
      <w:pPr>
        <w:pStyle w:val="PL"/>
      </w:pPr>
      <w:r>
        <w:t xml:space="preserve">        - DRB    </w:t>
      </w:r>
    </w:p>
    <w:p w14:paraId="3438DF0D" w14:textId="77777777" w:rsidR="009923D7" w:rsidRDefault="009923D7" w:rsidP="009923D7">
      <w:pPr>
        <w:pStyle w:val="PL"/>
      </w:pPr>
      <w:r>
        <w:t xml:space="preserve">    ParameterRange:</w:t>
      </w:r>
    </w:p>
    <w:p w14:paraId="04D1C154" w14:textId="77777777" w:rsidR="009923D7" w:rsidRDefault="009923D7" w:rsidP="009923D7">
      <w:pPr>
        <w:pStyle w:val="PL"/>
      </w:pPr>
      <w:r>
        <w:t xml:space="preserve">      type: object</w:t>
      </w:r>
    </w:p>
    <w:p w14:paraId="7DF2718E" w14:textId="77777777" w:rsidR="009923D7" w:rsidRDefault="009923D7" w:rsidP="009923D7">
      <w:pPr>
        <w:pStyle w:val="PL"/>
      </w:pPr>
      <w:r>
        <w:t xml:space="preserve">      properties:</w:t>
      </w:r>
    </w:p>
    <w:p w14:paraId="58FB3DB6" w14:textId="77777777" w:rsidR="009923D7" w:rsidRDefault="009923D7" w:rsidP="009923D7">
      <w:pPr>
        <w:pStyle w:val="PL"/>
      </w:pPr>
      <w:r>
        <w:t xml:space="preserve">          maxValue:</w:t>
      </w:r>
    </w:p>
    <w:p w14:paraId="397B42F6" w14:textId="77777777" w:rsidR="009923D7" w:rsidRDefault="009923D7" w:rsidP="009923D7">
      <w:pPr>
        <w:pStyle w:val="PL"/>
      </w:pPr>
      <w:r>
        <w:t xml:space="preserve">            type: integer</w:t>
      </w:r>
    </w:p>
    <w:p w14:paraId="48C4BB06" w14:textId="77777777" w:rsidR="009923D7" w:rsidRDefault="009923D7" w:rsidP="009923D7">
      <w:pPr>
        <w:pStyle w:val="PL"/>
      </w:pPr>
      <w:r>
        <w:t xml:space="preserve">          minValue:</w:t>
      </w:r>
    </w:p>
    <w:p w14:paraId="3E479EFC" w14:textId="77777777" w:rsidR="009923D7" w:rsidRDefault="009923D7" w:rsidP="009923D7">
      <w:pPr>
        <w:pStyle w:val="PL"/>
      </w:pPr>
      <w:r>
        <w:t xml:space="preserve">            type: integer</w:t>
      </w:r>
    </w:p>
    <w:p w14:paraId="5CAB002A" w14:textId="77777777" w:rsidR="009923D7" w:rsidRDefault="009923D7" w:rsidP="009923D7">
      <w:pPr>
        <w:pStyle w:val="PL"/>
      </w:pPr>
      <w:r>
        <w:t>#-------- Definition of abstract IOCs --------------------------------------------</w:t>
      </w:r>
    </w:p>
    <w:p w14:paraId="27322433" w14:textId="77777777" w:rsidR="009923D7" w:rsidRDefault="009923D7" w:rsidP="009923D7">
      <w:pPr>
        <w:pStyle w:val="PL"/>
      </w:pPr>
    </w:p>
    <w:p w14:paraId="49A3834E" w14:textId="77777777" w:rsidR="009923D7" w:rsidRDefault="009923D7" w:rsidP="009923D7">
      <w:pPr>
        <w:pStyle w:val="PL"/>
      </w:pPr>
      <w:r>
        <w:t xml:space="preserve">    RrmPolicy_-Attr:</w:t>
      </w:r>
    </w:p>
    <w:p w14:paraId="20F12BD1" w14:textId="77777777" w:rsidR="009923D7" w:rsidRDefault="009923D7" w:rsidP="009923D7">
      <w:pPr>
        <w:pStyle w:val="PL"/>
      </w:pPr>
      <w:r>
        <w:t xml:space="preserve">      type: object</w:t>
      </w:r>
    </w:p>
    <w:p w14:paraId="5F2ABAA7" w14:textId="77777777" w:rsidR="009923D7" w:rsidRDefault="009923D7" w:rsidP="009923D7">
      <w:pPr>
        <w:pStyle w:val="PL"/>
      </w:pPr>
      <w:r>
        <w:t xml:space="preserve">      properties:</w:t>
      </w:r>
    </w:p>
    <w:p w14:paraId="05478EAF" w14:textId="77777777" w:rsidR="009923D7" w:rsidRDefault="009923D7" w:rsidP="009923D7">
      <w:pPr>
        <w:pStyle w:val="PL"/>
      </w:pPr>
      <w:r>
        <w:t xml:space="preserve">        resourceType:</w:t>
      </w:r>
    </w:p>
    <w:p w14:paraId="25398646" w14:textId="77777777" w:rsidR="009923D7" w:rsidRDefault="009923D7" w:rsidP="009923D7">
      <w:pPr>
        <w:pStyle w:val="PL"/>
      </w:pPr>
      <w:r>
        <w:t xml:space="preserve">          $ref: '#/components/schemas/ResourceType'        </w:t>
      </w:r>
    </w:p>
    <w:p w14:paraId="2AE0F5D6" w14:textId="77777777" w:rsidR="009923D7" w:rsidRDefault="009923D7" w:rsidP="009923D7">
      <w:pPr>
        <w:pStyle w:val="PL"/>
      </w:pPr>
      <w:r>
        <w:t xml:space="preserve">        rRMPolicyMemberList:</w:t>
      </w:r>
    </w:p>
    <w:p w14:paraId="1343D462" w14:textId="77777777" w:rsidR="009923D7" w:rsidRDefault="009923D7" w:rsidP="009923D7">
      <w:pPr>
        <w:pStyle w:val="PL"/>
      </w:pPr>
      <w:r>
        <w:t xml:space="preserve">          $ref: '#/components/schemas/RrmPolicyMemberList'</w:t>
      </w:r>
    </w:p>
    <w:p w14:paraId="2C376B93" w14:textId="77777777" w:rsidR="009923D7" w:rsidRDefault="009923D7" w:rsidP="009923D7">
      <w:pPr>
        <w:pStyle w:val="PL"/>
      </w:pPr>
    </w:p>
    <w:p w14:paraId="6526B42D" w14:textId="77777777" w:rsidR="009923D7" w:rsidRDefault="009923D7" w:rsidP="009923D7">
      <w:pPr>
        <w:pStyle w:val="PL"/>
      </w:pPr>
    </w:p>
    <w:p w14:paraId="18DB1105" w14:textId="77777777" w:rsidR="009923D7" w:rsidRDefault="009923D7" w:rsidP="009923D7">
      <w:pPr>
        <w:pStyle w:val="PL"/>
      </w:pPr>
      <w:r>
        <w:t>#-------- Definition of concrete IOCs --------------------------------------------</w:t>
      </w:r>
    </w:p>
    <w:p w14:paraId="2728AB29" w14:textId="77777777" w:rsidR="009923D7" w:rsidRDefault="009923D7" w:rsidP="009923D7">
      <w:pPr>
        <w:pStyle w:val="PL"/>
      </w:pPr>
    </w:p>
    <w:p w14:paraId="5E3AFC2A" w14:textId="77777777" w:rsidR="009923D7" w:rsidRDefault="009923D7" w:rsidP="009923D7">
      <w:pPr>
        <w:pStyle w:val="PL"/>
      </w:pPr>
      <w:r>
        <w:t xml:space="preserve">    MnS:</w:t>
      </w:r>
    </w:p>
    <w:p w14:paraId="17E8C0E9" w14:textId="77777777" w:rsidR="009923D7" w:rsidRDefault="009923D7" w:rsidP="009923D7">
      <w:pPr>
        <w:pStyle w:val="PL"/>
      </w:pPr>
      <w:r>
        <w:t xml:space="preserve">      oneOf:</w:t>
      </w:r>
    </w:p>
    <w:p w14:paraId="573D6277" w14:textId="77777777" w:rsidR="009923D7" w:rsidRDefault="009923D7" w:rsidP="009923D7">
      <w:pPr>
        <w:pStyle w:val="PL"/>
      </w:pPr>
      <w:r>
        <w:t xml:space="preserve">        - type: object</w:t>
      </w:r>
    </w:p>
    <w:p w14:paraId="68F7556E" w14:textId="77777777" w:rsidR="009923D7" w:rsidRDefault="009923D7" w:rsidP="009923D7">
      <w:pPr>
        <w:pStyle w:val="PL"/>
      </w:pPr>
      <w:r>
        <w:t xml:space="preserve">          properties:</w:t>
      </w:r>
    </w:p>
    <w:p w14:paraId="739553DF" w14:textId="77777777" w:rsidR="009923D7" w:rsidRDefault="009923D7" w:rsidP="009923D7">
      <w:pPr>
        <w:pStyle w:val="PL"/>
      </w:pPr>
      <w:r>
        <w:t xml:space="preserve">            SubNetwork:</w:t>
      </w:r>
    </w:p>
    <w:p w14:paraId="42BF75F7" w14:textId="77777777" w:rsidR="009923D7" w:rsidRDefault="009923D7" w:rsidP="009923D7">
      <w:pPr>
        <w:pStyle w:val="PL"/>
      </w:pPr>
      <w:r>
        <w:t xml:space="preserve">              $ref: '#/components/schemas/SubNetwork-Multiple'</w:t>
      </w:r>
    </w:p>
    <w:p w14:paraId="461D6A8F" w14:textId="77777777" w:rsidR="009923D7" w:rsidRDefault="009923D7" w:rsidP="009923D7">
      <w:pPr>
        <w:pStyle w:val="PL"/>
      </w:pPr>
      <w:r>
        <w:t xml:space="preserve">        - type: object</w:t>
      </w:r>
    </w:p>
    <w:p w14:paraId="718DC404" w14:textId="77777777" w:rsidR="009923D7" w:rsidRDefault="009923D7" w:rsidP="009923D7">
      <w:pPr>
        <w:pStyle w:val="PL"/>
      </w:pPr>
      <w:r>
        <w:t xml:space="preserve">          properties:</w:t>
      </w:r>
    </w:p>
    <w:p w14:paraId="66A5C603" w14:textId="77777777" w:rsidR="009923D7" w:rsidRDefault="009923D7" w:rsidP="009923D7">
      <w:pPr>
        <w:pStyle w:val="PL"/>
      </w:pPr>
      <w:r>
        <w:t xml:space="preserve">            ManagedElement:</w:t>
      </w:r>
    </w:p>
    <w:p w14:paraId="00AA44F9" w14:textId="77777777" w:rsidR="009923D7" w:rsidRDefault="009923D7" w:rsidP="009923D7">
      <w:pPr>
        <w:pStyle w:val="PL"/>
      </w:pPr>
      <w:r>
        <w:t xml:space="preserve">              $ref: '#/components/schemas/ManagedElement-Multiple'</w:t>
      </w:r>
    </w:p>
    <w:p w14:paraId="1F24BCCE" w14:textId="77777777" w:rsidR="009923D7" w:rsidRDefault="009923D7" w:rsidP="009923D7">
      <w:pPr>
        <w:pStyle w:val="PL"/>
      </w:pPr>
    </w:p>
    <w:p w14:paraId="5F6BF517" w14:textId="77777777" w:rsidR="009923D7" w:rsidRDefault="009923D7" w:rsidP="009923D7">
      <w:pPr>
        <w:pStyle w:val="PL"/>
      </w:pPr>
      <w:r>
        <w:t xml:space="preserve">    SubNetwork-Single:</w:t>
      </w:r>
    </w:p>
    <w:p w14:paraId="4BA658EC" w14:textId="77777777" w:rsidR="009923D7" w:rsidRDefault="009923D7" w:rsidP="009923D7">
      <w:pPr>
        <w:pStyle w:val="PL"/>
      </w:pPr>
      <w:r>
        <w:lastRenderedPageBreak/>
        <w:t xml:space="preserve">      allOf:</w:t>
      </w:r>
    </w:p>
    <w:p w14:paraId="47AE248F" w14:textId="77777777" w:rsidR="009923D7" w:rsidRDefault="009923D7" w:rsidP="009923D7">
      <w:pPr>
        <w:pStyle w:val="PL"/>
      </w:pPr>
      <w:r>
        <w:t xml:space="preserve">        - $ref: 'TS28623_GenericNrm.yaml#/components/schemas/Top'</w:t>
      </w:r>
    </w:p>
    <w:p w14:paraId="7EBD5F15" w14:textId="77777777" w:rsidR="009923D7" w:rsidRDefault="009923D7" w:rsidP="009923D7">
      <w:pPr>
        <w:pStyle w:val="PL"/>
      </w:pPr>
      <w:r>
        <w:t xml:space="preserve">        - type: object</w:t>
      </w:r>
    </w:p>
    <w:p w14:paraId="41F5A05D" w14:textId="77777777" w:rsidR="009923D7" w:rsidRDefault="009923D7" w:rsidP="009923D7">
      <w:pPr>
        <w:pStyle w:val="PL"/>
      </w:pPr>
      <w:r>
        <w:t xml:space="preserve">          properties:</w:t>
      </w:r>
    </w:p>
    <w:p w14:paraId="0715F3D1" w14:textId="77777777" w:rsidR="009923D7" w:rsidRDefault="009923D7" w:rsidP="009923D7">
      <w:pPr>
        <w:pStyle w:val="PL"/>
      </w:pPr>
      <w:r>
        <w:t xml:space="preserve">            attributes:</w:t>
      </w:r>
    </w:p>
    <w:p w14:paraId="70375F35" w14:textId="77777777" w:rsidR="009923D7" w:rsidRDefault="009923D7" w:rsidP="009923D7">
      <w:pPr>
        <w:pStyle w:val="PL"/>
      </w:pPr>
      <w:r>
        <w:t xml:space="preserve">              $ref: 'TS28623_GenericNrm.yaml#/components/schemas/SubNetwork-Attr'</w:t>
      </w:r>
    </w:p>
    <w:p w14:paraId="174C5CA2" w14:textId="77777777" w:rsidR="009923D7" w:rsidRDefault="009923D7" w:rsidP="009923D7">
      <w:pPr>
        <w:pStyle w:val="PL"/>
      </w:pPr>
      <w:r>
        <w:t xml:space="preserve">        - $ref: 'TS28623_GenericNrm.yaml#/components/schemas/SubNetwork-ncO'</w:t>
      </w:r>
    </w:p>
    <w:p w14:paraId="678A6760" w14:textId="77777777" w:rsidR="009923D7" w:rsidRDefault="009923D7" w:rsidP="009923D7">
      <w:pPr>
        <w:pStyle w:val="PL"/>
      </w:pPr>
      <w:r>
        <w:t xml:space="preserve">        - type: object</w:t>
      </w:r>
    </w:p>
    <w:p w14:paraId="43ACB461" w14:textId="77777777" w:rsidR="009923D7" w:rsidRDefault="009923D7" w:rsidP="009923D7">
      <w:pPr>
        <w:pStyle w:val="PL"/>
      </w:pPr>
      <w:r>
        <w:t xml:space="preserve">          properties:</w:t>
      </w:r>
    </w:p>
    <w:p w14:paraId="5390B34C" w14:textId="77777777" w:rsidR="009923D7" w:rsidRDefault="009923D7" w:rsidP="009923D7">
      <w:pPr>
        <w:pStyle w:val="PL"/>
      </w:pPr>
      <w:r>
        <w:t xml:space="preserve">            SubNetwork:</w:t>
      </w:r>
    </w:p>
    <w:p w14:paraId="713B3E14" w14:textId="77777777" w:rsidR="009923D7" w:rsidRDefault="009923D7" w:rsidP="009923D7">
      <w:pPr>
        <w:pStyle w:val="PL"/>
      </w:pPr>
      <w:r>
        <w:t xml:space="preserve">              $ref: '#/components/schemas/SubNetwork-Multiple'</w:t>
      </w:r>
    </w:p>
    <w:p w14:paraId="08C96C72" w14:textId="77777777" w:rsidR="009923D7" w:rsidRDefault="009923D7" w:rsidP="009923D7">
      <w:pPr>
        <w:pStyle w:val="PL"/>
      </w:pPr>
      <w:r>
        <w:t xml:space="preserve">            ManagedElement:</w:t>
      </w:r>
    </w:p>
    <w:p w14:paraId="32520989" w14:textId="77777777" w:rsidR="009923D7" w:rsidRDefault="009923D7" w:rsidP="009923D7">
      <w:pPr>
        <w:pStyle w:val="PL"/>
      </w:pPr>
      <w:r>
        <w:t xml:space="preserve">              $ref: '#/components/schemas/ManagedElement-Multiple'</w:t>
      </w:r>
    </w:p>
    <w:p w14:paraId="1044A87C" w14:textId="77777777" w:rsidR="009923D7" w:rsidRDefault="009923D7" w:rsidP="009923D7">
      <w:pPr>
        <w:pStyle w:val="PL"/>
      </w:pPr>
      <w:r>
        <w:t xml:space="preserve">            NRFrequency:</w:t>
      </w:r>
    </w:p>
    <w:p w14:paraId="35005D1D" w14:textId="77777777" w:rsidR="009923D7" w:rsidRDefault="009923D7" w:rsidP="009923D7">
      <w:pPr>
        <w:pStyle w:val="PL"/>
      </w:pPr>
      <w:r>
        <w:t xml:space="preserve">              $ref: '#/components/schemas/NRFrequency-Multiple'</w:t>
      </w:r>
    </w:p>
    <w:p w14:paraId="6A00E09F" w14:textId="77777777" w:rsidR="009923D7" w:rsidRDefault="009923D7" w:rsidP="009923D7">
      <w:pPr>
        <w:pStyle w:val="PL"/>
      </w:pPr>
      <w:r>
        <w:t xml:space="preserve">            ExternalGnbCuCpFunction:</w:t>
      </w:r>
    </w:p>
    <w:p w14:paraId="3EB631B7" w14:textId="77777777" w:rsidR="009923D7" w:rsidRDefault="009923D7" w:rsidP="009923D7">
      <w:pPr>
        <w:pStyle w:val="PL"/>
      </w:pPr>
      <w:r>
        <w:t xml:space="preserve">              $ref: '#/components/schemas/ExternalGnbCuCpFunction-Multiple'</w:t>
      </w:r>
    </w:p>
    <w:p w14:paraId="6E9E2048" w14:textId="77777777" w:rsidR="009923D7" w:rsidRDefault="009923D7" w:rsidP="009923D7">
      <w:pPr>
        <w:pStyle w:val="PL"/>
      </w:pPr>
      <w:r>
        <w:t xml:space="preserve">            ExternalENBFunction:</w:t>
      </w:r>
    </w:p>
    <w:p w14:paraId="43494C16" w14:textId="77777777" w:rsidR="009923D7" w:rsidRDefault="009923D7" w:rsidP="009923D7">
      <w:pPr>
        <w:pStyle w:val="PL"/>
      </w:pPr>
      <w:r>
        <w:t xml:space="preserve">              $ref: '#/components/schemas/ExternalENBFunction-Multiple'</w:t>
      </w:r>
    </w:p>
    <w:p w14:paraId="6DF8D16A" w14:textId="77777777" w:rsidR="009923D7" w:rsidRDefault="009923D7" w:rsidP="009923D7">
      <w:pPr>
        <w:pStyle w:val="PL"/>
      </w:pPr>
      <w:r>
        <w:t xml:space="preserve">            EUtranFrequency:</w:t>
      </w:r>
    </w:p>
    <w:p w14:paraId="7D86BF26" w14:textId="77777777" w:rsidR="009923D7" w:rsidRDefault="009923D7" w:rsidP="009923D7">
      <w:pPr>
        <w:pStyle w:val="PL"/>
      </w:pPr>
      <w:r>
        <w:t xml:space="preserve">              $ref: '#/components/schemas/EUtranFrequency-Multiple'</w:t>
      </w:r>
    </w:p>
    <w:p w14:paraId="35600785" w14:textId="77777777" w:rsidR="009923D7" w:rsidRDefault="009923D7" w:rsidP="009923D7">
      <w:pPr>
        <w:pStyle w:val="PL"/>
      </w:pPr>
      <w:r>
        <w:t xml:space="preserve">            DESManagementFunction:</w:t>
      </w:r>
    </w:p>
    <w:p w14:paraId="400D56C1" w14:textId="77777777" w:rsidR="009923D7" w:rsidRDefault="009923D7" w:rsidP="009923D7">
      <w:pPr>
        <w:pStyle w:val="PL"/>
      </w:pPr>
      <w:r>
        <w:t xml:space="preserve">              $ref: '#/components/schemas/DESManagementFunction-Single'</w:t>
      </w:r>
    </w:p>
    <w:p w14:paraId="5AC5F0FE" w14:textId="77777777" w:rsidR="009923D7" w:rsidRDefault="009923D7" w:rsidP="009923D7">
      <w:pPr>
        <w:pStyle w:val="PL"/>
      </w:pPr>
      <w:r>
        <w:t xml:space="preserve">            DRACHOptimizationFunction:</w:t>
      </w:r>
    </w:p>
    <w:p w14:paraId="76BB3A07" w14:textId="77777777" w:rsidR="009923D7" w:rsidRDefault="009923D7" w:rsidP="009923D7">
      <w:pPr>
        <w:pStyle w:val="PL"/>
      </w:pPr>
      <w:r>
        <w:t xml:space="preserve">              $ref: '#/components/schemas/DRACHOptimizationFunction-Single'</w:t>
      </w:r>
    </w:p>
    <w:p w14:paraId="07AE251E" w14:textId="77777777" w:rsidR="009923D7" w:rsidRDefault="009923D7" w:rsidP="009923D7">
      <w:pPr>
        <w:pStyle w:val="PL"/>
      </w:pPr>
      <w:r>
        <w:t xml:space="preserve">            DMROFunction:</w:t>
      </w:r>
    </w:p>
    <w:p w14:paraId="3ED2AC11" w14:textId="77777777" w:rsidR="009923D7" w:rsidRDefault="009923D7" w:rsidP="009923D7">
      <w:pPr>
        <w:pStyle w:val="PL"/>
      </w:pPr>
      <w:r>
        <w:t xml:space="preserve">              $ref: '#/components/schemas/DMROFunction-Single'</w:t>
      </w:r>
    </w:p>
    <w:p w14:paraId="331FDC8C" w14:textId="77777777" w:rsidR="009923D7" w:rsidRDefault="009923D7" w:rsidP="009923D7">
      <w:pPr>
        <w:pStyle w:val="PL"/>
      </w:pPr>
      <w:r>
        <w:t xml:space="preserve">            DLBOFunction:</w:t>
      </w:r>
    </w:p>
    <w:p w14:paraId="685CAE90" w14:textId="77777777" w:rsidR="009923D7" w:rsidRDefault="009923D7" w:rsidP="009923D7">
      <w:pPr>
        <w:pStyle w:val="PL"/>
      </w:pPr>
      <w:r>
        <w:t xml:space="preserve">              $ref: '#/components/schemas/DLBOFunction-Single'</w:t>
      </w:r>
    </w:p>
    <w:p w14:paraId="46A1C3FF" w14:textId="77777777" w:rsidR="009923D7" w:rsidRDefault="009923D7" w:rsidP="009923D7">
      <w:pPr>
        <w:pStyle w:val="PL"/>
      </w:pPr>
      <w:r>
        <w:t xml:space="preserve">            DPCIConfigurationFunction:</w:t>
      </w:r>
    </w:p>
    <w:p w14:paraId="46E8E6E0" w14:textId="77777777" w:rsidR="009923D7" w:rsidRDefault="009923D7" w:rsidP="009923D7">
      <w:pPr>
        <w:pStyle w:val="PL"/>
      </w:pPr>
      <w:r>
        <w:t xml:space="preserve">              $ref: '#/components/schemas/DPCIConfigurationFunction-Single'</w:t>
      </w:r>
    </w:p>
    <w:p w14:paraId="6FEE0606" w14:textId="77777777" w:rsidR="009923D7" w:rsidRDefault="009923D7" w:rsidP="009923D7">
      <w:pPr>
        <w:pStyle w:val="PL"/>
      </w:pPr>
      <w:r>
        <w:t xml:space="preserve">            CPCIConfigurationFunction:</w:t>
      </w:r>
    </w:p>
    <w:p w14:paraId="196A0E8A" w14:textId="77777777" w:rsidR="009923D7" w:rsidRDefault="009923D7" w:rsidP="009923D7">
      <w:pPr>
        <w:pStyle w:val="PL"/>
      </w:pPr>
      <w:r>
        <w:t xml:space="preserve">              $ref: '#/components/schemas/CPCIConfigurationFunction-Single'</w:t>
      </w:r>
    </w:p>
    <w:p w14:paraId="14BC8F70" w14:textId="77777777" w:rsidR="009923D7" w:rsidRDefault="009923D7" w:rsidP="009923D7">
      <w:pPr>
        <w:pStyle w:val="PL"/>
      </w:pPr>
      <w:r>
        <w:t xml:space="preserve">            CESManagementFunction:</w:t>
      </w:r>
    </w:p>
    <w:p w14:paraId="20D78438" w14:textId="77777777" w:rsidR="009923D7" w:rsidRDefault="009923D7" w:rsidP="009923D7">
      <w:pPr>
        <w:pStyle w:val="PL"/>
      </w:pPr>
      <w:r>
        <w:t xml:space="preserve">              $ref: '#/components/schemas/CESManagementFunction-Single'</w:t>
      </w:r>
    </w:p>
    <w:p w14:paraId="06F82B98" w14:textId="77777777" w:rsidR="009923D7" w:rsidRDefault="009923D7" w:rsidP="009923D7">
      <w:pPr>
        <w:pStyle w:val="PL"/>
      </w:pPr>
      <w:r>
        <w:t xml:space="preserve">            Configurable5QISet:</w:t>
      </w:r>
    </w:p>
    <w:p w14:paraId="79AD1220" w14:textId="77777777" w:rsidR="009923D7" w:rsidRDefault="009923D7" w:rsidP="009923D7">
      <w:pPr>
        <w:pStyle w:val="PL"/>
      </w:pPr>
      <w:r>
        <w:t xml:space="preserve">              $ref: 'TS28541_5GcNrm.yaml#/components/schemas/Configurable5QISet-Multiple'</w:t>
      </w:r>
    </w:p>
    <w:p w14:paraId="7F9D4065" w14:textId="77777777" w:rsidR="009923D7" w:rsidRDefault="009923D7" w:rsidP="009923D7">
      <w:pPr>
        <w:pStyle w:val="PL"/>
      </w:pPr>
      <w:r>
        <w:t xml:space="preserve">            RimRSGlobal:</w:t>
      </w:r>
    </w:p>
    <w:p w14:paraId="4EBC5CC0" w14:textId="77777777" w:rsidR="009923D7" w:rsidRDefault="009923D7" w:rsidP="009923D7">
      <w:pPr>
        <w:pStyle w:val="PL"/>
      </w:pPr>
      <w:r>
        <w:t xml:space="preserve">              $ref: '#/components/schemas/RimRSGlobal-Single'</w:t>
      </w:r>
    </w:p>
    <w:p w14:paraId="2B3F078B" w14:textId="77777777" w:rsidR="009923D7" w:rsidRDefault="009923D7" w:rsidP="009923D7">
      <w:pPr>
        <w:pStyle w:val="PL"/>
      </w:pPr>
      <w:r>
        <w:t xml:space="preserve">            Dynamic5QISet:</w:t>
      </w:r>
    </w:p>
    <w:p w14:paraId="2C113883" w14:textId="77777777" w:rsidR="009923D7" w:rsidRDefault="009923D7" w:rsidP="009923D7">
      <w:pPr>
        <w:pStyle w:val="PL"/>
      </w:pPr>
      <w:r>
        <w:t xml:space="preserve">              $ref: 'TS28541_5GcNrm.yaml#/components/schemas/Dynamic5QISet-Multiple'</w:t>
      </w:r>
    </w:p>
    <w:p w14:paraId="2BB1CB57" w14:textId="77777777" w:rsidR="009923D7" w:rsidRDefault="009923D7" w:rsidP="009923D7">
      <w:pPr>
        <w:pStyle w:val="PL"/>
      </w:pPr>
      <w:r>
        <w:t xml:space="preserve">            CCOFunction:</w:t>
      </w:r>
    </w:p>
    <w:p w14:paraId="5ED28299" w14:textId="77777777" w:rsidR="009923D7" w:rsidRDefault="009923D7" w:rsidP="009923D7">
      <w:pPr>
        <w:pStyle w:val="PL"/>
      </w:pPr>
      <w:r>
        <w:t xml:space="preserve">              $ref: '#/components/schemas/CCOFunction-Single'</w:t>
      </w:r>
    </w:p>
    <w:p w14:paraId="4CE9180D" w14:textId="77777777" w:rsidR="009923D7" w:rsidRDefault="009923D7" w:rsidP="009923D7">
      <w:pPr>
        <w:pStyle w:val="PL"/>
      </w:pPr>
      <w:r>
        <w:t xml:space="preserve">    ManagedElement-Single:</w:t>
      </w:r>
    </w:p>
    <w:p w14:paraId="254C76DA" w14:textId="77777777" w:rsidR="009923D7" w:rsidRDefault="009923D7" w:rsidP="009923D7">
      <w:pPr>
        <w:pStyle w:val="PL"/>
      </w:pPr>
      <w:r>
        <w:t xml:space="preserve">      allOf:</w:t>
      </w:r>
    </w:p>
    <w:p w14:paraId="017851A8" w14:textId="77777777" w:rsidR="009923D7" w:rsidRDefault="009923D7" w:rsidP="009923D7">
      <w:pPr>
        <w:pStyle w:val="PL"/>
      </w:pPr>
      <w:r>
        <w:t xml:space="preserve">        - $ref: 'TS28623_GenericNrm.yaml#/components/schemas/Top'</w:t>
      </w:r>
    </w:p>
    <w:p w14:paraId="7FE13FF1" w14:textId="77777777" w:rsidR="009923D7" w:rsidRDefault="009923D7" w:rsidP="009923D7">
      <w:pPr>
        <w:pStyle w:val="PL"/>
      </w:pPr>
      <w:r>
        <w:t xml:space="preserve">        - type: object</w:t>
      </w:r>
    </w:p>
    <w:p w14:paraId="7F5EFD4E" w14:textId="77777777" w:rsidR="009923D7" w:rsidRDefault="009923D7" w:rsidP="009923D7">
      <w:pPr>
        <w:pStyle w:val="PL"/>
      </w:pPr>
      <w:r>
        <w:t xml:space="preserve">          properties:</w:t>
      </w:r>
    </w:p>
    <w:p w14:paraId="7A288F58" w14:textId="77777777" w:rsidR="009923D7" w:rsidRDefault="009923D7" w:rsidP="009923D7">
      <w:pPr>
        <w:pStyle w:val="PL"/>
      </w:pPr>
      <w:r>
        <w:t xml:space="preserve">            attributes:</w:t>
      </w:r>
    </w:p>
    <w:p w14:paraId="01102679" w14:textId="77777777" w:rsidR="009923D7" w:rsidRDefault="009923D7" w:rsidP="009923D7">
      <w:pPr>
        <w:pStyle w:val="PL"/>
      </w:pPr>
      <w:r>
        <w:t xml:space="preserve">              $ref: 'TS28623_GenericNrm.yaml#/components/schemas/ManagedElement-Attr'</w:t>
      </w:r>
    </w:p>
    <w:p w14:paraId="63A09B0A" w14:textId="77777777" w:rsidR="009923D7" w:rsidRDefault="009923D7" w:rsidP="009923D7">
      <w:pPr>
        <w:pStyle w:val="PL"/>
      </w:pPr>
      <w:r>
        <w:t xml:space="preserve">        - $ref: 'TS28623_GenericNrm.yaml#/components/schemas/ManagedElement-ncO'</w:t>
      </w:r>
    </w:p>
    <w:p w14:paraId="2368B97C" w14:textId="77777777" w:rsidR="009923D7" w:rsidRDefault="009923D7" w:rsidP="009923D7">
      <w:pPr>
        <w:pStyle w:val="PL"/>
      </w:pPr>
      <w:r>
        <w:t xml:space="preserve">        - type: object</w:t>
      </w:r>
    </w:p>
    <w:p w14:paraId="03A089BD" w14:textId="77777777" w:rsidR="009923D7" w:rsidRDefault="009923D7" w:rsidP="009923D7">
      <w:pPr>
        <w:pStyle w:val="PL"/>
      </w:pPr>
      <w:r>
        <w:t xml:space="preserve">          properties:</w:t>
      </w:r>
    </w:p>
    <w:p w14:paraId="40D0DA46" w14:textId="77777777" w:rsidR="009923D7" w:rsidRDefault="009923D7" w:rsidP="009923D7">
      <w:pPr>
        <w:pStyle w:val="PL"/>
      </w:pPr>
      <w:r>
        <w:t xml:space="preserve">            GnbDuFunction:</w:t>
      </w:r>
    </w:p>
    <w:p w14:paraId="27527544" w14:textId="77777777" w:rsidR="009923D7" w:rsidRDefault="009923D7" w:rsidP="009923D7">
      <w:pPr>
        <w:pStyle w:val="PL"/>
      </w:pPr>
      <w:r>
        <w:t xml:space="preserve">              $ref: '#/components/schemas/GnbDuFunction-Multiple'</w:t>
      </w:r>
    </w:p>
    <w:p w14:paraId="21697045" w14:textId="77777777" w:rsidR="009923D7" w:rsidRDefault="009923D7" w:rsidP="009923D7">
      <w:pPr>
        <w:pStyle w:val="PL"/>
      </w:pPr>
      <w:r>
        <w:t xml:space="preserve">            GnbCuUpFunction:</w:t>
      </w:r>
    </w:p>
    <w:p w14:paraId="6504D43E" w14:textId="77777777" w:rsidR="009923D7" w:rsidRDefault="009923D7" w:rsidP="009923D7">
      <w:pPr>
        <w:pStyle w:val="PL"/>
      </w:pPr>
      <w:r>
        <w:t xml:space="preserve">              $ref: '#/components/schemas/GnbCuUpFunction-Multiple'</w:t>
      </w:r>
    </w:p>
    <w:p w14:paraId="054F2BD0" w14:textId="77777777" w:rsidR="009923D7" w:rsidRDefault="009923D7" w:rsidP="009923D7">
      <w:pPr>
        <w:pStyle w:val="PL"/>
      </w:pPr>
      <w:r>
        <w:t xml:space="preserve">            GnbCuCpFunction:</w:t>
      </w:r>
    </w:p>
    <w:p w14:paraId="49508382" w14:textId="77777777" w:rsidR="009923D7" w:rsidRDefault="009923D7" w:rsidP="009923D7">
      <w:pPr>
        <w:pStyle w:val="PL"/>
      </w:pPr>
      <w:r>
        <w:t xml:space="preserve">              $ref: '#/components/schemas/GnbCuCpFunction-Multiple'</w:t>
      </w:r>
    </w:p>
    <w:p w14:paraId="30D1EDDD" w14:textId="77777777" w:rsidR="009923D7" w:rsidRDefault="009923D7" w:rsidP="009923D7">
      <w:pPr>
        <w:pStyle w:val="PL"/>
      </w:pPr>
      <w:r>
        <w:t xml:space="preserve">            DESManagementFunction:</w:t>
      </w:r>
    </w:p>
    <w:p w14:paraId="009F16BF" w14:textId="77777777" w:rsidR="009923D7" w:rsidRDefault="009923D7" w:rsidP="009923D7">
      <w:pPr>
        <w:pStyle w:val="PL"/>
      </w:pPr>
      <w:r>
        <w:t xml:space="preserve">              $ref: '#/components/schemas/DESManagementFunction-Single'</w:t>
      </w:r>
    </w:p>
    <w:p w14:paraId="72386098" w14:textId="77777777" w:rsidR="009923D7" w:rsidRDefault="009923D7" w:rsidP="009923D7">
      <w:pPr>
        <w:pStyle w:val="PL"/>
      </w:pPr>
      <w:r>
        <w:t xml:space="preserve">            DRACHOptimizationFunction:</w:t>
      </w:r>
    </w:p>
    <w:p w14:paraId="77DEA4CC" w14:textId="77777777" w:rsidR="009923D7" w:rsidRDefault="009923D7" w:rsidP="009923D7">
      <w:pPr>
        <w:pStyle w:val="PL"/>
      </w:pPr>
      <w:r>
        <w:t xml:space="preserve">              $ref: '#/components/schemas/DRACHOptimizationFunction-Single'</w:t>
      </w:r>
    </w:p>
    <w:p w14:paraId="33651BF9" w14:textId="77777777" w:rsidR="009923D7" w:rsidRDefault="009923D7" w:rsidP="009923D7">
      <w:pPr>
        <w:pStyle w:val="PL"/>
      </w:pPr>
      <w:r>
        <w:t xml:space="preserve">            DMROFunction:</w:t>
      </w:r>
    </w:p>
    <w:p w14:paraId="48EEEEA8" w14:textId="77777777" w:rsidR="009923D7" w:rsidRDefault="009923D7" w:rsidP="009923D7">
      <w:pPr>
        <w:pStyle w:val="PL"/>
      </w:pPr>
      <w:r>
        <w:t xml:space="preserve">              $ref: '#/components/schemas/DMROFunction-Single'</w:t>
      </w:r>
    </w:p>
    <w:p w14:paraId="11467CA6" w14:textId="77777777" w:rsidR="009923D7" w:rsidRDefault="009923D7" w:rsidP="009923D7">
      <w:pPr>
        <w:pStyle w:val="PL"/>
      </w:pPr>
      <w:r>
        <w:t xml:space="preserve">            DLBOFunction:</w:t>
      </w:r>
    </w:p>
    <w:p w14:paraId="5828A912" w14:textId="77777777" w:rsidR="009923D7" w:rsidRDefault="009923D7" w:rsidP="009923D7">
      <w:pPr>
        <w:pStyle w:val="PL"/>
      </w:pPr>
      <w:r>
        <w:t xml:space="preserve">              $ref: '#/components/schemas/DLBOFunction-Single'</w:t>
      </w:r>
    </w:p>
    <w:p w14:paraId="2AEAFD4B" w14:textId="77777777" w:rsidR="009923D7" w:rsidRDefault="009923D7" w:rsidP="009923D7">
      <w:pPr>
        <w:pStyle w:val="PL"/>
      </w:pPr>
      <w:r>
        <w:t xml:space="preserve">            DPCIConfigurationFunction:</w:t>
      </w:r>
    </w:p>
    <w:p w14:paraId="1403F35A" w14:textId="77777777" w:rsidR="009923D7" w:rsidRDefault="009923D7" w:rsidP="009923D7">
      <w:pPr>
        <w:pStyle w:val="PL"/>
      </w:pPr>
      <w:r>
        <w:t xml:space="preserve">              $ref: '#/components/schemas/DPCIConfigurationFunction-Single'</w:t>
      </w:r>
    </w:p>
    <w:p w14:paraId="769B73A5" w14:textId="77777777" w:rsidR="009923D7" w:rsidRDefault="009923D7" w:rsidP="009923D7">
      <w:pPr>
        <w:pStyle w:val="PL"/>
      </w:pPr>
      <w:r>
        <w:t xml:space="preserve">            CPCIConfigurationFunction:</w:t>
      </w:r>
    </w:p>
    <w:p w14:paraId="44B08ABC" w14:textId="77777777" w:rsidR="009923D7" w:rsidRDefault="009923D7" w:rsidP="009923D7">
      <w:pPr>
        <w:pStyle w:val="PL"/>
      </w:pPr>
      <w:r>
        <w:t xml:space="preserve">              $ref: '#/components/schemas/CPCIConfigurationFunction-Single'</w:t>
      </w:r>
    </w:p>
    <w:p w14:paraId="43C729A2" w14:textId="77777777" w:rsidR="009923D7" w:rsidRDefault="009923D7" w:rsidP="009923D7">
      <w:pPr>
        <w:pStyle w:val="PL"/>
      </w:pPr>
      <w:r>
        <w:lastRenderedPageBreak/>
        <w:t xml:space="preserve">            CESManagementFunction:</w:t>
      </w:r>
    </w:p>
    <w:p w14:paraId="4A9515CD" w14:textId="77777777" w:rsidR="009923D7" w:rsidRDefault="009923D7" w:rsidP="009923D7">
      <w:pPr>
        <w:pStyle w:val="PL"/>
      </w:pPr>
      <w:r>
        <w:t xml:space="preserve">              $ref: '#/components/schemas/CESManagementFunction-Single'</w:t>
      </w:r>
    </w:p>
    <w:p w14:paraId="54722D2B" w14:textId="77777777" w:rsidR="009923D7" w:rsidRDefault="009923D7" w:rsidP="009923D7">
      <w:pPr>
        <w:pStyle w:val="PL"/>
      </w:pPr>
      <w:r>
        <w:t xml:space="preserve">            Configurable5QISet:</w:t>
      </w:r>
    </w:p>
    <w:p w14:paraId="3B3BA057" w14:textId="77777777" w:rsidR="009923D7" w:rsidRDefault="009923D7" w:rsidP="009923D7">
      <w:pPr>
        <w:pStyle w:val="PL"/>
      </w:pPr>
      <w:r>
        <w:t xml:space="preserve">              $ref: 'TS28541_5GcNrm.yaml#/components/schemas/Configurable5QISet-Multiple'</w:t>
      </w:r>
    </w:p>
    <w:p w14:paraId="7982FBA6" w14:textId="77777777" w:rsidR="009923D7" w:rsidRDefault="009923D7" w:rsidP="009923D7">
      <w:pPr>
        <w:pStyle w:val="PL"/>
      </w:pPr>
      <w:r>
        <w:t xml:space="preserve">            Dynamic5QISet:</w:t>
      </w:r>
    </w:p>
    <w:p w14:paraId="30FD0B89" w14:textId="77777777" w:rsidR="009923D7" w:rsidRDefault="009923D7" w:rsidP="009923D7">
      <w:pPr>
        <w:pStyle w:val="PL"/>
      </w:pPr>
      <w:r>
        <w:t xml:space="preserve">              $ref: 'TS28541_5GcNrm.yaml#/components/schemas/Dynamic5QISet-Multiple'</w:t>
      </w:r>
    </w:p>
    <w:p w14:paraId="76B066E6" w14:textId="77777777" w:rsidR="009923D7" w:rsidRDefault="009923D7" w:rsidP="009923D7">
      <w:pPr>
        <w:pStyle w:val="PL"/>
      </w:pPr>
    </w:p>
    <w:p w14:paraId="6868877A" w14:textId="77777777" w:rsidR="009923D7" w:rsidRDefault="009923D7" w:rsidP="009923D7">
      <w:pPr>
        <w:pStyle w:val="PL"/>
      </w:pPr>
      <w:r>
        <w:t xml:space="preserve">    GnbDuFunction-Single:</w:t>
      </w:r>
    </w:p>
    <w:p w14:paraId="0D225254" w14:textId="77777777" w:rsidR="009923D7" w:rsidRDefault="009923D7" w:rsidP="009923D7">
      <w:pPr>
        <w:pStyle w:val="PL"/>
      </w:pPr>
      <w:r>
        <w:t xml:space="preserve">      allOf:</w:t>
      </w:r>
    </w:p>
    <w:p w14:paraId="78BD0F6B" w14:textId="77777777" w:rsidR="009923D7" w:rsidRDefault="009923D7" w:rsidP="009923D7">
      <w:pPr>
        <w:pStyle w:val="PL"/>
      </w:pPr>
      <w:r>
        <w:t xml:space="preserve">        - $ref: 'TS28623_GenericNrm.yaml#/components/schemas/Top'</w:t>
      </w:r>
    </w:p>
    <w:p w14:paraId="080570D7" w14:textId="77777777" w:rsidR="009923D7" w:rsidRDefault="009923D7" w:rsidP="009923D7">
      <w:pPr>
        <w:pStyle w:val="PL"/>
      </w:pPr>
      <w:r>
        <w:t xml:space="preserve">        - type: object</w:t>
      </w:r>
    </w:p>
    <w:p w14:paraId="53C68A0C" w14:textId="77777777" w:rsidR="009923D7" w:rsidRDefault="009923D7" w:rsidP="009923D7">
      <w:pPr>
        <w:pStyle w:val="PL"/>
      </w:pPr>
      <w:r>
        <w:t xml:space="preserve">          properties:</w:t>
      </w:r>
    </w:p>
    <w:p w14:paraId="02AAD311" w14:textId="77777777" w:rsidR="009923D7" w:rsidRDefault="009923D7" w:rsidP="009923D7">
      <w:pPr>
        <w:pStyle w:val="PL"/>
      </w:pPr>
      <w:r>
        <w:t xml:space="preserve">            attributes:</w:t>
      </w:r>
    </w:p>
    <w:p w14:paraId="6E6FEB72" w14:textId="77777777" w:rsidR="009923D7" w:rsidRDefault="009923D7" w:rsidP="009923D7">
      <w:pPr>
        <w:pStyle w:val="PL"/>
      </w:pPr>
      <w:r>
        <w:t xml:space="preserve">              allOf:</w:t>
      </w:r>
    </w:p>
    <w:p w14:paraId="56A85E10" w14:textId="77777777" w:rsidR="009923D7" w:rsidRDefault="009923D7" w:rsidP="009923D7">
      <w:pPr>
        <w:pStyle w:val="PL"/>
      </w:pPr>
      <w:r>
        <w:t xml:space="preserve">                - $ref: 'TS28623_GenericNrm.yaml#/components/schemas/ManagedFunction-Attr'</w:t>
      </w:r>
    </w:p>
    <w:p w14:paraId="142D8114" w14:textId="77777777" w:rsidR="009923D7" w:rsidRDefault="009923D7" w:rsidP="009923D7">
      <w:pPr>
        <w:pStyle w:val="PL"/>
      </w:pPr>
      <w:r>
        <w:t xml:space="preserve">                - type: object</w:t>
      </w:r>
    </w:p>
    <w:p w14:paraId="30BD9A02" w14:textId="77777777" w:rsidR="009923D7" w:rsidRDefault="009923D7" w:rsidP="009923D7">
      <w:pPr>
        <w:pStyle w:val="PL"/>
      </w:pPr>
      <w:r>
        <w:t xml:space="preserve">                  properties:</w:t>
      </w:r>
    </w:p>
    <w:p w14:paraId="74CA0BFA" w14:textId="77777777" w:rsidR="009923D7" w:rsidRDefault="009923D7" w:rsidP="009923D7">
      <w:pPr>
        <w:pStyle w:val="PL"/>
      </w:pPr>
      <w:r>
        <w:t xml:space="preserve">                    gnbDuId:</w:t>
      </w:r>
    </w:p>
    <w:p w14:paraId="063A5A14" w14:textId="77777777" w:rsidR="009923D7" w:rsidRDefault="009923D7" w:rsidP="009923D7">
      <w:pPr>
        <w:pStyle w:val="PL"/>
      </w:pPr>
      <w:r>
        <w:t xml:space="preserve">                      $ref: '#/components/schemas/GnbDuId'</w:t>
      </w:r>
    </w:p>
    <w:p w14:paraId="079E663E" w14:textId="77777777" w:rsidR="009923D7" w:rsidRDefault="009923D7" w:rsidP="009923D7">
      <w:pPr>
        <w:pStyle w:val="PL"/>
      </w:pPr>
      <w:r>
        <w:t xml:space="preserve">                    gnbDuName:</w:t>
      </w:r>
    </w:p>
    <w:p w14:paraId="62C51C1B" w14:textId="77777777" w:rsidR="009923D7" w:rsidRDefault="009923D7" w:rsidP="009923D7">
      <w:pPr>
        <w:pStyle w:val="PL"/>
      </w:pPr>
      <w:r>
        <w:t xml:space="preserve">                      $ref: '#/components/schemas/GnbName'</w:t>
      </w:r>
    </w:p>
    <w:p w14:paraId="3ED431DE" w14:textId="77777777" w:rsidR="009923D7" w:rsidRDefault="009923D7" w:rsidP="009923D7">
      <w:pPr>
        <w:pStyle w:val="PL"/>
      </w:pPr>
      <w:r>
        <w:t xml:space="preserve">                    gnbId:</w:t>
      </w:r>
    </w:p>
    <w:p w14:paraId="6D89E75D" w14:textId="77777777" w:rsidR="009923D7" w:rsidRDefault="009923D7" w:rsidP="009923D7">
      <w:pPr>
        <w:pStyle w:val="PL"/>
      </w:pPr>
      <w:r>
        <w:t xml:space="preserve">                      $ref: '#/components/schemas/GnbId'</w:t>
      </w:r>
    </w:p>
    <w:p w14:paraId="5E7DD332" w14:textId="77777777" w:rsidR="009923D7" w:rsidRDefault="009923D7" w:rsidP="009923D7">
      <w:pPr>
        <w:pStyle w:val="PL"/>
      </w:pPr>
      <w:r>
        <w:t xml:space="preserve">                    gnbIdLength:</w:t>
      </w:r>
    </w:p>
    <w:p w14:paraId="1C1BFB1C" w14:textId="77777777" w:rsidR="009923D7" w:rsidRDefault="009923D7" w:rsidP="009923D7">
      <w:pPr>
        <w:pStyle w:val="PL"/>
      </w:pPr>
      <w:r>
        <w:t xml:space="preserve">                      $ref: '#/components/schemas/GnbIdLength'</w:t>
      </w:r>
    </w:p>
    <w:p w14:paraId="787D21C2" w14:textId="77777777" w:rsidR="009923D7" w:rsidRDefault="009923D7" w:rsidP="009923D7">
      <w:pPr>
        <w:pStyle w:val="PL"/>
      </w:pPr>
      <w:r>
        <w:t xml:space="preserve">                    rimRSReportConf:</w:t>
      </w:r>
    </w:p>
    <w:p w14:paraId="7384FF57" w14:textId="77777777" w:rsidR="009923D7" w:rsidRDefault="009923D7" w:rsidP="009923D7">
      <w:pPr>
        <w:pStyle w:val="PL"/>
      </w:pPr>
      <w:r>
        <w:t xml:space="preserve">                      $ref: '#/components/schemas/RimRSReportConf'</w:t>
      </w:r>
    </w:p>
    <w:p w14:paraId="5044B426" w14:textId="77777777" w:rsidR="009923D7" w:rsidRDefault="009923D7" w:rsidP="009923D7">
      <w:pPr>
        <w:pStyle w:val="PL"/>
        <w:rPr>
          <w:ins w:id="1" w:author="ruiyue"/>
        </w:rPr>
      </w:pPr>
      <w:ins w:id="2" w:author="ruiyue">
        <w:r>
          <w:t xml:space="preserve">                    configurable5QISetRef:</w:t>
        </w:r>
      </w:ins>
    </w:p>
    <w:p w14:paraId="76C00645" w14:textId="77777777" w:rsidR="009923D7" w:rsidRDefault="009923D7" w:rsidP="009923D7">
      <w:pPr>
        <w:pStyle w:val="PL"/>
        <w:rPr>
          <w:ins w:id="3" w:author="ruiyue"/>
        </w:rPr>
      </w:pPr>
      <w:ins w:id="4" w:author="ruiyue">
        <w:r>
          <w:t xml:space="preserve">                      $ref: 'TS28623_ComDefs.yaml#/components/schemas/Dn'</w:t>
        </w:r>
      </w:ins>
    </w:p>
    <w:p w14:paraId="3FBD778F" w14:textId="77777777" w:rsidR="009923D7" w:rsidRDefault="009923D7" w:rsidP="009923D7">
      <w:pPr>
        <w:pStyle w:val="PL"/>
        <w:rPr>
          <w:ins w:id="5" w:author="ruiyue"/>
        </w:rPr>
      </w:pPr>
      <w:ins w:id="6" w:author="ruiyue">
        <w:r>
          <w:t xml:space="preserve">                    dynamic5QISetRef:</w:t>
        </w:r>
      </w:ins>
    </w:p>
    <w:p w14:paraId="62A07167" w14:textId="77777777" w:rsidR="009923D7" w:rsidRDefault="009923D7" w:rsidP="009923D7">
      <w:pPr>
        <w:pStyle w:val="PL"/>
        <w:rPr>
          <w:ins w:id="7" w:author="ruiyue"/>
        </w:rPr>
      </w:pPr>
      <w:ins w:id="8" w:author="ruiyue">
        <w:r>
          <w:t xml:space="preserve">                      $ref: 'TS28623_ComDefs.yaml#/components/schemas/Dn'</w:t>
        </w:r>
      </w:ins>
    </w:p>
    <w:p w14:paraId="402B6F0F" w14:textId="77777777" w:rsidR="009923D7" w:rsidRDefault="009923D7" w:rsidP="009923D7">
      <w:pPr>
        <w:pStyle w:val="PL"/>
      </w:pPr>
      <w:r>
        <w:t xml:space="preserve">        - $ref: 'TS28623_GenericNrm.yaml#/components/schemas/ManagedFunction-ncO'</w:t>
      </w:r>
    </w:p>
    <w:p w14:paraId="5D5068D7" w14:textId="77777777" w:rsidR="009923D7" w:rsidRDefault="009923D7" w:rsidP="009923D7">
      <w:pPr>
        <w:pStyle w:val="PL"/>
      </w:pPr>
      <w:r>
        <w:t xml:space="preserve">        - type: object</w:t>
      </w:r>
    </w:p>
    <w:p w14:paraId="70D2EA80" w14:textId="77777777" w:rsidR="009923D7" w:rsidRDefault="009923D7" w:rsidP="009923D7">
      <w:pPr>
        <w:pStyle w:val="PL"/>
      </w:pPr>
      <w:r>
        <w:t xml:space="preserve">          properties:</w:t>
      </w:r>
    </w:p>
    <w:p w14:paraId="667B2E01" w14:textId="77777777" w:rsidR="009923D7" w:rsidRDefault="009923D7" w:rsidP="009923D7">
      <w:pPr>
        <w:pStyle w:val="PL"/>
      </w:pPr>
      <w:r>
        <w:t xml:space="preserve">            RRMPolicyRatio:</w:t>
      </w:r>
    </w:p>
    <w:p w14:paraId="1EA0BFCC" w14:textId="77777777" w:rsidR="009923D7" w:rsidRDefault="009923D7" w:rsidP="009923D7">
      <w:pPr>
        <w:pStyle w:val="PL"/>
      </w:pPr>
      <w:r>
        <w:t xml:space="preserve">              $ref: '#/components/schemas/RRMPolicyRatio-Multiple'</w:t>
      </w:r>
    </w:p>
    <w:p w14:paraId="17EAAA03" w14:textId="77777777" w:rsidR="009923D7" w:rsidRDefault="009923D7" w:rsidP="009923D7">
      <w:pPr>
        <w:pStyle w:val="PL"/>
      </w:pPr>
      <w:r>
        <w:t xml:space="preserve">            NrCellDu:</w:t>
      </w:r>
    </w:p>
    <w:p w14:paraId="2088F1B6" w14:textId="77777777" w:rsidR="009923D7" w:rsidRDefault="009923D7" w:rsidP="009923D7">
      <w:pPr>
        <w:pStyle w:val="PL"/>
      </w:pPr>
      <w:r>
        <w:t xml:space="preserve">              $ref: '#/components/schemas/NrCellDu-Multiple'</w:t>
      </w:r>
    </w:p>
    <w:p w14:paraId="40AD8492" w14:textId="77777777" w:rsidR="009923D7" w:rsidRDefault="009923D7" w:rsidP="009923D7">
      <w:pPr>
        <w:pStyle w:val="PL"/>
      </w:pPr>
      <w:r>
        <w:t xml:space="preserve">            Bwp-Multiple:</w:t>
      </w:r>
    </w:p>
    <w:p w14:paraId="5BC3AA62" w14:textId="77777777" w:rsidR="009923D7" w:rsidRDefault="009923D7" w:rsidP="009923D7">
      <w:pPr>
        <w:pStyle w:val="PL"/>
      </w:pPr>
      <w:r>
        <w:t xml:space="preserve">              $ref: '#/components/schemas/Bwp-Multiple'</w:t>
      </w:r>
    </w:p>
    <w:p w14:paraId="7C6C472B" w14:textId="77777777" w:rsidR="009923D7" w:rsidRDefault="009923D7" w:rsidP="009923D7">
      <w:pPr>
        <w:pStyle w:val="PL"/>
      </w:pPr>
      <w:r>
        <w:t xml:space="preserve">            NrSectorCarrier-Multiple:</w:t>
      </w:r>
      <w:bookmarkStart w:id="9" w:name="_GoBack"/>
      <w:bookmarkEnd w:id="9"/>
    </w:p>
    <w:p w14:paraId="60F32718" w14:textId="77777777" w:rsidR="009923D7" w:rsidRDefault="009923D7" w:rsidP="009923D7">
      <w:pPr>
        <w:pStyle w:val="PL"/>
      </w:pPr>
      <w:r>
        <w:t xml:space="preserve">              $ref: '#/components/schemas/NrSectorCarrier-Multiple'</w:t>
      </w:r>
    </w:p>
    <w:p w14:paraId="6B2FA1E7" w14:textId="77777777" w:rsidR="009923D7" w:rsidRDefault="009923D7" w:rsidP="009923D7">
      <w:pPr>
        <w:pStyle w:val="PL"/>
      </w:pPr>
      <w:r>
        <w:t xml:space="preserve">            EP_F1C:</w:t>
      </w:r>
    </w:p>
    <w:p w14:paraId="1D63011F" w14:textId="77777777" w:rsidR="009923D7" w:rsidRDefault="009923D7" w:rsidP="009923D7">
      <w:pPr>
        <w:pStyle w:val="PL"/>
      </w:pPr>
      <w:r>
        <w:t xml:space="preserve">              $ref: '#/components/schemas/EP_F1C-Single'</w:t>
      </w:r>
    </w:p>
    <w:p w14:paraId="7A2ED2CE" w14:textId="77777777" w:rsidR="009923D7" w:rsidRDefault="009923D7" w:rsidP="009923D7">
      <w:pPr>
        <w:pStyle w:val="PL"/>
      </w:pPr>
      <w:r>
        <w:t xml:space="preserve">            EP_F1U:</w:t>
      </w:r>
    </w:p>
    <w:p w14:paraId="715A3327" w14:textId="77777777" w:rsidR="009923D7" w:rsidRDefault="009923D7" w:rsidP="009923D7">
      <w:pPr>
        <w:pStyle w:val="PL"/>
      </w:pPr>
      <w:r>
        <w:t xml:space="preserve">              $ref: '#/components/schemas/EP_F1U-Multiple'</w:t>
      </w:r>
    </w:p>
    <w:p w14:paraId="2C6944FF" w14:textId="77777777" w:rsidR="009923D7" w:rsidRDefault="009923D7" w:rsidP="009923D7">
      <w:pPr>
        <w:pStyle w:val="PL"/>
      </w:pPr>
      <w:r>
        <w:t xml:space="preserve">            DRACHOptimizationFunction:</w:t>
      </w:r>
    </w:p>
    <w:p w14:paraId="5D88BEC8" w14:textId="77777777" w:rsidR="009923D7" w:rsidRDefault="009923D7" w:rsidP="009923D7">
      <w:pPr>
        <w:pStyle w:val="PL"/>
      </w:pPr>
      <w:r>
        <w:t xml:space="preserve">              $ref: '#/components/schemas/DRACHOptimizationFunction-Single'</w:t>
      </w:r>
    </w:p>
    <w:p w14:paraId="620BD7D2" w14:textId="77777777" w:rsidR="009923D7" w:rsidRDefault="009923D7" w:rsidP="009923D7">
      <w:pPr>
        <w:pStyle w:val="PL"/>
      </w:pPr>
      <w:r>
        <w:t xml:space="preserve">            OperatorDU:</w:t>
      </w:r>
    </w:p>
    <w:p w14:paraId="7B6372F8" w14:textId="77777777" w:rsidR="009923D7" w:rsidRDefault="009923D7" w:rsidP="009923D7">
      <w:pPr>
        <w:pStyle w:val="PL"/>
      </w:pPr>
      <w:r>
        <w:t xml:space="preserve">              $ref: '#/components/schemas/OperatorDu-Multiple'   </w:t>
      </w:r>
    </w:p>
    <w:p w14:paraId="313E9293" w14:textId="77777777" w:rsidR="009923D7" w:rsidRDefault="009923D7" w:rsidP="009923D7">
      <w:pPr>
        <w:pStyle w:val="PL"/>
      </w:pPr>
      <w:r>
        <w:t xml:space="preserve">            BWPSet:</w:t>
      </w:r>
    </w:p>
    <w:p w14:paraId="4889DC41" w14:textId="77777777" w:rsidR="009923D7" w:rsidRDefault="009923D7" w:rsidP="009923D7">
      <w:pPr>
        <w:pStyle w:val="PL"/>
      </w:pPr>
      <w:r>
        <w:t xml:space="preserve">              $ref: '#/components/schemas/BWPSet-Multiple'   </w:t>
      </w:r>
    </w:p>
    <w:p w14:paraId="6BD3950F" w14:textId="77777777" w:rsidR="009923D7" w:rsidRDefault="009923D7" w:rsidP="009923D7">
      <w:pPr>
        <w:pStyle w:val="PL"/>
        <w:rPr>
          <w:ins w:id="10" w:author="ruiyue"/>
        </w:rPr>
      </w:pPr>
      <w:ins w:id="11" w:author="ruiyue">
        <w:r>
          <w:t xml:space="preserve">            Configurable5QISet:</w:t>
        </w:r>
      </w:ins>
    </w:p>
    <w:p w14:paraId="2F0A4C6C" w14:textId="77777777" w:rsidR="009923D7" w:rsidRDefault="009923D7" w:rsidP="009923D7">
      <w:pPr>
        <w:pStyle w:val="PL"/>
        <w:rPr>
          <w:ins w:id="12" w:author="ruiyue"/>
        </w:rPr>
      </w:pPr>
      <w:ins w:id="13" w:author="ruiyue">
        <w:r>
          <w:t xml:space="preserve">              $ref: 'TS28541_5GcNrm.yaml#/components/schemas/Configurable5QISet-Multiple'</w:t>
        </w:r>
      </w:ins>
    </w:p>
    <w:p w14:paraId="39229B55" w14:textId="77777777" w:rsidR="009923D7" w:rsidRDefault="009923D7" w:rsidP="009923D7">
      <w:pPr>
        <w:pStyle w:val="PL"/>
        <w:rPr>
          <w:ins w:id="14" w:author="ruiyue"/>
        </w:rPr>
      </w:pPr>
      <w:ins w:id="15" w:author="ruiyue">
        <w:r>
          <w:t xml:space="preserve">            Dynamic5QISet:</w:t>
        </w:r>
      </w:ins>
    </w:p>
    <w:p w14:paraId="7FADEC62" w14:textId="77777777" w:rsidR="009923D7" w:rsidRDefault="009923D7" w:rsidP="009923D7">
      <w:pPr>
        <w:pStyle w:val="PL"/>
        <w:rPr>
          <w:ins w:id="16" w:author="ruiyue"/>
        </w:rPr>
      </w:pPr>
      <w:ins w:id="17" w:author="ruiyue">
        <w:r>
          <w:t xml:space="preserve">              $ref: 'TS28541_5GcNrm.yaml#/components/schemas/Dynamic5QISet-Multiple'</w:t>
        </w:r>
      </w:ins>
    </w:p>
    <w:p w14:paraId="4E526A01" w14:textId="77777777" w:rsidR="009923D7" w:rsidRDefault="009923D7" w:rsidP="009923D7">
      <w:pPr>
        <w:pStyle w:val="PL"/>
      </w:pPr>
    </w:p>
    <w:p w14:paraId="4AB992B0" w14:textId="77777777" w:rsidR="009923D7" w:rsidRDefault="009923D7" w:rsidP="009923D7">
      <w:pPr>
        <w:pStyle w:val="PL"/>
      </w:pPr>
      <w:r>
        <w:t xml:space="preserve">    OperatorDu-Single:</w:t>
      </w:r>
    </w:p>
    <w:p w14:paraId="4C3D3A1C" w14:textId="77777777" w:rsidR="009923D7" w:rsidRDefault="009923D7" w:rsidP="009923D7">
      <w:pPr>
        <w:pStyle w:val="PL"/>
      </w:pPr>
      <w:r>
        <w:t xml:space="preserve">      allOf:</w:t>
      </w:r>
    </w:p>
    <w:p w14:paraId="63EB2BA5" w14:textId="77777777" w:rsidR="009923D7" w:rsidRDefault="009923D7" w:rsidP="009923D7">
      <w:pPr>
        <w:pStyle w:val="PL"/>
      </w:pPr>
      <w:r>
        <w:t xml:space="preserve">        - $ref: 'TS28623_GenericNrm.yaml#/components/schemas/Top'</w:t>
      </w:r>
    </w:p>
    <w:p w14:paraId="4FF65339" w14:textId="77777777" w:rsidR="009923D7" w:rsidRDefault="009923D7" w:rsidP="009923D7">
      <w:pPr>
        <w:pStyle w:val="PL"/>
      </w:pPr>
      <w:r>
        <w:t xml:space="preserve">        - type: object</w:t>
      </w:r>
    </w:p>
    <w:p w14:paraId="37E39C55" w14:textId="77777777" w:rsidR="009923D7" w:rsidRDefault="009923D7" w:rsidP="009923D7">
      <w:pPr>
        <w:pStyle w:val="PL"/>
      </w:pPr>
      <w:r>
        <w:t xml:space="preserve">          properties:</w:t>
      </w:r>
    </w:p>
    <w:p w14:paraId="31F12E90" w14:textId="77777777" w:rsidR="009923D7" w:rsidRDefault="009923D7" w:rsidP="009923D7">
      <w:pPr>
        <w:pStyle w:val="PL"/>
      </w:pPr>
      <w:r>
        <w:t xml:space="preserve">            gnbId:</w:t>
      </w:r>
    </w:p>
    <w:p w14:paraId="0C94214F" w14:textId="77777777" w:rsidR="009923D7" w:rsidRDefault="009923D7" w:rsidP="009923D7">
      <w:pPr>
        <w:pStyle w:val="PL"/>
      </w:pPr>
      <w:r>
        <w:t xml:space="preserve">              $ref: '#/components/schemas/GnbId'</w:t>
      </w:r>
    </w:p>
    <w:p w14:paraId="29CE82C2" w14:textId="77777777" w:rsidR="009923D7" w:rsidRDefault="009923D7" w:rsidP="009923D7">
      <w:pPr>
        <w:pStyle w:val="PL"/>
      </w:pPr>
      <w:r>
        <w:t xml:space="preserve">            gnbIdLength:</w:t>
      </w:r>
    </w:p>
    <w:p w14:paraId="727B02A6" w14:textId="77777777" w:rsidR="009923D7" w:rsidRDefault="009923D7" w:rsidP="009923D7">
      <w:pPr>
        <w:pStyle w:val="PL"/>
      </w:pPr>
      <w:r>
        <w:t xml:space="preserve">              $ref: '#/components/schemas/GnbIdLength'</w:t>
      </w:r>
    </w:p>
    <w:p w14:paraId="742180A7" w14:textId="77777777" w:rsidR="009923D7" w:rsidRDefault="009923D7" w:rsidP="009923D7">
      <w:pPr>
        <w:pStyle w:val="PL"/>
      </w:pPr>
      <w:r>
        <w:t xml:space="preserve">        - type: object</w:t>
      </w:r>
    </w:p>
    <w:p w14:paraId="44518BAA" w14:textId="77777777" w:rsidR="009923D7" w:rsidRDefault="009923D7" w:rsidP="009923D7">
      <w:pPr>
        <w:pStyle w:val="PL"/>
      </w:pPr>
      <w:r>
        <w:t xml:space="preserve">          properties:</w:t>
      </w:r>
    </w:p>
    <w:p w14:paraId="0767E27C" w14:textId="77777777" w:rsidR="009923D7" w:rsidRDefault="009923D7" w:rsidP="009923D7">
      <w:pPr>
        <w:pStyle w:val="PL"/>
      </w:pPr>
      <w:r>
        <w:t xml:space="preserve">            EP_F1C:</w:t>
      </w:r>
    </w:p>
    <w:p w14:paraId="37686DD6" w14:textId="77777777" w:rsidR="009923D7" w:rsidRDefault="009923D7" w:rsidP="009923D7">
      <w:pPr>
        <w:pStyle w:val="PL"/>
      </w:pPr>
      <w:r>
        <w:t xml:space="preserve">              $ref: '#/components/schemas/EP_F1C-Single'</w:t>
      </w:r>
    </w:p>
    <w:p w14:paraId="3C4A8CD3" w14:textId="77777777" w:rsidR="009923D7" w:rsidRDefault="009923D7" w:rsidP="009923D7">
      <w:pPr>
        <w:pStyle w:val="PL"/>
      </w:pPr>
      <w:r>
        <w:lastRenderedPageBreak/>
        <w:t xml:space="preserve">            EP_F1U:</w:t>
      </w:r>
    </w:p>
    <w:p w14:paraId="13094B94" w14:textId="77777777" w:rsidR="009923D7" w:rsidRDefault="009923D7" w:rsidP="009923D7">
      <w:pPr>
        <w:pStyle w:val="PL"/>
      </w:pPr>
      <w:r>
        <w:t xml:space="preserve">              $ref: '#/components/schemas/EP_F1U-Multiple'</w:t>
      </w:r>
    </w:p>
    <w:p w14:paraId="66A526D5" w14:textId="77777777" w:rsidR="009923D7" w:rsidRDefault="009923D7" w:rsidP="009923D7">
      <w:pPr>
        <w:pStyle w:val="PL"/>
      </w:pPr>
    </w:p>
    <w:p w14:paraId="68CFB0D0" w14:textId="77777777" w:rsidR="009923D7" w:rsidRDefault="009923D7" w:rsidP="009923D7">
      <w:pPr>
        <w:pStyle w:val="PL"/>
      </w:pPr>
      <w:r>
        <w:t xml:space="preserve">    GnbCuUpFunction-Single:</w:t>
      </w:r>
    </w:p>
    <w:p w14:paraId="02BF09F0" w14:textId="77777777" w:rsidR="009923D7" w:rsidRDefault="009923D7" w:rsidP="009923D7">
      <w:pPr>
        <w:pStyle w:val="PL"/>
      </w:pPr>
      <w:r>
        <w:t xml:space="preserve">      allOf:</w:t>
      </w:r>
    </w:p>
    <w:p w14:paraId="75ECDEA7" w14:textId="77777777" w:rsidR="009923D7" w:rsidRDefault="009923D7" w:rsidP="009923D7">
      <w:pPr>
        <w:pStyle w:val="PL"/>
      </w:pPr>
      <w:r>
        <w:t xml:space="preserve">        - $ref: 'TS28623_GenericNrm.yaml#/components/schemas/Top'</w:t>
      </w:r>
    </w:p>
    <w:p w14:paraId="1B269BCB" w14:textId="77777777" w:rsidR="009923D7" w:rsidRDefault="009923D7" w:rsidP="009923D7">
      <w:pPr>
        <w:pStyle w:val="PL"/>
      </w:pPr>
      <w:r>
        <w:t xml:space="preserve">        - type: object</w:t>
      </w:r>
    </w:p>
    <w:p w14:paraId="33336D2D" w14:textId="77777777" w:rsidR="009923D7" w:rsidRDefault="009923D7" w:rsidP="009923D7">
      <w:pPr>
        <w:pStyle w:val="PL"/>
      </w:pPr>
      <w:r>
        <w:t xml:space="preserve">          properties:</w:t>
      </w:r>
    </w:p>
    <w:p w14:paraId="56F01430" w14:textId="77777777" w:rsidR="009923D7" w:rsidRDefault="009923D7" w:rsidP="009923D7">
      <w:pPr>
        <w:pStyle w:val="PL"/>
      </w:pPr>
      <w:r>
        <w:t xml:space="preserve">            attributes:</w:t>
      </w:r>
    </w:p>
    <w:p w14:paraId="53436228" w14:textId="77777777" w:rsidR="009923D7" w:rsidRDefault="009923D7" w:rsidP="009923D7">
      <w:pPr>
        <w:pStyle w:val="PL"/>
      </w:pPr>
      <w:r>
        <w:t xml:space="preserve">              allOf:</w:t>
      </w:r>
    </w:p>
    <w:p w14:paraId="5B1987E0" w14:textId="77777777" w:rsidR="009923D7" w:rsidRDefault="009923D7" w:rsidP="009923D7">
      <w:pPr>
        <w:pStyle w:val="PL"/>
      </w:pPr>
      <w:r>
        <w:t xml:space="preserve">                - $ref: 'TS28623_GenericNrm.yaml#/components/schemas/ManagedFunction-Attr'</w:t>
      </w:r>
    </w:p>
    <w:p w14:paraId="7D7E7310" w14:textId="77777777" w:rsidR="009923D7" w:rsidRDefault="009923D7" w:rsidP="009923D7">
      <w:pPr>
        <w:pStyle w:val="PL"/>
      </w:pPr>
      <w:r>
        <w:t xml:space="preserve">                - type: object</w:t>
      </w:r>
    </w:p>
    <w:p w14:paraId="77113315" w14:textId="77777777" w:rsidR="009923D7" w:rsidRDefault="009923D7" w:rsidP="009923D7">
      <w:pPr>
        <w:pStyle w:val="PL"/>
      </w:pPr>
      <w:r>
        <w:t xml:space="preserve">                  properties:</w:t>
      </w:r>
    </w:p>
    <w:p w14:paraId="69E199A6" w14:textId="77777777" w:rsidR="009923D7" w:rsidRDefault="009923D7" w:rsidP="009923D7">
      <w:pPr>
        <w:pStyle w:val="PL"/>
      </w:pPr>
      <w:r>
        <w:t xml:space="preserve">                    gnbId:</w:t>
      </w:r>
    </w:p>
    <w:p w14:paraId="0ED05A3D" w14:textId="77777777" w:rsidR="009923D7" w:rsidRDefault="009923D7" w:rsidP="009923D7">
      <w:pPr>
        <w:pStyle w:val="PL"/>
      </w:pPr>
      <w:r>
        <w:t xml:space="preserve">                      $ref: '#/components/schemas/GnbId'</w:t>
      </w:r>
    </w:p>
    <w:p w14:paraId="6A227CF9" w14:textId="77777777" w:rsidR="009923D7" w:rsidRDefault="009923D7" w:rsidP="009923D7">
      <w:pPr>
        <w:pStyle w:val="PL"/>
      </w:pPr>
      <w:r>
        <w:t xml:space="preserve">                    gnbIdLength:</w:t>
      </w:r>
    </w:p>
    <w:p w14:paraId="482139BE" w14:textId="77777777" w:rsidR="009923D7" w:rsidRDefault="009923D7" w:rsidP="009923D7">
      <w:pPr>
        <w:pStyle w:val="PL"/>
      </w:pPr>
      <w:r>
        <w:t xml:space="preserve">                      $ref: '#/components/schemas/GnbIdLength'</w:t>
      </w:r>
    </w:p>
    <w:p w14:paraId="3DB10D55" w14:textId="77777777" w:rsidR="009923D7" w:rsidRDefault="009923D7" w:rsidP="009923D7">
      <w:pPr>
        <w:pStyle w:val="PL"/>
      </w:pPr>
      <w:r>
        <w:t xml:space="preserve">                    gnbCuUpId:</w:t>
      </w:r>
    </w:p>
    <w:p w14:paraId="4C595184" w14:textId="77777777" w:rsidR="009923D7" w:rsidRDefault="009923D7" w:rsidP="009923D7">
      <w:pPr>
        <w:pStyle w:val="PL"/>
      </w:pPr>
      <w:r>
        <w:t xml:space="preserve">                      $ref: '#/components/schemas/GnbCuUpId'</w:t>
      </w:r>
    </w:p>
    <w:p w14:paraId="1999146A" w14:textId="77777777" w:rsidR="009923D7" w:rsidRDefault="009923D7" w:rsidP="009923D7">
      <w:pPr>
        <w:pStyle w:val="PL"/>
      </w:pPr>
      <w:r>
        <w:t xml:space="preserve">                    plmnInfoList:</w:t>
      </w:r>
    </w:p>
    <w:p w14:paraId="20B0E9B9" w14:textId="77777777" w:rsidR="009923D7" w:rsidRDefault="009923D7" w:rsidP="009923D7">
      <w:pPr>
        <w:pStyle w:val="PL"/>
      </w:pPr>
      <w:r>
        <w:t xml:space="preserve">                      $ref: '#/components/schemas/PlmnInfoList'</w:t>
      </w:r>
    </w:p>
    <w:p w14:paraId="3E030F10" w14:textId="77777777" w:rsidR="009923D7" w:rsidRDefault="009923D7" w:rsidP="009923D7">
      <w:pPr>
        <w:pStyle w:val="PL"/>
      </w:pPr>
      <w:r>
        <w:t xml:space="preserve">                    configurable5QISetRef:</w:t>
      </w:r>
    </w:p>
    <w:p w14:paraId="16659CC6" w14:textId="77777777" w:rsidR="009923D7" w:rsidRDefault="009923D7" w:rsidP="009923D7">
      <w:pPr>
        <w:pStyle w:val="PL"/>
      </w:pPr>
      <w:r>
        <w:t xml:space="preserve">                      $ref: 'TS28623_ComDefs.yaml#/components/schemas/Dn'</w:t>
      </w:r>
    </w:p>
    <w:p w14:paraId="533C281A" w14:textId="77777777" w:rsidR="009923D7" w:rsidRDefault="009923D7" w:rsidP="009923D7">
      <w:pPr>
        <w:pStyle w:val="PL"/>
      </w:pPr>
      <w:r>
        <w:t xml:space="preserve">                    dynamic5QISetRef:</w:t>
      </w:r>
    </w:p>
    <w:p w14:paraId="45DB54EC" w14:textId="77777777" w:rsidR="009923D7" w:rsidRDefault="009923D7" w:rsidP="009923D7">
      <w:pPr>
        <w:pStyle w:val="PL"/>
      </w:pPr>
      <w:r>
        <w:t xml:space="preserve">                      $ref: 'TS28623_ComDefs.yaml#/components/schemas/Dn'</w:t>
      </w:r>
    </w:p>
    <w:p w14:paraId="0A55B5A8" w14:textId="77777777" w:rsidR="009923D7" w:rsidRDefault="009923D7" w:rsidP="009923D7">
      <w:pPr>
        <w:pStyle w:val="PL"/>
      </w:pPr>
      <w:r>
        <w:t xml:space="preserve">        - $ref: 'TS28623_GenericNrm.yaml#/components/schemas/ManagedFunction-ncO'</w:t>
      </w:r>
    </w:p>
    <w:p w14:paraId="1526B24B" w14:textId="77777777" w:rsidR="009923D7" w:rsidRDefault="009923D7" w:rsidP="009923D7">
      <w:pPr>
        <w:pStyle w:val="PL"/>
      </w:pPr>
      <w:r>
        <w:t xml:space="preserve">        - type: object</w:t>
      </w:r>
    </w:p>
    <w:p w14:paraId="0892ACEF" w14:textId="77777777" w:rsidR="009923D7" w:rsidRDefault="009923D7" w:rsidP="009923D7">
      <w:pPr>
        <w:pStyle w:val="PL"/>
      </w:pPr>
      <w:r>
        <w:t xml:space="preserve">          properties:</w:t>
      </w:r>
    </w:p>
    <w:p w14:paraId="7E00FD73" w14:textId="77777777" w:rsidR="009923D7" w:rsidRDefault="009923D7" w:rsidP="009923D7">
      <w:pPr>
        <w:pStyle w:val="PL"/>
      </w:pPr>
      <w:r>
        <w:t xml:space="preserve">            RRMPolicyRatio:</w:t>
      </w:r>
    </w:p>
    <w:p w14:paraId="07082090" w14:textId="77777777" w:rsidR="009923D7" w:rsidRDefault="009923D7" w:rsidP="009923D7">
      <w:pPr>
        <w:pStyle w:val="PL"/>
      </w:pPr>
      <w:r>
        <w:t xml:space="preserve">              $ref: '#/components/schemas/RRMPolicyRatio-Multiple'</w:t>
      </w:r>
    </w:p>
    <w:p w14:paraId="5DD5EA7C" w14:textId="77777777" w:rsidR="009923D7" w:rsidRDefault="009923D7" w:rsidP="009923D7">
      <w:pPr>
        <w:pStyle w:val="PL"/>
      </w:pPr>
      <w:r>
        <w:t xml:space="preserve">            EP_E1:</w:t>
      </w:r>
    </w:p>
    <w:p w14:paraId="72917D65" w14:textId="77777777" w:rsidR="009923D7" w:rsidRDefault="009923D7" w:rsidP="009923D7">
      <w:pPr>
        <w:pStyle w:val="PL"/>
      </w:pPr>
      <w:r>
        <w:t xml:space="preserve">              $ref: '#/components/schemas/EP_E1-Single'</w:t>
      </w:r>
    </w:p>
    <w:p w14:paraId="5284908A" w14:textId="77777777" w:rsidR="009923D7" w:rsidRDefault="009923D7" w:rsidP="009923D7">
      <w:pPr>
        <w:pStyle w:val="PL"/>
      </w:pPr>
      <w:r>
        <w:t xml:space="preserve">            EP_XnU:</w:t>
      </w:r>
    </w:p>
    <w:p w14:paraId="42A9D9EC" w14:textId="77777777" w:rsidR="009923D7" w:rsidRDefault="009923D7" w:rsidP="009923D7">
      <w:pPr>
        <w:pStyle w:val="PL"/>
      </w:pPr>
      <w:r>
        <w:t xml:space="preserve">              $ref: '#/components/schemas/EP_XnU-Multiple'</w:t>
      </w:r>
    </w:p>
    <w:p w14:paraId="0919F9C5" w14:textId="77777777" w:rsidR="009923D7" w:rsidRDefault="009923D7" w:rsidP="009923D7">
      <w:pPr>
        <w:pStyle w:val="PL"/>
      </w:pPr>
      <w:r>
        <w:t xml:space="preserve">            EP_F1U:</w:t>
      </w:r>
    </w:p>
    <w:p w14:paraId="448FB589" w14:textId="77777777" w:rsidR="009923D7" w:rsidRDefault="009923D7" w:rsidP="009923D7">
      <w:pPr>
        <w:pStyle w:val="PL"/>
      </w:pPr>
      <w:r>
        <w:t xml:space="preserve">              $ref: '#/components/schemas/EP_F1U-Multiple'</w:t>
      </w:r>
    </w:p>
    <w:p w14:paraId="583420BC" w14:textId="77777777" w:rsidR="009923D7" w:rsidRDefault="009923D7" w:rsidP="009923D7">
      <w:pPr>
        <w:pStyle w:val="PL"/>
      </w:pPr>
      <w:r>
        <w:t xml:space="preserve">            EP_NgU:</w:t>
      </w:r>
    </w:p>
    <w:p w14:paraId="62D8AF93" w14:textId="77777777" w:rsidR="009923D7" w:rsidRDefault="009923D7" w:rsidP="009923D7">
      <w:pPr>
        <w:pStyle w:val="PL"/>
      </w:pPr>
      <w:r>
        <w:t xml:space="preserve">              $ref: '#/components/schemas/EP_NgU-Multiple'</w:t>
      </w:r>
    </w:p>
    <w:p w14:paraId="2DD48E18" w14:textId="77777777" w:rsidR="009923D7" w:rsidRDefault="009923D7" w:rsidP="009923D7">
      <w:pPr>
        <w:pStyle w:val="PL"/>
      </w:pPr>
      <w:r>
        <w:t xml:space="preserve">            EP_X2U:</w:t>
      </w:r>
    </w:p>
    <w:p w14:paraId="4E5BF394" w14:textId="77777777" w:rsidR="009923D7" w:rsidRDefault="009923D7" w:rsidP="009923D7">
      <w:pPr>
        <w:pStyle w:val="PL"/>
      </w:pPr>
      <w:r>
        <w:t xml:space="preserve">              $ref: '#/components/schemas/EP_X2U-Multiple'</w:t>
      </w:r>
    </w:p>
    <w:p w14:paraId="389C4BD5" w14:textId="77777777" w:rsidR="009923D7" w:rsidRDefault="009923D7" w:rsidP="009923D7">
      <w:pPr>
        <w:pStyle w:val="PL"/>
      </w:pPr>
      <w:r>
        <w:t xml:space="preserve">            EP_S1U:</w:t>
      </w:r>
    </w:p>
    <w:p w14:paraId="5F1606C4" w14:textId="77777777" w:rsidR="009923D7" w:rsidRDefault="009923D7" w:rsidP="009923D7">
      <w:pPr>
        <w:pStyle w:val="PL"/>
      </w:pPr>
      <w:r>
        <w:t xml:space="preserve">              $ref: '#/components/schemas/EP_S1U-Multiple'</w:t>
      </w:r>
    </w:p>
    <w:p w14:paraId="6B0E659E" w14:textId="77777777" w:rsidR="009923D7" w:rsidRDefault="009923D7" w:rsidP="009923D7">
      <w:pPr>
        <w:pStyle w:val="PL"/>
        <w:rPr>
          <w:ins w:id="18" w:author="ruiyue"/>
        </w:rPr>
      </w:pPr>
      <w:ins w:id="19" w:author="ruiyue">
        <w:r>
          <w:t xml:space="preserve">            Configurable5QISet:</w:t>
        </w:r>
      </w:ins>
    </w:p>
    <w:p w14:paraId="225D4521" w14:textId="77777777" w:rsidR="009923D7" w:rsidRDefault="009923D7" w:rsidP="009923D7">
      <w:pPr>
        <w:pStyle w:val="PL"/>
        <w:rPr>
          <w:ins w:id="20" w:author="ruiyue"/>
        </w:rPr>
      </w:pPr>
      <w:ins w:id="21" w:author="ruiyue">
        <w:r>
          <w:t xml:space="preserve">              $ref: 'TS28541_5GcNrm.yaml#/components/schemas/Configurable5QISet-Multiple'</w:t>
        </w:r>
      </w:ins>
    </w:p>
    <w:p w14:paraId="6F31B7A9" w14:textId="77777777" w:rsidR="009923D7" w:rsidRDefault="009923D7" w:rsidP="009923D7">
      <w:pPr>
        <w:pStyle w:val="PL"/>
        <w:rPr>
          <w:ins w:id="22" w:author="ruiyue"/>
        </w:rPr>
      </w:pPr>
      <w:ins w:id="23" w:author="ruiyue">
        <w:r>
          <w:t xml:space="preserve">            Dynamic5QISet:</w:t>
        </w:r>
      </w:ins>
    </w:p>
    <w:p w14:paraId="615FC2D5" w14:textId="77777777" w:rsidR="009923D7" w:rsidRDefault="009923D7" w:rsidP="009923D7">
      <w:pPr>
        <w:pStyle w:val="PL"/>
        <w:rPr>
          <w:ins w:id="24" w:author="ruiyue"/>
        </w:rPr>
      </w:pPr>
      <w:ins w:id="25" w:author="ruiyue">
        <w:r>
          <w:t xml:space="preserve">              $ref: 'TS28541_5GcNrm.yaml#/components/schemas/Dynamic5QISet-Multiple'</w:t>
        </w:r>
      </w:ins>
    </w:p>
    <w:p w14:paraId="31C249B6" w14:textId="77777777" w:rsidR="009923D7" w:rsidRDefault="009923D7" w:rsidP="009923D7">
      <w:pPr>
        <w:pStyle w:val="PL"/>
        <w:rPr>
          <w:ins w:id="26" w:author="ruiyue"/>
        </w:rPr>
      </w:pPr>
    </w:p>
    <w:p w14:paraId="059286EA" w14:textId="77777777" w:rsidR="009923D7" w:rsidRDefault="009923D7" w:rsidP="009923D7">
      <w:pPr>
        <w:pStyle w:val="PL"/>
      </w:pPr>
      <w:r>
        <w:t xml:space="preserve">    GnbCuCpFunction-Single:</w:t>
      </w:r>
    </w:p>
    <w:p w14:paraId="614E7089" w14:textId="77777777" w:rsidR="009923D7" w:rsidRDefault="009923D7" w:rsidP="009923D7">
      <w:pPr>
        <w:pStyle w:val="PL"/>
      </w:pPr>
      <w:r>
        <w:t xml:space="preserve">      allOf:</w:t>
      </w:r>
    </w:p>
    <w:p w14:paraId="19401415" w14:textId="77777777" w:rsidR="009923D7" w:rsidRDefault="009923D7" w:rsidP="009923D7">
      <w:pPr>
        <w:pStyle w:val="PL"/>
      </w:pPr>
      <w:r>
        <w:t xml:space="preserve">        - $ref: 'TS28623_GenericNrm.yaml#/components/schemas/Top'</w:t>
      </w:r>
    </w:p>
    <w:p w14:paraId="4A4F3B13" w14:textId="77777777" w:rsidR="009923D7" w:rsidRDefault="009923D7" w:rsidP="009923D7">
      <w:pPr>
        <w:pStyle w:val="PL"/>
      </w:pPr>
      <w:r>
        <w:t xml:space="preserve">        - type: object</w:t>
      </w:r>
    </w:p>
    <w:p w14:paraId="5C9A32C0" w14:textId="77777777" w:rsidR="009923D7" w:rsidRDefault="009923D7" w:rsidP="009923D7">
      <w:pPr>
        <w:pStyle w:val="PL"/>
      </w:pPr>
      <w:r>
        <w:t xml:space="preserve">          properties:</w:t>
      </w:r>
    </w:p>
    <w:p w14:paraId="2299CA57" w14:textId="77777777" w:rsidR="009923D7" w:rsidRDefault="009923D7" w:rsidP="009923D7">
      <w:pPr>
        <w:pStyle w:val="PL"/>
      </w:pPr>
      <w:r>
        <w:t xml:space="preserve">            attributes:</w:t>
      </w:r>
    </w:p>
    <w:p w14:paraId="00F4363D" w14:textId="77777777" w:rsidR="009923D7" w:rsidRDefault="009923D7" w:rsidP="009923D7">
      <w:pPr>
        <w:pStyle w:val="PL"/>
      </w:pPr>
      <w:r>
        <w:t xml:space="preserve">              allOf:</w:t>
      </w:r>
    </w:p>
    <w:p w14:paraId="33D17257" w14:textId="77777777" w:rsidR="009923D7" w:rsidRDefault="009923D7" w:rsidP="009923D7">
      <w:pPr>
        <w:pStyle w:val="PL"/>
      </w:pPr>
      <w:r>
        <w:t xml:space="preserve">                - $ref: 'TS28623_GenericNrm.yaml#/components/schemas/ManagedFunction-Attr'</w:t>
      </w:r>
    </w:p>
    <w:p w14:paraId="051C4595" w14:textId="77777777" w:rsidR="009923D7" w:rsidRDefault="009923D7" w:rsidP="009923D7">
      <w:pPr>
        <w:pStyle w:val="PL"/>
      </w:pPr>
      <w:r>
        <w:t xml:space="preserve">                - type: object</w:t>
      </w:r>
    </w:p>
    <w:p w14:paraId="28A6192B" w14:textId="77777777" w:rsidR="009923D7" w:rsidRDefault="009923D7" w:rsidP="009923D7">
      <w:pPr>
        <w:pStyle w:val="PL"/>
      </w:pPr>
      <w:r>
        <w:t xml:space="preserve">                  properties:</w:t>
      </w:r>
    </w:p>
    <w:p w14:paraId="07205304" w14:textId="77777777" w:rsidR="009923D7" w:rsidRDefault="009923D7" w:rsidP="009923D7">
      <w:pPr>
        <w:pStyle w:val="PL"/>
      </w:pPr>
      <w:r>
        <w:t xml:space="preserve">                    gnbId:</w:t>
      </w:r>
    </w:p>
    <w:p w14:paraId="7E1D67C0" w14:textId="77777777" w:rsidR="009923D7" w:rsidRDefault="009923D7" w:rsidP="009923D7">
      <w:pPr>
        <w:pStyle w:val="PL"/>
      </w:pPr>
      <w:r>
        <w:t xml:space="preserve">                      $ref: '#/components/schemas/GnbId'</w:t>
      </w:r>
    </w:p>
    <w:p w14:paraId="49222826" w14:textId="77777777" w:rsidR="009923D7" w:rsidRDefault="009923D7" w:rsidP="009923D7">
      <w:pPr>
        <w:pStyle w:val="PL"/>
      </w:pPr>
      <w:r>
        <w:t xml:space="preserve">                    gnbIdLength:</w:t>
      </w:r>
    </w:p>
    <w:p w14:paraId="3E6B118C" w14:textId="77777777" w:rsidR="009923D7" w:rsidRDefault="009923D7" w:rsidP="009923D7">
      <w:pPr>
        <w:pStyle w:val="PL"/>
      </w:pPr>
      <w:r>
        <w:t xml:space="preserve">                      $ref: '#/components/schemas/GnbIdLength'</w:t>
      </w:r>
    </w:p>
    <w:p w14:paraId="2C8CF63C" w14:textId="77777777" w:rsidR="009923D7" w:rsidRDefault="009923D7" w:rsidP="009923D7">
      <w:pPr>
        <w:pStyle w:val="PL"/>
      </w:pPr>
      <w:r>
        <w:t xml:space="preserve">                    gnbCuName:</w:t>
      </w:r>
    </w:p>
    <w:p w14:paraId="36CF357D" w14:textId="77777777" w:rsidR="009923D7" w:rsidRDefault="009923D7" w:rsidP="009923D7">
      <w:pPr>
        <w:pStyle w:val="PL"/>
      </w:pPr>
      <w:r>
        <w:t xml:space="preserve">                      $ref: '#/components/schemas/GnbName'</w:t>
      </w:r>
    </w:p>
    <w:p w14:paraId="4643C025" w14:textId="77777777" w:rsidR="009923D7" w:rsidRDefault="009923D7" w:rsidP="009923D7">
      <w:pPr>
        <w:pStyle w:val="PL"/>
      </w:pPr>
      <w:r>
        <w:t xml:space="preserve">                    plmnId:</w:t>
      </w:r>
    </w:p>
    <w:p w14:paraId="302F2D13" w14:textId="77777777" w:rsidR="009923D7" w:rsidRDefault="009923D7" w:rsidP="009923D7">
      <w:pPr>
        <w:pStyle w:val="PL"/>
      </w:pPr>
      <w:r>
        <w:t xml:space="preserve">                      $ref: '#/components/schemas/PlmnId'</w:t>
      </w:r>
    </w:p>
    <w:p w14:paraId="1CE0FF61" w14:textId="77777777" w:rsidR="009923D7" w:rsidRDefault="009923D7" w:rsidP="009923D7">
      <w:pPr>
        <w:pStyle w:val="PL"/>
      </w:pPr>
      <w:r>
        <w:t xml:space="preserve">                    x2BlockList:</w:t>
      </w:r>
    </w:p>
    <w:p w14:paraId="7EB1FF08" w14:textId="77777777" w:rsidR="009923D7" w:rsidRDefault="009923D7" w:rsidP="009923D7">
      <w:pPr>
        <w:pStyle w:val="PL"/>
      </w:pPr>
      <w:r>
        <w:t xml:space="preserve">                      $ref: '#/components/schemas/GGnbIdList'</w:t>
      </w:r>
    </w:p>
    <w:p w14:paraId="0D91CB19" w14:textId="77777777" w:rsidR="009923D7" w:rsidRDefault="009923D7" w:rsidP="009923D7">
      <w:pPr>
        <w:pStyle w:val="PL"/>
      </w:pPr>
      <w:r>
        <w:t xml:space="preserve">                    xnBlockList:</w:t>
      </w:r>
    </w:p>
    <w:p w14:paraId="2D2934DB" w14:textId="77777777" w:rsidR="009923D7" w:rsidRDefault="009923D7" w:rsidP="009923D7">
      <w:pPr>
        <w:pStyle w:val="PL"/>
      </w:pPr>
      <w:r>
        <w:t xml:space="preserve">                      $ref: '#/components/schemas/GGnbIdList'</w:t>
      </w:r>
    </w:p>
    <w:p w14:paraId="20DD86EF" w14:textId="77777777" w:rsidR="009923D7" w:rsidRDefault="009923D7" w:rsidP="009923D7">
      <w:pPr>
        <w:pStyle w:val="PL"/>
      </w:pPr>
      <w:r>
        <w:lastRenderedPageBreak/>
        <w:t xml:space="preserve">                    x2AllowList:</w:t>
      </w:r>
    </w:p>
    <w:p w14:paraId="6D8E3C57" w14:textId="77777777" w:rsidR="009923D7" w:rsidRDefault="009923D7" w:rsidP="009923D7">
      <w:pPr>
        <w:pStyle w:val="PL"/>
      </w:pPr>
      <w:r>
        <w:t xml:space="preserve">                      $ref: '#/components/schemas/GGnbIdList'</w:t>
      </w:r>
    </w:p>
    <w:p w14:paraId="04ADB452" w14:textId="77777777" w:rsidR="009923D7" w:rsidRDefault="009923D7" w:rsidP="009923D7">
      <w:pPr>
        <w:pStyle w:val="PL"/>
      </w:pPr>
      <w:r>
        <w:t xml:space="preserve">                    xnAllowList:</w:t>
      </w:r>
    </w:p>
    <w:p w14:paraId="16EB51AF" w14:textId="77777777" w:rsidR="009923D7" w:rsidRDefault="009923D7" w:rsidP="009923D7">
      <w:pPr>
        <w:pStyle w:val="PL"/>
      </w:pPr>
      <w:r>
        <w:t xml:space="preserve">                      $ref: '#/components/schemas/GGnbIdList'</w:t>
      </w:r>
    </w:p>
    <w:p w14:paraId="5CA95A46" w14:textId="77777777" w:rsidR="009923D7" w:rsidRDefault="009923D7" w:rsidP="009923D7">
      <w:pPr>
        <w:pStyle w:val="PL"/>
      </w:pPr>
      <w:r>
        <w:t xml:space="preserve">                    x2HOBlockList:</w:t>
      </w:r>
    </w:p>
    <w:p w14:paraId="67F91601" w14:textId="77777777" w:rsidR="009923D7" w:rsidRDefault="009923D7" w:rsidP="009923D7">
      <w:pPr>
        <w:pStyle w:val="PL"/>
      </w:pPr>
      <w:r>
        <w:t xml:space="preserve">                      $ref: '#/components/schemas/GEnbIdList'</w:t>
      </w:r>
    </w:p>
    <w:p w14:paraId="59CE17C0" w14:textId="77777777" w:rsidR="009923D7" w:rsidRDefault="009923D7" w:rsidP="009923D7">
      <w:pPr>
        <w:pStyle w:val="PL"/>
      </w:pPr>
      <w:r>
        <w:t xml:space="preserve">                    xnHOBlackList:</w:t>
      </w:r>
    </w:p>
    <w:p w14:paraId="52721676" w14:textId="77777777" w:rsidR="009923D7" w:rsidRDefault="009923D7" w:rsidP="009923D7">
      <w:pPr>
        <w:pStyle w:val="PL"/>
      </w:pPr>
      <w:r>
        <w:t xml:space="preserve">                      $ref: '#/components/schemas/GGnbIdList'</w:t>
      </w:r>
    </w:p>
    <w:p w14:paraId="7DD4946A" w14:textId="77777777" w:rsidR="009923D7" w:rsidRDefault="009923D7" w:rsidP="009923D7">
      <w:pPr>
        <w:pStyle w:val="PL"/>
      </w:pPr>
      <w:r>
        <w:t xml:space="preserve">                    mappingSetIDBackhaulAddress:</w:t>
      </w:r>
    </w:p>
    <w:p w14:paraId="5F4EA7C2" w14:textId="77777777" w:rsidR="009923D7" w:rsidRDefault="009923D7" w:rsidP="009923D7">
      <w:pPr>
        <w:pStyle w:val="PL"/>
      </w:pPr>
      <w:r>
        <w:t xml:space="preserve">                      $ref: '#/components/schemas/MappingSetIDBackhaulAddress'</w:t>
      </w:r>
    </w:p>
    <w:p w14:paraId="6786A40D" w14:textId="77777777" w:rsidR="009923D7" w:rsidRDefault="009923D7" w:rsidP="009923D7">
      <w:pPr>
        <w:pStyle w:val="PL"/>
      </w:pPr>
      <w:r>
        <w:t xml:space="preserve">                    tceMappingInfoList:</w:t>
      </w:r>
    </w:p>
    <w:p w14:paraId="33507A1D" w14:textId="77777777" w:rsidR="009923D7" w:rsidRDefault="009923D7" w:rsidP="009923D7">
      <w:pPr>
        <w:pStyle w:val="PL"/>
      </w:pPr>
      <w:r>
        <w:t xml:space="preserve">                      $ref: '#/components/schemas/TceMappingInfoList'</w:t>
      </w:r>
    </w:p>
    <w:p w14:paraId="316979E3" w14:textId="77777777" w:rsidR="009923D7" w:rsidRDefault="009923D7" w:rsidP="009923D7">
      <w:pPr>
        <w:pStyle w:val="PL"/>
      </w:pPr>
      <w:r>
        <w:t xml:space="preserve">                    configurable5QISetRef:</w:t>
      </w:r>
    </w:p>
    <w:p w14:paraId="3675BAA7" w14:textId="77777777" w:rsidR="009923D7" w:rsidRDefault="009923D7" w:rsidP="009923D7">
      <w:pPr>
        <w:pStyle w:val="PL"/>
      </w:pPr>
      <w:r>
        <w:t xml:space="preserve">                      $ref: 'TS28623_ComDefs.yaml#/components/schemas/Dn'</w:t>
      </w:r>
    </w:p>
    <w:p w14:paraId="5D86738E" w14:textId="77777777" w:rsidR="009923D7" w:rsidRDefault="009923D7" w:rsidP="009923D7">
      <w:pPr>
        <w:pStyle w:val="PL"/>
      </w:pPr>
      <w:r>
        <w:t xml:space="preserve">                    dynamic5QISetRef:</w:t>
      </w:r>
    </w:p>
    <w:p w14:paraId="0A0BF517" w14:textId="77777777" w:rsidR="009923D7" w:rsidRDefault="009923D7" w:rsidP="009923D7">
      <w:pPr>
        <w:pStyle w:val="PL"/>
      </w:pPr>
      <w:r>
        <w:t xml:space="preserve">                      $ref: 'TS28623_ComDefs.yaml#/components/schemas/Dn'</w:t>
      </w:r>
    </w:p>
    <w:p w14:paraId="07C6396B" w14:textId="77777777" w:rsidR="009923D7" w:rsidRDefault="009923D7" w:rsidP="009923D7">
      <w:pPr>
        <w:pStyle w:val="PL"/>
      </w:pPr>
      <w:r>
        <w:t xml:space="preserve">                    dCHOControl:</w:t>
      </w:r>
    </w:p>
    <w:p w14:paraId="5A956AFA" w14:textId="77777777" w:rsidR="009923D7" w:rsidRDefault="009923D7" w:rsidP="009923D7">
      <w:pPr>
        <w:pStyle w:val="PL"/>
      </w:pPr>
      <w:r>
        <w:t xml:space="preserve">                      type: boolean</w:t>
      </w:r>
    </w:p>
    <w:p w14:paraId="3135DFFF" w14:textId="77777777" w:rsidR="009923D7" w:rsidRDefault="009923D7" w:rsidP="009923D7">
      <w:pPr>
        <w:pStyle w:val="PL"/>
      </w:pPr>
      <w:r>
        <w:t xml:space="preserve">                    dDAPSHOControl:</w:t>
      </w:r>
    </w:p>
    <w:p w14:paraId="7ADF180B" w14:textId="77777777" w:rsidR="009923D7" w:rsidRDefault="009923D7" w:rsidP="009923D7">
      <w:pPr>
        <w:pStyle w:val="PL"/>
      </w:pPr>
      <w:r>
        <w:t xml:space="preserve">                      type: boolean</w:t>
      </w:r>
    </w:p>
    <w:p w14:paraId="5BAA591A" w14:textId="77777777" w:rsidR="009923D7" w:rsidRDefault="009923D7" w:rsidP="009923D7">
      <w:pPr>
        <w:pStyle w:val="PL"/>
      </w:pPr>
      <w:r>
        <w:t xml:space="preserve">        - $ref: 'TS28623_GenericNrm.yaml#/components/schemas/ManagedFunction-ncO'</w:t>
      </w:r>
    </w:p>
    <w:p w14:paraId="31292512" w14:textId="77777777" w:rsidR="009923D7" w:rsidRDefault="009923D7" w:rsidP="009923D7">
      <w:pPr>
        <w:pStyle w:val="PL"/>
      </w:pPr>
      <w:r>
        <w:t xml:space="preserve">        - type: object</w:t>
      </w:r>
    </w:p>
    <w:p w14:paraId="127FE93A" w14:textId="77777777" w:rsidR="009923D7" w:rsidRDefault="009923D7" w:rsidP="009923D7">
      <w:pPr>
        <w:pStyle w:val="PL"/>
      </w:pPr>
      <w:r>
        <w:t xml:space="preserve">          properties:</w:t>
      </w:r>
    </w:p>
    <w:p w14:paraId="502306B3" w14:textId="77777777" w:rsidR="009923D7" w:rsidRDefault="009923D7" w:rsidP="009923D7">
      <w:pPr>
        <w:pStyle w:val="PL"/>
      </w:pPr>
      <w:r>
        <w:t xml:space="preserve">            RRMPolicyRatio:</w:t>
      </w:r>
    </w:p>
    <w:p w14:paraId="6AC4D671" w14:textId="77777777" w:rsidR="009923D7" w:rsidRDefault="009923D7" w:rsidP="009923D7">
      <w:pPr>
        <w:pStyle w:val="PL"/>
      </w:pPr>
      <w:r>
        <w:t xml:space="preserve">              $ref: '#/components/schemas/RRMPolicyRatio-Multiple'</w:t>
      </w:r>
    </w:p>
    <w:p w14:paraId="1C63AFF4" w14:textId="77777777" w:rsidR="009923D7" w:rsidRDefault="009923D7" w:rsidP="009923D7">
      <w:pPr>
        <w:pStyle w:val="PL"/>
      </w:pPr>
      <w:r>
        <w:t xml:space="preserve">            NrCellCu:</w:t>
      </w:r>
    </w:p>
    <w:p w14:paraId="3761E3B5" w14:textId="77777777" w:rsidR="009923D7" w:rsidRDefault="009923D7" w:rsidP="009923D7">
      <w:pPr>
        <w:pStyle w:val="PL"/>
      </w:pPr>
      <w:r>
        <w:t xml:space="preserve">              $ref: '#/components/schemas/NrCellCu-Multiple'</w:t>
      </w:r>
    </w:p>
    <w:p w14:paraId="416955D8" w14:textId="77777777" w:rsidR="009923D7" w:rsidRDefault="009923D7" w:rsidP="009923D7">
      <w:pPr>
        <w:pStyle w:val="PL"/>
      </w:pPr>
      <w:r>
        <w:t xml:space="preserve">            EP_XnC:</w:t>
      </w:r>
    </w:p>
    <w:p w14:paraId="010F1710" w14:textId="77777777" w:rsidR="009923D7" w:rsidRDefault="009923D7" w:rsidP="009923D7">
      <w:pPr>
        <w:pStyle w:val="PL"/>
      </w:pPr>
      <w:r>
        <w:t xml:space="preserve">              $ref: '#/components/schemas/EP_XnC-Multiple'</w:t>
      </w:r>
    </w:p>
    <w:p w14:paraId="3AF48140" w14:textId="77777777" w:rsidR="009923D7" w:rsidRDefault="009923D7" w:rsidP="009923D7">
      <w:pPr>
        <w:pStyle w:val="PL"/>
      </w:pPr>
      <w:r>
        <w:t xml:space="preserve">            EP_E1:</w:t>
      </w:r>
    </w:p>
    <w:p w14:paraId="510F562F" w14:textId="77777777" w:rsidR="009923D7" w:rsidRDefault="009923D7" w:rsidP="009923D7">
      <w:pPr>
        <w:pStyle w:val="PL"/>
      </w:pPr>
      <w:r>
        <w:t xml:space="preserve">              $ref: '#/components/schemas/EP_E1-Multiple'</w:t>
      </w:r>
    </w:p>
    <w:p w14:paraId="546A1786" w14:textId="77777777" w:rsidR="009923D7" w:rsidRDefault="009923D7" w:rsidP="009923D7">
      <w:pPr>
        <w:pStyle w:val="PL"/>
      </w:pPr>
      <w:r>
        <w:t xml:space="preserve">            EP_F1C:</w:t>
      </w:r>
    </w:p>
    <w:p w14:paraId="05155057" w14:textId="77777777" w:rsidR="009923D7" w:rsidRDefault="009923D7" w:rsidP="009923D7">
      <w:pPr>
        <w:pStyle w:val="PL"/>
      </w:pPr>
      <w:r>
        <w:t xml:space="preserve">              $ref: '#/components/schemas/EP_F1C-Multiple'</w:t>
      </w:r>
    </w:p>
    <w:p w14:paraId="1DB7D939" w14:textId="77777777" w:rsidR="009923D7" w:rsidRDefault="009923D7" w:rsidP="009923D7">
      <w:pPr>
        <w:pStyle w:val="PL"/>
      </w:pPr>
      <w:r>
        <w:t xml:space="preserve">            EP_NgC:</w:t>
      </w:r>
    </w:p>
    <w:p w14:paraId="31151B5A" w14:textId="77777777" w:rsidR="009923D7" w:rsidRDefault="009923D7" w:rsidP="009923D7">
      <w:pPr>
        <w:pStyle w:val="PL"/>
      </w:pPr>
      <w:r>
        <w:t xml:space="preserve">              $ref: '#/components/schemas/EP_NgC-Multiple'</w:t>
      </w:r>
    </w:p>
    <w:p w14:paraId="11C715A7" w14:textId="77777777" w:rsidR="009923D7" w:rsidRDefault="009923D7" w:rsidP="009923D7">
      <w:pPr>
        <w:pStyle w:val="PL"/>
      </w:pPr>
      <w:r>
        <w:t xml:space="preserve">            EP_X2C:</w:t>
      </w:r>
    </w:p>
    <w:p w14:paraId="1D9665DC" w14:textId="77777777" w:rsidR="009923D7" w:rsidRDefault="009923D7" w:rsidP="009923D7">
      <w:pPr>
        <w:pStyle w:val="PL"/>
      </w:pPr>
      <w:r>
        <w:t xml:space="preserve">              $ref: '#/components/schemas/EP_X2C-Multiple'</w:t>
      </w:r>
    </w:p>
    <w:p w14:paraId="2DCE799F" w14:textId="77777777" w:rsidR="009923D7" w:rsidRDefault="009923D7" w:rsidP="009923D7">
      <w:pPr>
        <w:pStyle w:val="PL"/>
      </w:pPr>
      <w:r>
        <w:t xml:space="preserve">            DANRManagementFunction:</w:t>
      </w:r>
    </w:p>
    <w:p w14:paraId="651C944A" w14:textId="77777777" w:rsidR="009923D7" w:rsidRDefault="009923D7" w:rsidP="009923D7">
      <w:pPr>
        <w:pStyle w:val="PL"/>
      </w:pPr>
      <w:r>
        <w:t xml:space="preserve">              $ref: '#/components/schemas/DANRManagementFunction-Single'</w:t>
      </w:r>
    </w:p>
    <w:p w14:paraId="1471B852" w14:textId="77777777" w:rsidR="009923D7" w:rsidRDefault="009923D7" w:rsidP="009923D7">
      <w:pPr>
        <w:pStyle w:val="PL"/>
      </w:pPr>
      <w:r>
        <w:t xml:space="preserve">            DESManagementFunction:</w:t>
      </w:r>
    </w:p>
    <w:p w14:paraId="69B8E8AB" w14:textId="77777777" w:rsidR="009923D7" w:rsidRDefault="009923D7" w:rsidP="009923D7">
      <w:pPr>
        <w:pStyle w:val="PL"/>
      </w:pPr>
      <w:r>
        <w:t xml:space="preserve">              $ref: '#/components/schemas/DESManagementFunction-Single'</w:t>
      </w:r>
    </w:p>
    <w:p w14:paraId="75C2E1E0" w14:textId="77777777" w:rsidR="009923D7" w:rsidRDefault="009923D7" w:rsidP="009923D7">
      <w:pPr>
        <w:pStyle w:val="PL"/>
      </w:pPr>
      <w:r>
        <w:t xml:space="preserve">            DMROFunction:</w:t>
      </w:r>
    </w:p>
    <w:p w14:paraId="506054F2" w14:textId="77777777" w:rsidR="009923D7" w:rsidRDefault="009923D7" w:rsidP="009923D7">
      <w:pPr>
        <w:pStyle w:val="PL"/>
      </w:pPr>
      <w:r>
        <w:t xml:space="preserve">              $ref: '#/components/schemas/DMROFunction-Single'</w:t>
      </w:r>
    </w:p>
    <w:p w14:paraId="1AA7AA73" w14:textId="77777777" w:rsidR="009923D7" w:rsidRDefault="009923D7" w:rsidP="009923D7">
      <w:pPr>
        <w:pStyle w:val="PL"/>
      </w:pPr>
      <w:r>
        <w:t xml:space="preserve">            DLBOFunction:</w:t>
      </w:r>
    </w:p>
    <w:p w14:paraId="2D42ABC9" w14:textId="77777777" w:rsidR="009923D7" w:rsidRDefault="009923D7" w:rsidP="009923D7">
      <w:pPr>
        <w:pStyle w:val="PL"/>
      </w:pPr>
      <w:r>
        <w:t xml:space="preserve">              $ref: '#/components/schemas/DLBOFunction-Single'</w:t>
      </w:r>
    </w:p>
    <w:p w14:paraId="71C505B9" w14:textId="77777777" w:rsidR="009923D7" w:rsidRDefault="009923D7" w:rsidP="009923D7">
      <w:pPr>
        <w:pStyle w:val="PL"/>
        <w:rPr>
          <w:ins w:id="27" w:author="ruiyue"/>
        </w:rPr>
      </w:pPr>
      <w:ins w:id="28" w:author="ruiyue">
        <w:r>
          <w:t xml:space="preserve">            Configurable5QISet:</w:t>
        </w:r>
      </w:ins>
    </w:p>
    <w:p w14:paraId="2E7983E4" w14:textId="77777777" w:rsidR="009923D7" w:rsidRDefault="009923D7" w:rsidP="009923D7">
      <w:pPr>
        <w:pStyle w:val="PL"/>
        <w:rPr>
          <w:ins w:id="29" w:author="ruiyue"/>
        </w:rPr>
      </w:pPr>
      <w:ins w:id="30" w:author="ruiyue">
        <w:r>
          <w:t xml:space="preserve">              $ref: 'TS28541_5GcNrm.yaml#/components/schemas/Configurable5QISet-Multiple'</w:t>
        </w:r>
      </w:ins>
    </w:p>
    <w:p w14:paraId="06C59B12" w14:textId="77777777" w:rsidR="009923D7" w:rsidRDefault="009923D7" w:rsidP="009923D7">
      <w:pPr>
        <w:pStyle w:val="PL"/>
        <w:rPr>
          <w:ins w:id="31" w:author="ruiyue"/>
        </w:rPr>
      </w:pPr>
      <w:ins w:id="32" w:author="ruiyue">
        <w:r>
          <w:t xml:space="preserve">            Dynamic5QISet:</w:t>
        </w:r>
      </w:ins>
    </w:p>
    <w:p w14:paraId="65DAC1D3" w14:textId="77777777" w:rsidR="009923D7" w:rsidRDefault="009923D7" w:rsidP="009923D7">
      <w:pPr>
        <w:pStyle w:val="PL"/>
        <w:rPr>
          <w:ins w:id="33" w:author="ruiyue"/>
        </w:rPr>
      </w:pPr>
      <w:ins w:id="34" w:author="ruiyue">
        <w:r>
          <w:t xml:space="preserve">              $ref: 'TS28541_5GcNrm.yaml#/components/schemas/Dynamic5QISet-Multiple'</w:t>
        </w:r>
      </w:ins>
    </w:p>
    <w:p w14:paraId="144AB603" w14:textId="77777777" w:rsidR="009923D7" w:rsidRDefault="009923D7" w:rsidP="009923D7">
      <w:pPr>
        <w:pStyle w:val="PL"/>
      </w:pPr>
    </w:p>
    <w:p w14:paraId="11355C52" w14:textId="77777777" w:rsidR="009923D7" w:rsidRDefault="009923D7" w:rsidP="009923D7">
      <w:pPr>
        <w:pStyle w:val="PL"/>
      </w:pPr>
      <w:r>
        <w:t xml:space="preserve">    NrCellCu-Single:</w:t>
      </w:r>
    </w:p>
    <w:p w14:paraId="4723775A" w14:textId="77777777" w:rsidR="009923D7" w:rsidRDefault="009923D7" w:rsidP="009923D7">
      <w:pPr>
        <w:pStyle w:val="PL"/>
      </w:pPr>
      <w:r>
        <w:t xml:space="preserve">      allOf:</w:t>
      </w:r>
    </w:p>
    <w:p w14:paraId="36A68F10" w14:textId="77777777" w:rsidR="009923D7" w:rsidRDefault="009923D7" w:rsidP="009923D7">
      <w:pPr>
        <w:pStyle w:val="PL"/>
      </w:pPr>
      <w:r>
        <w:t xml:space="preserve">        - $ref: 'TS28623_GenericNrm.yaml#/components/schemas/Top'</w:t>
      </w:r>
    </w:p>
    <w:p w14:paraId="2ECB2AB6" w14:textId="77777777" w:rsidR="009923D7" w:rsidRDefault="009923D7" w:rsidP="009923D7">
      <w:pPr>
        <w:pStyle w:val="PL"/>
      </w:pPr>
      <w:r>
        <w:t xml:space="preserve">        - type: object</w:t>
      </w:r>
    </w:p>
    <w:p w14:paraId="4332500C" w14:textId="77777777" w:rsidR="009923D7" w:rsidRDefault="009923D7" w:rsidP="009923D7">
      <w:pPr>
        <w:pStyle w:val="PL"/>
      </w:pPr>
      <w:r>
        <w:t xml:space="preserve">          properties:</w:t>
      </w:r>
    </w:p>
    <w:p w14:paraId="7C35C495" w14:textId="77777777" w:rsidR="009923D7" w:rsidRDefault="009923D7" w:rsidP="009923D7">
      <w:pPr>
        <w:pStyle w:val="PL"/>
      </w:pPr>
      <w:r>
        <w:t xml:space="preserve">            attributes:</w:t>
      </w:r>
    </w:p>
    <w:p w14:paraId="35C37B5F" w14:textId="77777777" w:rsidR="009923D7" w:rsidRDefault="009923D7" w:rsidP="009923D7">
      <w:pPr>
        <w:pStyle w:val="PL"/>
      </w:pPr>
      <w:r>
        <w:t xml:space="preserve">              allOf:</w:t>
      </w:r>
    </w:p>
    <w:p w14:paraId="2760AD13" w14:textId="77777777" w:rsidR="009923D7" w:rsidRDefault="009923D7" w:rsidP="009923D7">
      <w:pPr>
        <w:pStyle w:val="PL"/>
      </w:pPr>
      <w:r>
        <w:t xml:space="preserve">                - $ref: 'TS28623_GenericNrm.yaml#/components/schemas/ManagedFunction-Attr'</w:t>
      </w:r>
    </w:p>
    <w:p w14:paraId="42DC8945" w14:textId="77777777" w:rsidR="009923D7" w:rsidRDefault="009923D7" w:rsidP="009923D7">
      <w:pPr>
        <w:pStyle w:val="PL"/>
      </w:pPr>
      <w:r>
        <w:t xml:space="preserve">                - type: object</w:t>
      </w:r>
    </w:p>
    <w:p w14:paraId="218AEDF7" w14:textId="77777777" w:rsidR="009923D7" w:rsidRDefault="009923D7" w:rsidP="009923D7">
      <w:pPr>
        <w:pStyle w:val="PL"/>
      </w:pPr>
      <w:r>
        <w:t xml:space="preserve">                  properties:</w:t>
      </w:r>
    </w:p>
    <w:p w14:paraId="69D7E4A9" w14:textId="77777777" w:rsidR="009923D7" w:rsidRDefault="009923D7" w:rsidP="009923D7">
      <w:pPr>
        <w:pStyle w:val="PL"/>
      </w:pPr>
      <w:r>
        <w:t xml:space="preserve">                    cellLocalId:</w:t>
      </w:r>
    </w:p>
    <w:p w14:paraId="1A6C0F9F" w14:textId="77777777" w:rsidR="009923D7" w:rsidRDefault="009923D7" w:rsidP="009923D7">
      <w:pPr>
        <w:pStyle w:val="PL"/>
      </w:pPr>
      <w:r>
        <w:t xml:space="preserve">                      type: integer</w:t>
      </w:r>
    </w:p>
    <w:p w14:paraId="3EA013A3" w14:textId="77777777" w:rsidR="009923D7" w:rsidRDefault="009923D7" w:rsidP="009923D7">
      <w:pPr>
        <w:pStyle w:val="PL"/>
      </w:pPr>
      <w:r>
        <w:t xml:space="preserve">                    plmnInfoList:</w:t>
      </w:r>
    </w:p>
    <w:p w14:paraId="1E1E3BFE" w14:textId="77777777" w:rsidR="009923D7" w:rsidRDefault="009923D7" w:rsidP="009923D7">
      <w:pPr>
        <w:pStyle w:val="PL"/>
      </w:pPr>
      <w:r>
        <w:t xml:space="preserve">                      $ref: '#/components/schemas/PlmnInfoList'</w:t>
      </w:r>
    </w:p>
    <w:p w14:paraId="08F048B5" w14:textId="77777777" w:rsidR="009923D7" w:rsidRDefault="009923D7" w:rsidP="009923D7">
      <w:pPr>
        <w:pStyle w:val="PL"/>
      </w:pPr>
      <w:r>
        <w:t xml:space="preserve">                    nRFrequencyRef:</w:t>
      </w:r>
    </w:p>
    <w:p w14:paraId="0521FB89" w14:textId="77777777" w:rsidR="009923D7" w:rsidRDefault="009923D7" w:rsidP="009923D7">
      <w:pPr>
        <w:pStyle w:val="PL"/>
      </w:pPr>
      <w:r>
        <w:t xml:space="preserve">                      $ref: 'TS28623_ComDefs.yaml#/components/schemas/Dn'</w:t>
      </w:r>
    </w:p>
    <w:p w14:paraId="03BB5798" w14:textId="77777777" w:rsidR="009923D7" w:rsidRDefault="009923D7" w:rsidP="009923D7">
      <w:pPr>
        <w:pStyle w:val="PL"/>
      </w:pPr>
      <w:r>
        <w:t xml:space="preserve">        - $ref: 'TS28623_GenericNrm.yaml#/components/schemas/ManagedFunction-ncO'</w:t>
      </w:r>
    </w:p>
    <w:p w14:paraId="451C04C3" w14:textId="77777777" w:rsidR="009923D7" w:rsidRDefault="009923D7" w:rsidP="009923D7">
      <w:pPr>
        <w:pStyle w:val="PL"/>
      </w:pPr>
      <w:r>
        <w:t xml:space="preserve">        - type: object</w:t>
      </w:r>
    </w:p>
    <w:p w14:paraId="5EEF7C90" w14:textId="77777777" w:rsidR="009923D7" w:rsidRDefault="009923D7" w:rsidP="009923D7">
      <w:pPr>
        <w:pStyle w:val="PL"/>
      </w:pPr>
      <w:r>
        <w:t xml:space="preserve">          properties:</w:t>
      </w:r>
    </w:p>
    <w:p w14:paraId="248A8458" w14:textId="77777777" w:rsidR="009923D7" w:rsidRDefault="009923D7" w:rsidP="009923D7">
      <w:pPr>
        <w:pStyle w:val="PL"/>
      </w:pPr>
      <w:r>
        <w:t xml:space="preserve">            RRMPolicyRatio:</w:t>
      </w:r>
    </w:p>
    <w:p w14:paraId="7103EA40" w14:textId="77777777" w:rsidR="009923D7" w:rsidRDefault="009923D7" w:rsidP="009923D7">
      <w:pPr>
        <w:pStyle w:val="PL"/>
      </w:pPr>
      <w:r>
        <w:lastRenderedPageBreak/>
        <w:t xml:space="preserve">              $ref: '#/components/schemas/RRMPolicyRatio-Multiple'</w:t>
      </w:r>
    </w:p>
    <w:p w14:paraId="3E3E81A0" w14:textId="77777777" w:rsidR="009923D7" w:rsidRDefault="009923D7" w:rsidP="009923D7">
      <w:pPr>
        <w:pStyle w:val="PL"/>
      </w:pPr>
      <w:r>
        <w:t xml:space="preserve">            NRCellRelation:</w:t>
      </w:r>
    </w:p>
    <w:p w14:paraId="7EFFB202" w14:textId="77777777" w:rsidR="009923D7" w:rsidRDefault="009923D7" w:rsidP="009923D7">
      <w:pPr>
        <w:pStyle w:val="PL"/>
      </w:pPr>
      <w:r>
        <w:t xml:space="preserve">              $ref: '#/components/schemas/NRCellRelation-Multiple'</w:t>
      </w:r>
    </w:p>
    <w:p w14:paraId="325D0398" w14:textId="77777777" w:rsidR="009923D7" w:rsidRDefault="009923D7" w:rsidP="009923D7">
      <w:pPr>
        <w:pStyle w:val="PL"/>
      </w:pPr>
      <w:r>
        <w:t xml:space="preserve">            EUtranCellRelation:</w:t>
      </w:r>
    </w:p>
    <w:p w14:paraId="355FA447" w14:textId="77777777" w:rsidR="009923D7" w:rsidRDefault="009923D7" w:rsidP="009923D7">
      <w:pPr>
        <w:pStyle w:val="PL"/>
      </w:pPr>
      <w:r>
        <w:t xml:space="preserve">              $ref: '#/components/schemas/EUtranCellRelation-Multiple'</w:t>
      </w:r>
    </w:p>
    <w:p w14:paraId="312E0B44" w14:textId="77777777" w:rsidR="009923D7" w:rsidRDefault="009923D7" w:rsidP="009923D7">
      <w:pPr>
        <w:pStyle w:val="PL"/>
      </w:pPr>
      <w:r>
        <w:t xml:space="preserve">            NRFreqRelation:</w:t>
      </w:r>
    </w:p>
    <w:p w14:paraId="4E72F084" w14:textId="77777777" w:rsidR="009923D7" w:rsidRDefault="009923D7" w:rsidP="009923D7">
      <w:pPr>
        <w:pStyle w:val="PL"/>
      </w:pPr>
      <w:r>
        <w:t xml:space="preserve">              $ref: '#/components/schemas/NRFreqRelation-Multiple'</w:t>
      </w:r>
    </w:p>
    <w:p w14:paraId="2A81D65D" w14:textId="77777777" w:rsidR="009923D7" w:rsidRDefault="009923D7" w:rsidP="009923D7">
      <w:pPr>
        <w:pStyle w:val="PL"/>
      </w:pPr>
      <w:r>
        <w:t xml:space="preserve">            EUtranFreqRelation:</w:t>
      </w:r>
    </w:p>
    <w:p w14:paraId="52098287" w14:textId="77777777" w:rsidR="009923D7" w:rsidRDefault="009923D7" w:rsidP="009923D7">
      <w:pPr>
        <w:pStyle w:val="PL"/>
      </w:pPr>
      <w:r>
        <w:t xml:space="preserve">              $ref: '#/components/schemas/EUtranFreqRelation-Multiple'</w:t>
      </w:r>
    </w:p>
    <w:p w14:paraId="51E15F97" w14:textId="77777777" w:rsidR="009923D7" w:rsidRDefault="009923D7" w:rsidP="009923D7">
      <w:pPr>
        <w:pStyle w:val="PL"/>
      </w:pPr>
      <w:r>
        <w:t xml:space="preserve">            DESManagementFunction:</w:t>
      </w:r>
    </w:p>
    <w:p w14:paraId="4E1D08EF" w14:textId="77777777" w:rsidR="009923D7" w:rsidRDefault="009923D7" w:rsidP="009923D7">
      <w:pPr>
        <w:pStyle w:val="PL"/>
      </w:pPr>
      <w:r>
        <w:t xml:space="preserve">              $ref: '#/components/schemas/DESManagementFunction-Single'</w:t>
      </w:r>
    </w:p>
    <w:p w14:paraId="4AEC93F0" w14:textId="77777777" w:rsidR="009923D7" w:rsidRDefault="009923D7" w:rsidP="009923D7">
      <w:pPr>
        <w:pStyle w:val="PL"/>
      </w:pPr>
      <w:r>
        <w:t xml:space="preserve">            DMROFunction:</w:t>
      </w:r>
    </w:p>
    <w:p w14:paraId="70F4333A" w14:textId="77777777" w:rsidR="009923D7" w:rsidRDefault="009923D7" w:rsidP="009923D7">
      <w:pPr>
        <w:pStyle w:val="PL"/>
      </w:pPr>
      <w:r>
        <w:t xml:space="preserve">              $ref: '#/components/schemas/DMROFunction-Single'</w:t>
      </w:r>
    </w:p>
    <w:p w14:paraId="635E3E7D" w14:textId="77777777" w:rsidR="009923D7" w:rsidRDefault="009923D7" w:rsidP="009923D7">
      <w:pPr>
        <w:pStyle w:val="PL"/>
      </w:pPr>
      <w:r>
        <w:t xml:space="preserve">            DLBOFunction:</w:t>
      </w:r>
    </w:p>
    <w:p w14:paraId="31903C85" w14:textId="77777777" w:rsidR="009923D7" w:rsidRDefault="009923D7" w:rsidP="009923D7">
      <w:pPr>
        <w:pStyle w:val="PL"/>
      </w:pPr>
      <w:r>
        <w:t xml:space="preserve">              $ref: '#/components/schemas/DLBOFunction-Single'</w:t>
      </w:r>
    </w:p>
    <w:p w14:paraId="056E7E81" w14:textId="77777777" w:rsidR="009923D7" w:rsidRDefault="009923D7" w:rsidP="009923D7">
      <w:pPr>
        <w:pStyle w:val="PL"/>
      </w:pPr>
      <w:r>
        <w:t xml:space="preserve">            CESManagementFunction:</w:t>
      </w:r>
    </w:p>
    <w:p w14:paraId="7AF7D993" w14:textId="77777777" w:rsidR="009923D7" w:rsidRDefault="009923D7" w:rsidP="009923D7">
      <w:pPr>
        <w:pStyle w:val="PL"/>
      </w:pPr>
      <w:r>
        <w:t xml:space="preserve">              $ref: '#/components/schemas/CESManagementFunction-Single'</w:t>
      </w:r>
    </w:p>
    <w:p w14:paraId="1162DDE2" w14:textId="77777777" w:rsidR="009923D7" w:rsidRDefault="009923D7" w:rsidP="009923D7">
      <w:pPr>
        <w:pStyle w:val="PL"/>
      </w:pPr>
      <w:r>
        <w:t xml:space="preserve">            DPCIConfigurationFunction:</w:t>
      </w:r>
    </w:p>
    <w:p w14:paraId="18E6D5C9" w14:textId="77777777" w:rsidR="009923D7" w:rsidRDefault="009923D7" w:rsidP="009923D7">
      <w:pPr>
        <w:pStyle w:val="PL"/>
      </w:pPr>
      <w:r>
        <w:t xml:space="preserve">              $ref: '#/components/schemas/DPCIConfigurationFunction-Single'</w:t>
      </w:r>
    </w:p>
    <w:p w14:paraId="6AA439B6" w14:textId="77777777" w:rsidR="009923D7" w:rsidRDefault="009923D7" w:rsidP="009923D7">
      <w:pPr>
        <w:pStyle w:val="PL"/>
      </w:pPr>
    </w:p>
    <w:p w14:paraId="3946F613" w14:textId="77777777" w:rsidR="009923D7" w:rsidRDefault="009923D7" w:rsidP="009923D7">
      <w:pPr>
        <w:pStyle w:val="PL"/>
      </w:pPr>
      <w:r>
        <w:t xml:space="preserve">    NrCellDu-Single:</w:t>
      </w:r>
    </w:p>
    <w:p w14:paraId="725B1383" w14:textId="77777777" w:rsidR="009923D7" w:rsidRDefault="009923D7" w:rsidP="009923D7">
      <w:pPr>
        <w:pStyle w:val="PL"/>
      </w:pPr>
      <w:r>
        <w:t xml:space="preserve">      allOf:</w:t>
      </w:r>
    </w:p>
    <w:p w14:paraId="2B0875E9" w14:textId="77777777" w:rsidR="009923D7" w:rsidRDefault="009923D7" w:rsidP="009923D7">
      <w:pPr>
        <w:pStyle w:val="PL"/>
      </w:pPr>
      <w:r>
        <w:t xml:space="preserve">        - $ref: 'TS28623_GenericNrm.yaml#/components/schemas/Top'</w:t>
      </w:r>
    </w:p>
    <w:p w14:paraId="7EA04614" w14:textId="77777777" w:rsidR="009923D7" w:rsidRDefault="009923D7" w:rsidP="009923D7">
      <w:pPr>
        <w:pStyle w:val="PL"/>
      </w:pPr>
      <w:r>
        <w:t xml:space="preserve">        - type: object</w:t>
      </w:r>
    </w:p>
    <w:p w14:paraId="65AD76AF" w14:textId="77777777" w:rsidR="009923D7" w:rsidRDefault="009923D7" w:rsidP="009923D7">
      <w:pPr>
        <w:pStyle w:val="PL"/>
      </w:pPr>
      <w:r>
        <w:t xml:space="preserve">          properties:</w:t>
      </w:r>
    </w:p>
    <w:p w14:paraId="4AAEF682" w14:textId="77777777" w:rsidR="009923D7" w:rsidRDefault="009923D7" w:rsidP="009923D7">
      <w:pPr>
        <w:pStyle w:val="PL"/>
      </w:pPr>
      <w:r>
        <w:t xml:space="preserve">            attributes:</w:t>
      </w:r>
    </w:p>
    <w:p w14:paraId="3533B863" w14:textId="77777777" w:rsidR="009923D7" w:rsidRDefault="009923D7" w:rsidP="009923D7">
      <w:pPr>
        <w:pStyle w:val="PL"/>
      </w:pPr>
      <w:r>
        <w:t xml:space="preserve">              allOf:</w:t>
      </w:r>
    </w:p>
    <w:p w14:paraId="1C357BAB" w14:textId="77777777" w:rsidR="009923D7" w:rsidRDefault="009923D7" w:rsidP="009923D7">
      <w:pPr>
        <w:pStyle w:val="PL"/>
      </w:pPr>
      <w:r>
        <w:t xml:space="preserve">                - $ref: 'TS28623_GenericNrm.yaml#/components/schemas/ManagedFunction-Attr'</w:t>
      </w:r>
    </w:p>
    <w:p w14:paraId="4AD61075" w14:textId="77777777" w:rsidR="009923D7" w:rsidRDefault="009923D7" w:rsidP="009923D7">
      <w:pPr>
        <w:pStyle w:val="PL"/>
      </w:pPr>
      <w:r>
        <w:t xml:space="preserve">                - type: object</w:t>
      </w:r>
    </w:p>
    <w:p w14:paraId="11424155" w14:textId="77777777" w:rsidR="009923D7" w:rsidRDefault="009923D7" w:rsidP="009923D7">
      <w:pPr>
        <w:pStyle w:val="PL"/>
      </w:pPr>
      <w:r>
        <w:t xml:space="preserve">                  properties:</w:t>
      </w:r>
    </w:p>
    <w:p w14:paraId="35D111C7" w14:textId="77777777" w:rsidR="009923D7" w:rsidRDefault="009923D7" w:rsidP="009923D7">
      <w:pPr>
        <w:pStyle w:val="PL"/>
      </w:pPr>
      <w:r>
        <w:t xml:space="preserve">                    administrativeState:</w:t>
      </w:r>
    </w:p>
    <w:p w14:paraId="30A3C61A" w14:textId="77777777" w:rsidR="009923D7" w:rsidRDefault="009923D7" w:rsidP="009923D7">
      <w:pPr>
        <w:pStyle w:val="PL"/>
      </w:pPr>
      <w:r>
        <w:t xml:space="preserve">                      $ref: 'TS28623_ComDefs.yaml#/components/schemas/AdministrativeState'</w:t>
      </w:r>
    </w:p>
    <w:p w14:paraId="15F39FE0" w14:textId="77777777" w:rsidR="009923D7" w:rsidRDefault="009923D7" w:rsidP="009923D7">
      <w:pPr>
        <w:pStyle w:val="PL"/>
      </w:pPr>
      <w:r>
        <w:t xml:space="preserve">                    operationalState:</w:t>
      </w:r>
    </w:p>
    <w:p w14:paraId="3E491257" w14:textId="77777777" w:rsidR="009923D7" w:rsidRDefault="009923D7" w:rsidP="009923D7">
      <w:pPr>
        <w:pStyle w:val="PL"/>
      </w:pPr>
      <w:r>
        <w:t xml:space="preserve">                      $ref: 'TS28623_ComDefs.yaml#/components/schemas/OperationalState'</w:t>
      </w:r>
    </w:p>
    <w:p w14:paraId="145175C4" w14:textId="77777777" w:rsidR="009923D7" w:rsidRDefault="009923D7" w:rsidP="009923D7">
      <w:pPr>
        <w:pStyle w:val="PL"/>
      </w:pPr>
      <w:r>
        <w:t xml:space="preserve">                    cellLocalId:</w:t>
      </w:r>
    </w:p>
    <w:p w14:paraId="141F91BC" w14:textId="77777777" w:rsidR="009923D7" w:rsidRDefault="009923D7" w:rsidP="009923D7">
      <w:pPr>
        <w:pStyle w:val="PL"/>
      </w:pPr>
      <w:r>
        <w:t xml:space="preserve">                      type: integer</w:t>
      </w:r>
    </w:p>
    <w:p w14:paraId="1A268F3F" w14:textId="77777777" w:rsidR="009923D7" w:rsidRDefault="009923D7" w:rsidP="009923D7">
      <w:pPr>
        <w:pStyle w:val="PL"/>
      </w:pPr>
      <w:r>
        <w:t xml:space="preserve">                    cellState:</w:t>
      </w:r>
    </w:p>
    <w:p w14:paraId="54523555" w14:textId="77777777" w:rsidR="009923D7" w:rsidRDefault="009923D7" w:rsidP="009923D7">
      <w:pPr>
        <w:pStyle w:val="PL"/>
      </w:pPr>
      <w:r>
        <w:t xml:space="preserve">                      $ref: '#/components/schemas/CellState'</w:t>
      </w:r>
    </w:p>
    <w:p w14:paraId="70D4E8B9" w14:textId="77777777" w:rsidR="009923D7" w:rsidRDefault="009923D7" w:rsidP="009923D7">
      <w:pPr>
        <w:pStyle w:val="PL"/>
      </w:pPr>
      <w:r>
        <w:t xml:space="preserve">                    plmnInfoList:</w:t>
      </w:r>
    </w:p>
    <w:p w14:paraId="32F10229" w14:textId="77777777" w:rsidR="009923D7" w:rsidRDefault="009923D7" w:rsidP="009923D7">
      <w:pPr>
        <w:pStyle w:val="PL"/>
      </w:pPr>
      <w:r>
        <w:t xml:space="preserve">                      $ref: '#/components/schemas/PlmnInfoList'</w:t>
      </w:r>
    </w:p>
    <w:p w14:paraId="62ECA999" w14:textId="77777777" w:rsidR="009923D7" w:rsidRDefault="009923D7" w:rsidP="009923D7">
      <w:pPr>
        <w:pStyle w:val="PL"/>
      </w:pPr>
      <w:r>
        <w:t xml:space="preserve">                    npnIdentityList:</w:t>
      </w:r>
    </w:p>
    <w:p w14:paraId="2C333018" w14:textId="77777777" w:rsidR="009923D7" w:rsidRDefault="009923D7" w:rsidP="009923D7">
      <w:pPr>
        <w:pStyle w:val="PL"/>
      </w:pPr>
      <w:r>
        <w:t xml:space="preserve">                      $ref: '#/components/schemas/NpnIdentityList'</w:t>
      </w:r>
    </w:p>
    <w:p w14:paraId="42C8D692" w14:textId="77777777" w:rsidR="009923D7" w:rsidRDefault="009923D7" w:rsidP="009923D7">
      <w:pPr>
        <w:pStyle w:val="PL"/>
      </w:pPr>
      <w:r>
        <w:t xml:space="preserve">                    nrPci:</w:t>
      </w:r>
    </w:p>
    <w:p w14:paraId="2DDC6E51" w14:textId="77777777" w:rsidR="009923D7" w:rsidRDefault="009923D7" w:rsidP="009923D7">
      <w:pPr>
        <w:pStyle w:val="PL"/>
      </w:pPr>
      <w:r>
        <w:t xml:space="preserve">                      $ref: '#/components/schemas/NrPci'</w:t>
      </w:r>
    </w:p>
    <w:p w14:paraId="7C80D3A4" w14:textId="77777777" w:rsidR="009923D7" w:rsidRDefault="009923D7" w:rsidP="009923D7">
      <w:pPr>
        <w:pStyle w:val="PL"/>
      </w:pPr>
      <w:r>
        <w:t xml:space="preserve">                    nrTac:</w:t>
      </w:r>
    </w:p>
    <w:p w14:paraId="75443FF3" w14:textId="77777777" w:rsidR="009923D7" w:rsidRDefault="009923D7" w:rsidP="009923D7">
      <w:pPr>
        <w:pStyle w:val="PL"/>
      </w:pPr>
      <w:r>
        <w:t xml:space="preserve">                      $ref: '#/components/schemas/NrTac'</w:t>
      </w:r>
    </w:p>
    <w:p w14:paraId="56563367" w14:textId="77777777" w:rsidR="009923D7" w:rsidRDefault="009923D7" w:rsidP="009923D7">
      <w:pPr>
        <w:pStyle w:val="PL"/>
      </w:pPr>
      <w:r>
        <w:t xml:space="preserve">                    arfcnDL:</w:t>
      </w:r>
    </w:p>
    <w:p w14:paraId="43FEE670" w14:textId="77777777" w:rsidR="009923D7" w:rsidRDefault="009923D7" w:rsidP="009923D7">
      <w:pPr>
        <w:pStyle w:val="PL"/>
      </w:pPr>
      <w:r>
        <w:t xml:space="preserve">                      type: integer</w:t>
      </w:r>
    </w:p>
    <w:p w14:paraId="24DB1F5F" w14:textId="77777777" w:rsidR="009923D7" w:rsidRDefault="009923D7" w:rsidP="009923D7">
      <w:pPr>
        <w:pStyle w:val="PL"/>
      </w:pPr>
      <w:r>
        <w:t xml:space="preserve">                    arfcnUL:</w:t>
      </w:r>
    </w:p>
    <w:p w14:paraId="054F3A56" w14:textId="77777777" w:rsidR="009923D7" w:rsidRDefault="009923D7" w:rsidP="009923D7">
      <w:pPr>
        <w:pStyle w:val="PL"/>
      </w:pPr>
      <w:r>
        <w:t xml:space="preserve">                      type: integer</w:t>
      </w:r>
    </w:p>
    <w:p w14:paraId="4B7D98E8" w14:textId="77777777" w:rsidR="009923D7" w:rsidRDefault="009923D7" w:rsidP="009923D7">
      <w:pPr>
        <w:pStyle w:val="PL"/>
      </w:pPr>
      <w:r>
        <w:t xml:space="preserve">                    arfcnSUL:</w:t>
      </w:r>
    </w:p>
    <w:p w14:paraId="2C5FE7CE" w14:textId="77777777" w:rsidR="009923D7" w:rsidRDefault="009923D7" w:rsidP="009923D7">
      <w:pPr>
        <w:pStyle w:val="PL"/>
      </w:pPr>
      <w:r>
        <w:t xml:space="preserve">                      type: integer</w:t>
      </w:r>
    </w:p>
    <w:p w14:paraId="764C9669" w14:textId="77777777" w:rsidR="009923D7" w:rsidRDefault="009923D7" w:rsidP="009923D7">
      <w:pPr>
        <w:pStyle w:val="PL"/>
      </w:pPr>
      <w:r>
        <w:t xml:space="preserve">                    bSChannelBwDL:</w:t>
      </w:r>
    </w:p>
    <w:p w14:paraId="73332C68" w14:textId="77777777" w:rsidR="009923D7" w:rsidRDefault="009923D7" w:rsidP="009923D7">
      <w:pPr>
        <w:pStyle w:val="PL"/>
      </w:pPr>
      <w:r>
        <w:t xml:space="preserve">                      type: integer</w:t>
      </w:r>
    </w:p>
    <w:p w14:paraId="0D3B9223" w14:textId="77777777" w:rsidR="009923D7" w:rsidRDefault="009923D7" w:rsidP="009923D7">
      <w:pPr>
        <w:pStyle w:val="PL"/>
      </w:pPr>
      <w:r>
        <w:t xml:space="preserve">                    bSChannelBwUL:</w:t>
      </w:r>
    </w:p>
    <w:p w14:paraId="41620209" w14:textId="77777777" w:rsidR="009923D7" w:rsidRDefault="009923D7" w:rsidP="009923D7">
      <w:pPr>
        <w:pStyle w:val="PL"/>
      </w:pPr>
      <w:r>
        <w:t xml:space="preserve">                      type: integer</w:t>
      </w:r>
    </w:p>
    <w:p w14:paraId="67F4EB62" w14:textId="77777777" w:rsidR="009923D7" w:rsidRDefault="009923D7" w:rsidP="009923D7">
      <w:pPr>
        <w:pStyle w:val="PL"/>
      </w:pPr>
      <w:r>
        <w:t xml:space="preserve">                    bSChannelBwSUL:</w:t>
      </w:r>
    </w:p>
    <w:p w14:paraId="39F6FFD2" w14:textId="77777777" w:rsidR="009923D7" w:rsidRDefault="009923D7" w:rsidP="009923D7">
      <w:pPr>
        <w:pStyle w:val="PL"/>
      </w:pPr>
      <w:r>
        <w:t xml:space="preserve">                      type: integer</w:t>
      </w:r>
    </w:p>
    <w:p w14:paraId="53C0E05F" w14:textId="77777777" w:rsidR="009923D7" w:rsidRDefault="009923D7" w:rsidP="009923D7">
      <w:pPr>
        <w:pStyle w:val="PL"/>
      </w:pPr>
      <w:r>
        <w:t xml:space="preserve">                    ssbFrequency:</w:t>
      </w:r>
    </w:p>
    <w:p w14:paraId="296C887C" w14:textId="77777777" w:rsidR="009923D7" w:rsidRDefault="009923D7" w:rsidP="009923D7">
      <w:pPr>
        <w:pStyle w:val="PL"/>
      </w:pPr>
      <w:r>
        <w:t xml:space="preserve">                      type: integer</w:t>
      </w:r>
    </w:p>
    <w:p w14:paraId="43BCCD12" w14:textId="77777777" w:rsidR="009923D7" w:rsidRDefault="009923D7" w:rsidP="009923D7">
      <w:pPr>
        <w:pStyle w:val="PL"/>
      </w:pPr>
      <w:r>
        <w:t xml:space="preserve">                      minimum: 0</w:t>
      </w:r>
    </w:p>
    <w:p w14:paraId="3D140514" w14:textId="77777777" w:rsidR="009923D7" w:rsidRDefault="009923D7" w:rsidP="009923D7">
      <w:pPr>
        <w:pStyle w:val="PL"/>
      </w:pPr>
      <w:r>
        <w:t xml:space="preserve">                      maximum: 3279165</w:t>
      </w:r>
    </w:p>
    <w:p w14:paraId="4413AC6D" w14:textId="77777777" w:rsidR="009923D7" w:rsidRDefault="009923D7" w:rsidP="009923D7">
      <w:pPr>
        <w:pStyle w:val="PL"/>
      </w:pPr>
      <w:r>
        <w:t xml:space="preserve">                    ssbPeriodicity:</w:t>
      </w:r>
    </w:p>
    <w:p w14:paraId="41CABB79" w14:textId="77777777" w:rsidR="009923D7" w:rsidRDefault="009923D7" w:rsidP="009923D7">
      <w:pPr>
        <w:pStyle w:val="PL"/>
      </w:pPr>
      <w:r>
        <w:t xml:space="preserve">                      $ref: '#/components/schemas/SsbPeriodicity'</w:t>
      </w:r>
    </w:p>
    <w:p w14:paraId="1986DDB0" w14:textId="77777777" w:rsidR="009923D7" w:rsidRDefault="009923D7" w:rsidP="009923D7">
      <w:pPr>
        <w:pStyle w:val="PL"/>
      </w:pPr>
      <w:r>
        <w:t xml:space="preserve">                    ssbSubCarrierSpacing:</w:t>
      </w:r>
    </w:p>
    <w:p w14:paraId="65F35C69" w14:textId="77777777" w:rsidR="009923D7" w:rsidRDefault="009923D7" w:rsidP="009923D7">
      <w:pPr>
        <w:pStyle w:val="PL"/>
      </w:pPr>
      <w:r>
        <w:t xml:space="preserve">                      $ref: '#/components/schemas/SsbSubCarrierSpacing'</w:t>
      </w:r>
    </w:p>
    <w:p w14:paraId="442D202E" w14:textId="77777777" w:rsidR="009923D7" w:rsidRDefault="009923D7" w:rsidP="009923D7">
      <w:pPr>
        <w:pStyle w:val="PL"/>
      </w:pPr>
      <w:r>
        <w:t xml:space="preserve">                    ssbOffset:</w:t>
      </w:r>
    </w:p>
    <w:p w14:paraId="12385E1A" w14:textId="77777777" w:rsidR="009923D7" w:rsidRDefault="009923D7" w:rsidP="009923D7">
      <w:pPr>
        <w:pStyle w:val="PL"/>
      </w:pPr>
      <w:r>
        <w:t xml:space="preserve">                      type: integer</w:t>
      </w:r>
    </w:p>
    <w:p w14:paraId="177ED9AC" w14:textId="77777777" w:rsidR="009923D7" w:rsidRDefault="009923D7" w:rsidP="009923D7">
      <w:pPr>
        <w:pStyle w:val="PL"/>
      </w:pPr>
      <w:r>
        <w:t xml:space="preserve">                      minimum: 0</w:t>
      </w:r>
    </w:p>
    <w:p w14:paraId="7871673C" w14:textId="77777777" w:rsidR="009923D7" w:rsidRDefault="009923D7" w:rsidP="009923D7">
      <w:pPr>
        <w:pStyle w:val="PL"/>
      </w:pPr>
      <w:r>
        <w:lastRenderedPageBreak/>
        <w:t xml:space="preserve">                      maximum: 159</w:t>
      </w:r>
    </w:p>
    <w:p w14:paraId="31925B23" w14:textId="77777777" w:rsidR="009923D7" w:rsidRDefault="009923D7" w:rsidP="009923D7">
      <w:pPr>
        <w:pStyle w:val="PL"/>
      </w:pPr>
      <w:r>
        <w:t xml:space="preserve">                    ssbDuration:</w:t>
      </w:r>
    </w:p>
    <w:p w14:paraId="56BF2EBF" w14:textId="77777777" w:rsidR="009923D7" w:rsidRDefault="009923D7" w:rsidP="009923D7">
      <w:pPr>
        <w:pStyle w:val="PL"/>
      </w:pPr>
      <w:r>
        <w:t xml:space="preserve">                      $ref: '#/components/schemas/SsbDuration'</w:t>
      </w:r>
    </w:p>
    <w:p w14:paraId="7F7137D7" w14:textId="77777777" w:rsidR="009923D7" w:rsidRDefault="009923D7" w:rsidP="009923D7">
      <w:pPr>
        <w:pStyle w:val="PL"/>
      </w:pPr>
      <w:r>
        <w:t xml:space="preserve">                    nrSectorCarrierRef:</w:t>
      </w:r>
    </w:p>
    <w:p w14:paraId="357826DF" w14:textId="77777777" w:rsidR="009923D7" w:rsidRDefault="009923D7" w:rsidP="009923D7">
      <w:pPr>
        <w:pStyle w:val="PL"/>
      </w:pPr>
      <w:r>
        <w:t xml:space="preserve">                      type: array</w:t>
      </w:r>
    </w:p>
    <w:p w14:paraId="5D7804EA" w14:textId="77777777" w:rsidR="009923D7" w:rsidRDefault="009923D7" w:rsidP="009923D7">
      <w:pPr>
        <w:pStyle w:val="PL"/>
      </w:pPr>
      <w:r>
        <w:t xml:space="preserve">                      items:</w:t>
      </w:r>
    </w:p>
    <w:p w14:paraId="60615EEC" w14:textId="77777777" w:rsidR="009923D7" w:rsidRDefault="009923D7" w:rsidP="009923D7">
      <w:pPr>
        <w:pStyle w:val="PL"/>
      </w:pPr>
      <w:r>
        <w:t xml:space="preserve">                        $ref: 'TS28623_ComDefs.yaml#/components/schemas/Dn'</w:t>
      </w:r>
    </w:p>
    <w:p w14:paraId="12835C61" w14:textId="77777777" w:rsidR="009923D7" w:rsidRDefault="009923D7" w:rsidP="009923D7">
      <w:pPr>
        <w:pStyle w:val="PL"/>
      </w:pPr>
      <w:r>
        <w:t xml:space="preserve">                    bwpRef:</w:t>
      </w:r>
    </w:p>
    <w:p w14:paraId="547BA424" w14:textId="77777777" w:rsidR="009923D7" w:rsidRDefault="009923D7" w:rsidP="009923D7">
      <w:pPr>
        <w:pStyle w:val="PL"/>
      </w:pPr>
      <w:r>
        <w:t xml:space="preserve">                      description: "Condition is BWP sets are not supported"                      </w:t>
      </w:r>
    </w:p>
    <w:p w14:paraId="2654EE0B" w14:textId="77777777" w:rsidR="009923D7" w:rsidRDefault="009923D7" w:rsidP="009923D7">
      <w:pPr>
        <w:pStyle w:val="PL"/>
      </w:pPr>
      <w:r>
        <w:t xml:space="preserve">                      type: array</w:t>
      </w:r>
    </w:p>
    <w:p w14:paraId="233CE43B" w14:textId="77777777" w:rsidR="009923D7" w:rsidRDefault="009923D7" w:rsidP="009923D7">
      <w:pPr>
        <w:pStyle w:val="PL"/>
      </w:pPr>
      <w:r>
        <w:t xml:space="preserve">                      items:</w:t>
      </w:r>
    </w:p>
    <w:p w14:paraId="720C62CE" w14:textId="77777777" w:rsidR="009923D7" w:rsidRDefault="009923D7" w:rsidP="009923D7">
      <w:pPr>
        <w:pStyle w:val="PL"/>
      </w:pPr>
      <w:r>
        <w:t xml:space="preserve">                        $ref: 'TS28623_ComDefs.yaml#/components/schemas/Dn'</w:t>
      </w:r>
    </w:p>
    <w:p w14:paraId="60375B97" w14:textId="77777777" w:rsidR="009923D7" w:rsidRDefault="009923D7" w:rsidP="009923D7">
      <w:pPr>
        <w:pStyle w:val="PL"/>
      </w:pPr>
      <w:r>
        <w:t xml:space="preserve">                    bwpSetRef:</w:t>
      </w:r>
    </w:p>
    <w:p w14:paraId="46C19948" w14:textId="77777777" w:rsidR="009923D7" w:rsidRDefault="009923D7" w:rsidP="009923D7">
      <w:pPr>
        <w:pStyle w:val="PL"/>
      </w:pPr>
      <w:r>
        <w:t xml:space="preserve">                      description: "Condition is BWP sets are supported"</w:t>
      </w:r>
    </w:p>
    <w:p w14:paraId="0C222871" w14:textId="77777777" w:rsidR="009923D7" w:rsidRDefault="009923D7" w:rsidP="009923D7">
      <w:pPr>
        <w:pStyle w:val="PL"/>
      </w:pPr>
      <w:r>
        <w:t xml:space="preserve">                      $ref: 'TS28623_ComDefs.yaml#/components/schemas/DnList'                    </w:t>
      </w:r>
    </w:p>
    <w:p w14:paraId="15761CE4" w14:textId="77777777" w:rsidR="009923D7" w:rsidRDefault="009923D7" w:rsidP="009923D7">
      <w:pPr>
        <w:pStyle w:val="PL"/>
      </w:pPr>
      <w:r>
        <w:t xml:space="preserve">                    rimRSMonitoringStartTime:</w:t>
      </w:r>
    </w:p>
    <w:p w14:paraId="6F3F2640" w14:textId="77777777" w:rsidR="009923D7" w:rsidRDefault="009923D7" w:rsidP="009923D7">
      <w:pPr>
        <w:pStyle w:val="PL"/>
      </w:pPr>
      <w:r>
        <w:t xml:space="preserve">                      type: string</w:t>
      </w:r>
    </w:p>
    <w:p w14:paraId="64AB53C4" w14:textId="77777777" w:rsidR="009923D7" w:rsidRDefault="009923D7" w:rsidP="009923D7">
      <w:pPr>
        <w:pStyle w:val="PL"/>
      </w:pPr>
      <w:r>
        <w:t xml:space="preserve">                    rimRSMonitoringStopTime:</w:t>
      </w:r>
    </w:p>
    <w:p w14:paraId="1BB98369" w14:textId="77777777" w:rsidR="009923D7" w:rsidRDefault="009923D7" w:rsidP="009923D7">
      <w:pPr>
        <w:pStyle w:val="PL"/>
      </w:pPr>
      <w:r>
        <w:t xml:space="preserve">                      type: string</w:t>
      </w:r>
    </w:p>
    <w:p w14:paraId="36F31AA1" w14:textId="77777777" w:rsidR="009923D7" w:rsidRDefault="009923D7" w:rsidP="009923D7">
      <w:pPr>
        <w:pStyle w:val="PL"/>
      </w:pPr>
      <w:r>
        <w:t xml:space="preserve">                    rimRSMonitoringWindowDuration:</w:t>
      </w:r>
    </w:p>
    <w:p w14:paraId="275150E8" w14:textId="77777777" w:rsidR="009923D7" w:rsidRDefault="009923D7" w:rsidP="009923D7">
      <w:pPr>
        <w:pStyle w:val="PL"/>
      </w:pPr>
      <w:r>
        <w:t xml:space="preserve">                      type: integer</w:t>
      </w:r>
    </w:p>
    <w:p w14:paraId="75999385" w14:textId="77777777" w:rsidR="009923D7" w:rsidRDefault="009923D7" w:rsidP="009923D7">
      <w:pPr>
        <w:pStyle w:val="PL"/>
      </w:pPr>
      <w:r>
        <w:t xml:space="preserve">                    rimRSMonitoringWindowStartingOffset:</w:t>
      </w:r>
    </w:p>
    <w:p w14:paraId="1FBD3AD9" w14:textId="77777777" w:rsidR="009923D7" w:rsidRDefault="009923D7" w:rsidP="009923D7">
      <w:pPr>
        <w:pStyle w:val="PL"/>
      </w:pPr>
      <w:r>
        <w:t xml:space="preserve">                      type: integer</w:t>
      </w:r>
    </w:p>
    <w:p w14:paraId="39874F1B" w14:textId="77777777" w:rsidR="009923D7" w:rsidRDefault="009923D7" w:rsidP="009923D7">
      <w:pPr>
        <w:pStyle w:val="PL"/>
      </w:pPr>
      <w:r>
        <w:t xml:space="preserve">                    rimRSMonitoringWindowPeriodicity:</w:t>
      </w:r>
    </w:p>
    <w:p w14:paraId="16F28219" w14:textId="77777777" w:rsidR="009923D7" w:rsidRDefault="009923D7" w:rsidP="009923D7">
      <w:pPr>
        <w:pStyle w:val="PL"/>
      </w:pPr>
      <w:r>
        <w:t xml:space="preserve">                      type: integer</w:t>
      </w:r>
    </w:p>
    <w:p w14:paraId="7075B0E7" w14:textId="77777777" w:rsidR="009923D7" w:rsidRDefault="009923D7" w:rsidP="009923D7">
      <w:pPr>
        <w:pStyle w:val="PL"/>
      </w:pPr>
      <w:r>
        <w:t xml:space="preserve">                    rimRSMonitoringOccasionInterval:</w:t>
      </w:r>
    </w:p>
    <w:p w14:paraId="6E10741E" w14:textId="77777777" w:rsidR="009923D7" w:rsidRDefault="009923D7" w:rsidP="009923D7">
      <w:pPr>
        <w:pStyle w:val="PL"/>
      </w:pPr>
      <w:r>
        <w:t xml:space="preserve">                      type: integer</w:t>
      </w:r>
    </w:p>
    <w:p w14:paraId="084399D0" w14:textId="77777777" w:rsidR="009923D7" w:rsidRDefault="009923D7" w:rsidP="009923D7">
      <w:pPr>
        <w:pStyle w:val="PL"/>
      </w:pPr>
      <w:r>
        <w:t xml:space="preserve">                    rimRSMonitoringOccasionStartingOffset:</w:t>
      </w:r>
    </w:p>
    <w:p w14:paraId="24707E3B" w14:textId="77777777" w:rsidR="009923D7" w:rsidRDefault="009923D7" w:rsidP="009923D7">
      <w:pPr>
        <w:pStyle w:val="PL"/>
      </w:pPr>
      <w:r>
        <w:t xml:space="preserve">                      type: integer</w:t>
      </w:r>
    </w:p>
    <w:p w14:paraId="0AA763B8" w14:textId="77777777" w:rsidR="009923D7" w:rsidRDefault="009923D7" w:rsidP="009923D7">
      <w:pPr>
        <w:pStyle w:val="PL"/>
      </w:pPr>
      <w:r>
        <w:t xml:space="preserve">                    nRFrequencyRef:</w:t>
      </w:r>
    </w:p>
    <w:p w14:paraId="52A94BDB" w14:textId="77777777" w:rsidR="009923D7" w:rsidRDefault="009923D7" w:rsidP="009923D7">
      <w:pPr>
        <w:pStyle w:val="PL"/>
      </w:pPr>
      <w:r>
        <w:t xml:space="preserve">                      $ref: 'TS28623_ComDefs.yaml#/components/schemas/Dn'</w:t>
      </w:r>
    </w:p>
    <w:p w14:paraId="43CFEB5F" w14:textId="77777777" w:rsidR="009923D7" w:rsidRDefault="009923D7" w:rsidP="009923D7">
      <w:pPr>
        <w:pStyle w:val="PL"/>
      </w:pPr>
      <w:r>
        <w:t xml:space="preserve">                    victimSetRef:</w:t>
      </w:r>
    </w:p>
    <w:p w14:paraId="1A857B0C" w14:textId="77777777" w:rsidR="009923D7" w:rsidRDefault="009923D7" w:rsidP="009923D7">
      <w:pPr>
        <w:pStyle w:val="PL"/>
      </w:pPr>
      <w:r>
        <w:t xml:space="preserve">                      $ref: 'TS28623_ComDefs.yaml#/components/schemas/Dn'</w:t>
      </w:r>
    </w:p>
    <w:p w14:paraId="0DCE458B" w14:textId="77777777" w:rsidR="009923D7" w:rsidRDefault="009923D7" w:rsidP="009923D7">
      <w:pPr>
        <w:pStyle w:val="PL"/>
      </w:pPr>
      <w:r>
        <w:t xml:space="preserve">                    aggressorSetRef:</w:t>
      </w:r>
    </w:p>
    <w:p w14:paraId="3D4E923B" w14:textId="77777777" w:rsidR="009923D7" w:rsidRDefault="009923D7" w:rsidP="009923D7">
      <w:pPr>
        <w:pStyle w:val="PL"/>
      </w:pPr>
      <w:r>
        <w:t xml:space="preserve">                      $ref: 'TS28623_ComDefs.yaml#/components/schemas/Dn'</w:t>
      </w:r>
    </w:p>
    <w:p w14:paraId="0A4CA5C6" w14:textId="77777777" w:rsidR="009923D7" w:rsidRDefault="009923D7" w:rsidP="009923D7">
      <w:pPr>
        <w:pStyle w:val="PL"/>
      </w:pPr>
      <w:r>
        <w:t xml:space="preserve">        - $ref: 'TS28623_GenericNrm.yaml#/components/schemas/ManagedFunction-ncO'</w:t>
      </w:r>
    </w:p>
    <w:p w14:paraId="39804338" w14:textId="77777777" w:rsidR="009923D7" w:rsidRDefault="009923D7" w:rsidP="009923D7">
      <w:pPr>
        <w:pStyle w:val="PL"/>
      </w:pPr>
      <w:r>
        <w:t xml:space="preserve">        - type: object</w:t>
      </w:r>
    </w:p>
    <w:p w14:paraId="089F8E38" w14:textId="77777777" w:rsidR="009923D7" w:rsidRDefault="009923D7" w:rsidP="009923D7">
      <w:pPr>
        <w:pStyle w:val="PL"/>
      </w:pPr>
      <w:r>
        <w:t xml:space="preserve">          properties:</w:t>
      </w:r>
    </w:p>
    <w:p w14:paraId="6C1FA9C5" w14:textId="77777777" w:rsidR="009923D7" w:rsidRDefault="009923D7" w:rsidP="009923D7">
      <w:pPr>
        <w:pStyle w:val="PL"/>
      </w:pPr>
      <w:r>
        <w:t xml:space="preserve">            RRMPolicyRatio:</w:t>
      </w:r>
    </w:p>
    <w:p w14:paraId="15C0E9F3" w14:textId="77777777" w:rsidR="009923D7" w:rsidRDefault="009923D7" w:rsidP="009923D7">
      <w:pPr>
        <w:pStyle w:val="PL"/>
      </w:pPr>
      <w:r>
        <w:t xml:space="preserve">              $ref: '#/components/schemas/RRMPolicyRatio-Multiple'</w:t>
      </w:r>
    </w:p>
    <w:p w14:paraId="24DBBAAA" w14:textId="77777777" w:rsidR="009923D7" w:rsidRDefault="009923D7" w:rsidP="009923D7">
      <w:pPr>
        <w:pStyle w:val="PL"/>
      </w:pPr>
      <w:r>
        <w:t xml:space="preserve">            CPCIConfigurationFunction:</w:t>
      </w:r>
    </w:p>
    <w:p w14:paraId="1C94C5C1" w14:textId="77777777" w:rsidR="009923D7" w:rsidRDefault="009923D7" w:rsidP="009923D7">
      <w:pPr>
        <w:pStyle w:val="PL"/>
      </w:pPr>
      <w:r>
        <w:t xml:space="preserve">              $ref: '#/components/schemas/CPCIConfigurationFunction-Single'</w:t>
      </w:r>
    </w:p>
    <w:p w14:paraId="12734738" w14:textId="77777777" w:rsidR="009923D7" w:rsidRDefault="009923D7" w:rsidP="009923D7">
      <w:pPr>
        <w:pStyle w:val="PL"/>
      </w:pPr>
      <w:r>
        <w:t xml:space="preserve">            DRACHOptimizationFunction:</w:t>
      </w:r>
    </w:p>
    <w:p w14:paraId="6B7FFB78" w14:textId="77777777" w:rsidR="009923D7" w:rsidRDefault="009923D7" w:rsidP="009923D7">
      <w:pPr>
        <w:pStyle w:val="PL"/>
      </w:pPr>
      <w:r>
        <w:t xml:space="preserve">              $ref: '#/components/schemas/DRACHOptimizationFunction-Single'</w:t>
      </w:r>
    </w:p>
    <w:p w14:paraId="27DF196A" w14:textId="77777777" w:rsidR="009923D7" w:rsidRDefault="009923D7" w:rsidP="009923D7">
      <w:pPr>
        <w:pStyle w:val="PL"/>
      </w:pPr>
      <w:r>
        <w:t xml:space="preserve">            NrOperatorCellDu:</w:t>
      </w:r>
    </w:p>
    <w:p w14:paraId="34DEC3DC" w14:textId="77777777" w:rsidR="009923D7" w:rsidRDefault="009923D7" w:rsidP="009923D7">
      <w:pPr>
        <w:pStyle w:val="PL"/>
      </w:pPr>
      <w:r>
        <w:t xml:space="preserve">              $ref: '#/components/schemas/NrOperatorCellDu-Multiple'</w:t>
      </w:r>
    </w:p>
    <w:p w14:paraId="610CAC48" w14:textId="77777777" w:rsidR="009923D7" w:rsidRDefault="009923D7" w:rsidP="009923D7">
      <w:pPr>
        <w:pStyle w:val="PL"/>
      </w:pPr>
      <w:r>
        <w:t xml:space="preserve">    BWPSet-Single:</w:t>
      </w:r>
    </w:p>
    <w:p w14:paraId="3E3A2C6F" w14:textId="77777777" w:rsidR="009923D7" w:rsidRDefault="009923D7" w:rsidP="009923D7">
      <w:pPr>
        <w:pStyle w:val="PL"/>
      </w:pPr>
      <w:r>
        <w:t xml:space="preserve">      allOf:</w:t>
      </w:r>
    </w:p>
    <w:p w14:paraId="58C775D7" w14:textId="77777777" w:rsidR="009923D7" w:rsidRDefault="009923D7" w:rsidP="009923D7">
      <w:pPr>
        <w:pStyle w:val="PL"/>
      </w:pPr>
      <w:r>
        <w:t xml:space="preserve">        - $ref: 'TS28623_GenericNrm.yaml#/components/schemas/Top'</w:t>
      </w:r>
    </w:p>
    <w:p w14:paraId="770098F0" w14:textId="77777777" w:rsidR="009923D7" w:rsidRDefault="009923D7" w:rsidP="009923D7">
      <w:pPr>
        <w:pStyle w:val="PL"/>
      </w:pPr>
      <w:r>
        <w:t xml:space="preserve">        - type: object</w:t>
      </w:r>
    </w:p>
    <w:p w14:paraId="6CF8153D" w14:textId="77777777" w:rsidR="009923D7" w:rsidRDefault="009923D7" w:rsidP="009923D7">
      <w:pPr>
        <w:pStyle w:val="PL"/>
      </w:pPr>
      <w:r>
        <w:t xml:space="preserve">          properties:</w:t>
      </w:r>
    </w:p>
    <w:p w14:paraId="0453AE4A" w14:textId="77777777" w:rsidR="009923D7" w:rsidRDefault="009923D7" w:rsidP="009923D7">
      <w:pPr>
        <w:pStyle w:val="PL"/>
      </w:pPr>
      <w:r>
        <w:t xml:space="preserve">            bWPlist:</w:t>
      </w:r>
    </w:p>
    <w:p w14:paraId="1951FA5E" w14:textId="77777777" w:rsidR="009923D7" w:rsidRDefault="009923D7" w:rsidP="009923D7">
      <w:pPr>
        <w:pStyle w:val="PL"/>
      </w:pPr>
      <w:r>
        <w:t xml:space="preserve">              $ref: 'TS28623_ComDefs.yaml#/components/schemas/DnList'</w:t>
      </w:r>
    </w:p>
    <w:p w14:paraId="78FEA570" w14:textId="77777777" w:rsidR="009923D7" w:rsidRDefault="009923D7" w:rsidP="009923D7">
      <w:pPr>
        <w:pStyle w:val="PL"/>
      </w:pPr>
    </w:p>
    <w:p w14:paraId="5C1DA9DB" w14:textId="77777777" w:rsidR="009923D7" w:rsidRDefault="009923D7" w:rsidP="009923D7">
      <w:pPr>
        <w:pStyle w:val="PL"/>
      </w:pPr>
      <w:r>
        <w:t xml:space="preserve">    NrOperatorCellDu-Single:</w:t>
      </w:r>
    </w:p>
    <w:p w14:paraId="790A0D3F" w14:textId="77777777" w:rsidR="009923D7" w:rsidRDefault="009923D7" w:rsidP="009923D7">
      <w:pPr>
        <w:pStyle w:val="PL"/>
      </w:pPr>
      <w:r>
        <w:t xml:space="preserve">      allOf:</w:t>
      </w:r>
    </w:p>
    <w:p w14:paraId="11AB3029" w14:textId="77777777" w:rsidR="009923D7" w:rsidRDefault="009923D7" w:rsidP="009923D7">
      <w:pPr>
        <w:pStyle w:val="PL"/>
      </w:pPr>
      <w:r>
        <w:t xml:space="preserve">        - $ref: 'TS28623_GenericNrm.yaml#/components/schemas/Top'</w:t>
      </w:r>
    </w:p>
    <w:p w14:paraId="6F635B8D" w14:textId="77777777" w:rsidR="009923D7" w:rsidRDefault="009923D7" w:rsidP="009923D7">
      <w:pPr>
        <w:pStyle w:val="PL"/>
      </w:pPr>
      <w:r>
        <w:t xml:space="preserve">        - type: object</w:t>
      </w:r>
    </w:p>
    <w:p w14:paraId="51BC1513" w14:textId="77777777" w:rsidR="009923D7" w:rsidRDefault="009923D7" w:rsidP="009923D7">
      <w:pPr>
        <w:pStyle w:val="PL"/>
      </w:pPr>
      <w:r>
        <w:t xml:space="preserve">          properties:</w:t>
      </w:r>
    </w:p>
    <w:p w14:paraId="378166A0" w14:textId="77777777" w:rsidR="009923D7" w:rsidRDefault="009923D7" w:rsidP="009923D7">
      <w:pPr>
        <w:pStyle w:val="PL"/>
      </w:pPr>
      <w:r>
        <w:t xml:space="preserve">            cellLocalId:</w:t>
      </w:r>
    </w:p>
    <w:p w14:paraId="7A4AD11A" w14:textId="77777777" w:rsidR="009923D7" w:rsidRDefault="009923D7" w:rsidP="009923D7">
      <w:pPr>
        <w:pStyle w:val="PL"/>
      </w:pPr>
      <w:r>
        <w:t xml:space="preserve">              type: integer</w:t>
      </w:r>
    </w:p>
    <w:p w14:paraId="2344CF81" w14:textId="77777777" w:rsidR="009923D7" w:rsidRDefault="009923D7" w:rsidP="009923D7">
      <w:pPr>
        <w:pStyle w:val="PL"/>
      </w:pPr>
      <w:r>
        <w:t xml:space="preserve">            administrativeState:</w:t>
      </w:r>
    </w:p>
    <w:p w14:paraId="21D9417C" w14:textId="77777777" w:rsidR="009923D7" w:rsidRDefault="009923D7" w:rsidP="009923D7">
      <w:pPr>
        <w:pStyle w:val="PL"/>
      </w:pPr>
      <w:r>
        <w:t xml:space="preserve">              $ref: 'TS28623_ComDefs.yaml#/components/schemas/AdministrativeState'</w:t>
      </w:r>
    </w:p>
    <w:p w14:paraId="26B1FFAD" w14:textId="77777777" w:rsidR="009923D7" w:rsidRDefault="009923D7" w:rsidP="009923D7">
      <w:pPr>
        <w:pStyle w:val="PL"/>
      </w:pPr>
      <w:r>
        <w:t xml:space="preserve">            plmnInfoList:</w:t>
      </w:r>
    </w:p>
    <w:p w14:paraId="15AA4A38" w14:textId="77777777" w:rsidR="009923D7" w:rsidRDefault="009923D7" w:rsidP="009923D7">
      <w:pPr>
        <w:pStyle w:val="PL"/>
      </w:pPr>
      <w:r>
        <w:t xml:space="preserve">              $ref: '#/components/schemas/PlmnInfoList'</w:t>
      </w:r>
    </w:p>
    <w:p w14:paraId="40EE0CED" w14:textId="77777777" w:rsidR="009923D7" w:rsidRDefault="009923D7" w:rsidP="009923D7">
      <w:pPr>
        <w:pStyle w:val="PL"/>
      </w:pPr>
      <w:r>
        <w:t xml:space="preserve">            nrTac:</w:t>
      </w:r>
    </w:p>
    <w:p w14:paraId="0772BDFD" w14:textId="77777777" w:rsidR="009923D7" w:rsidRDefault="009923D7" w:rsidP="009923D7">
      <w:pPr>
        <w:pStyle w:val="PL"/>
      </w:pPr>
      <w:r>
        <w:t xml:space="preserve">              $ref: '#/components/schemas/NrTac'</w:t>
      </w:r>
    </w:p>
    <w:p w14:paraId="57EF36E0" w14:textId="77777777" w:rsidR="009923D7" w:rsidRDefault="009923D7" w:rsidP="009923D7">
      <w:pPr>
        <w:pStyle w:val="PL"/>
      </w:pPr>
    </w:p>
    <w:p w14:paraId="0F191069" w14:textId="77777777" w:rsidR="009923D7" w:rsidRDefault="009923D7" w:rsidP="009923D7">
      <w:pPr>
        <w:pStyle w:val="PL"/>
      </w:pPr>
      <w:r>
        <w:t xml:space="preserve">    NRFrequency-Single:</w:t>
      </w:r>
    </w:p>
    <w:p w14:paraId="4F97483D" w14:textId="77777777" w:rsidR="009923D7" w:rsidRDefault="009923D7" w:rsidP="009923D7">
      <w:pPr>
        <w:pStyle w:val="PL"/>
      </w:pPr>
      <w:r>
        <w:t xml:space="preserve">      allOf:</w:t>
      </w:r>
    </w:p>
    <w:p w14:paraId="79BB198F" w14:textId="77777777" w:rsidR="009923D7" w:rsidRDefault="009923D7" w:rsidP="009923D7">
      <w:pPr>
        <w:pStyle w:val="PL"/>
      </w:pPr>
      <w:r>
        <w:t xml:space="preserve">        - $ref: 'TS28623_GenericNrm.yaml#/components/schemas/Top'</w:t>
      </w:r>
    </w:p>
    <w:p w14:paraId="19D07525" w14:textId="77777777" w:rsidR="009923D7" w:rsidRDefault="009923D7" w:rsidP="009923D7">
      <w:pPr>
        <w:pStyle w:val="PL"/>
      </w:pPr>
      <w:r>
        <w:lastRenderedPageBreak/>
        <w:t xml:space="preserve">        - type: object</w:t>
      </w:r>
    </w:p>
    <w:p w14:paraId="6D2AB905" w14:textId="77777777" w:rsidR="009923D7" w:rsidRDefault="009923D7" w:rsidP="009923D7">
      <w:pPr>
        <w:pStyle w:val="PL"/>
      </w:pPr>
      <w:r>
        <w:t xml:space="preserve">          properties:</w:t>
      </w:r>
    </w:p>
    <w:p w14:paraId="1B08F7F2" w14:textId="77777777" w:rsidR="009923D7" w:rsidRDefault="009923D7" w:rsidP="009923D7">
      <w:pPr>
        <w:pStyle w:val="PL"/>
      </w:pPr>
      <w:r>
        <w:t xml:space="preserve">            attributes:</w:t>
      </w:r>
    </w:p>
    <w:p w14:paraId="421CAD98" w14:textId="77777777" w:rsidR="009923D7" w:rsidRDefault="009923D7" w:rsidP="009923D7">
      <w:pPr>
        <w:pStyle w:val="PL"/>
      </w:pPr>
      <w:r>
        <w:t xml:space="preserve">                type: object</w:t>
      </w:r>
    </w:p>
    <w:p w14:paraId="613C8046" w14:textId="77777777" w:rsidR="009923D7" w:rsidRDefault="009923D7" w:rsidP="009923D7">
      <w:pPr>
        <w:pStyle w:val="PL"/>
      </w:pPr>
      <w:r>
        <w:t xml:space="preserve">                properties:</w:t>
      </w:r>
    </w:p>
    <w:p w14:paraId="6911F863" w14:textId="77777777" w:rsidR="009923D7" w:rsidRDefault="009923D7" w:rsidP="009923D7">
      <w:pPr>
        <w:pStyle w:val="PL"/>
      </w:pPr>
      <w:r>
        <w:t xml:space="preserve">                  absoluteFrequencySSB:</w:t>
      </w:r>
    </w:p>
    <w:p w14:paraId="7172CA93" w14:textId="77777777" w:rsidR="009923D7" w:rsidRDefault="009923D7" w:rsidP="009923D7">
      <w:pPr>
        <w:pStyle w:val="PL"/>
      </w:pPr>
      <w:r>
        <w:t xml:space="preserve">                    type: integer</w:t>
      </w:r>
    </w:p>
    <w:p w14:paraId="5BD256B9" w14:textId="77777777" w:rsidR="009923D7" w:rsidRDefault="009923D7" w:rsidP="009923D7">
      <w:pPr>
        <w:pStyle w:val="PL"/>
      </w:pPr>
      <w:r>
        <w:t xml:space="preserve">                    minimum: 0</w:t>
      </w:r>
    </w:p>
    <w:p w14:paraId="2F55D1A6" w14:textId="77777777" w:rsidR="009923D7" w:rsidRDefault="009923D7" w:rsidP="009923D7">
      <w:pPr>
        <w:pStyle w:val="PL"/>
      </w:pPr>
      <w:r>
        <w:t xml:space="preserve">                    maximum: 3279165</w:t>
      </w:r>
    </w:p>
    <w:p w14:paraId="0A588A00" w14:textId="77777777" w:rsidR="009923D7" w:rsidRDefault="009923D7" w:rsidP="009923D7">
      <w:pPr>
        <w:pStyle w:val="PL"/>
      </w:pPr>
      <w:r>
        <w:t xml:space="preserve">                  ssbSubCarrierSpacing:</w:t>
      </w:r>
    </w:p>
    <w:p w14:paraId="01B2DA6D" w14:textId="77777777" w:rsidR="009923D7" w:rsidRDefault="009923D7" w:rsidP="009923D7">
      <w:pPr>
        <w:pStyle w:val="PL"/>
      </w:pPr>
      <w:r>
        <w:t xml:space="preserve">                    $ref: '#/components/schemas/SsbSubCarrierSpacing'</w:t>
      </w:r>
    </w:p>
    <w:p w14:paraId="45723275" w14:textId="77777777" w:rsidR="009923D7" w:rsidRDefault="009923D7" w:rsidP="009923D7">
      <w:pPr>
        <w:pStyle w:val="PL"/>
      </w:pPr>
      <w:r>
        <w:t xml:space="preserve">                  multiFrequencyBandListNR:</w:t>
      </w:r>
    </w:p>
    <w:p w14:paraId="49068873" w14:textId="77777777" w:rsidR="009923D7" w:rsidRDefault="009923D7" w:rsidP="009923D7">
      <w:pPr>
        <w:pStyle w:val="PL"/>
      </w:pPr>
      <w:r>
        <w:t xml:space="preserve">                    type: integer</w:t>
      </w:r>
    </w:p>
    <w:p w14:paraId="1AAD7B5F" w14:textId="77777777" w:rsidR="009923D7" w:rsidRDefault="009923D7" w:rsidP="009923D7">
      <w:pPr>
        <w:pStyle w:val="PL"/>
      </w:pPr>
      <w:r>
        <w:t xml:space="preserve">                    minimum: 1</w:t>
      </w:r>
    </w:p>
    <w:p w14:paraId="0C62ABF4" w14:textId="77777777" w:rsidR="009923D7" w:rsidRDefault="009923D7" w:rsidP="009923D7">
      <w:pPr>
        <w:pStyle w:val="PL"/>
      </w:pPr>
      <w:r>
        <w:t xml:space="preserve">                    maximum: 256</w:t>
      </w:r>
    </w:p>
    <w:p w14:paraId="406B6B35" w14:textId="77777777" w:rsidR="009923D7" w:rsidRDefault="009923D7" w:rsidP="009923D7">
      <w:pPr>
        <w:pStyle w:val="PL"/>
      </w:pPr>
      <w:r>
        <w:t xml:space="preserve">    EUtranFrequency-Single:</w:t>
      </w:r>
    </w:p>
    <w:p w14:paraId="73FCB99A" w14:textId="77777777" w:rsidR="009923D7" w:rsidRDefault="009923D7" w:rsidP="009923D7">
      <w:pPr>
        <w:pStyle w:val="PL"/>
      </w:pPr>
      <w:r>
        <w:t xml:space="preserve">      allOf:</w:t>
      </w:r>
    </w:p>
    <w:p w14:paraId="4169319F" w14:textId="77777777" w:rsidR="009923D7" w:rsidRDefault="009923D7" w:rsidP="009923D7">
      <w:pPr>
        <w:pStyle w:val="PL"/>
      </w:pPr>
      <w:r>
        <w:t xml:space="preserve">        - $ref: 'TS28623_GenericNrm.yaml#/components/schemas/Top'</w:t>
      </w:r>
    </w:p>
    <w:p w14:paraId="7BA17128" w14:textId="77777777" w:rsidR="009923D7" w:rsidRDefault="009923D7" w:rsidP="009923D7">
      <w:pPr>
        <w:pStyle w:val="PL"/>
      </w:pPr>
      <w:r>
        <w:t xml:space="preserve">        - type: object</w:t>
      </w:r>
    </w:p>
    <w:p w14:paraId="7B7F07E9" w14:textId="77777777" w:rsidR="009923D7" w:rsidRDefault="009923D7" w:rsidP="009923D7">
      <w:pPr>
        <w:pStyle w:val="PL"/>
      </w:pPr>
      <w:r>
        <w:t xml:space="preserve">          properties:</w:t>
      </w:r>
    </w:p>
    <w:p w14:paraId="535F6390" w14:textId="77777777" w:rsidR="009923D7" w:rsidRDefault="009923D7" w:rsidP="009923D7">
      <w:pPr>
        <w:pStyle w:val="PL"/>
      </w:pPr>
      <w:r>
        <w:t xml:space="preserve">            attributes:</w:t>
      </w:r>
    </w:p>
    <w:p w14:paraId="0D7B7723" w14:textId="77777777" w:rsidR="009923D7" w:rsidRDefault="009923D7" w:rsidP="009923D7">
      <w:pPr>
        <w:pStyle w:val="PL"/>
      </w:pPr>
      <w:r>
        <w:t xml:space="preserve">              type: object</w:t>
      </w:r>
    </w:p>
    <w:p w14:paraId="54963BCD" w14:textId="77777777" w:rsidR="009923D7" w:rsidRDefault="009923D7" w:rsidP="009923D7">
      <w:pPr>
        <w:pStyle w:val="PL"/>
      </w:pPr>
      <w:r>
        <w:t xml:space="preserve">              properties:</w:t>
      </w:r>
    </w:p>
    <w:p w14:paraId="22810942" w14:textId="77777777" w:rsidR="009923D7" w:rsidRDefault="009923D7" w:rsidP="009923D7">
      <w:pPr>
        <w:pStyle w:val="PL"/>
      </w:pPr>
      <w:r>
        <w:t xml:space="preserve">                earfcnDL:</w:t>
      </w:r>
    </w:p>
    <w:p w14:paraId="4B4CDE07" w14:textId="77777777" w:rsidR="009923D7" w:rsidRDefault="009923D7" w:rsidP="009923D7">
      <w:pPr>
        <w:pStyle w:val="PL"/>
      </w:pPr>
      <w:r>
        <w:t xml:space="preserve">                  type: integer</w:t>
      </w:r>
    </w:p>
    <w:p w14:paraId="5EEE7D18" w14:textId="77777777" w:rsidR="009923D7" w:rsidRDefault="009923D7" w:rsidP="009923D7">
      <w:pPr>
        <w:pStyle w:val="PL"/>
      </w:pPr>
      <w:r>
        <w:t xml:space="preserve">                  minimum: 0</w:t>
      </w:r>
    </w:p>
    <w:p w14:paraId="7E41F7A7" w14:textId="77777777" w:rsidR="009923D7" w:rsidRDefault="009923D7" w:rsidP="009923D7">
      <w:pPr>
        <w:pStyle w:val="PL"/>
      </w:pPr>
      <w:r>
        <w:t xml:space="preserve">                  maximum: 262143</w:t>
      </w:r>
    </w:p>
    <w:p w14:paraId="43C6BE20" w14:textId="77777777" w:rsidR="009923D7" w:rsidRDefault="009923D7" w:rsidP="009923D7">
      <w:pPr>
        <w:pStyle w:val="PL"/>
      </w:pPr>
      <w:r>
        <w:t xml:space="preserve">                multiBandInfoListEutra:</w:t>
      </w:r>
    </w:p>
    <w:p w14:paraId="3A78A03A" w14:textId="77777777" w:rsidR="009923D7" w:rsidRDefault="009923D7" w:rsidP="009923D7">
      <w:pPr>
        <w:pStyle w:val="PL"/>
      </w:pPr>
      <w:r>
        <w:t xml:space="preserve">                  type: integer</w:t>
      </w:r>
    </w:p>
    <w:p w14:paraId="40A7994D" w14:textId="77777777" w:rsidR="009923D7" w:rsidRDefault="009923D7" w:rsidP="009923D7">
      <w:pPr>
        <w:pStyle w:val="PL"/>
      </w:pPr>
      <w:r>
        <w:t xml:space="preserve">                  minimum: 1</w:t>
      </w:r>
    </w:p>
    <w:p w14:paraId="78B0FCB4" w14:textId="77777777" w:rsidR="009923D7" w:rsidRDefault="009923D7" w:rsidP="009923D7">
      <w:pPr>
        <w:pStyle w:val="PL"/>
      </w:pPr>
      <w:r>
        <w:t xml:space="preserve">                  maximum: 256</w:t>
      </w:r>
    </w:p>
    <w:p w14:paraId="38DB8E83" w14:textId="77777777" w:rsidR="009923D7" w:rsidRDefault="009923D7" w:rsidP="009923D7">
      <w:pPr>
        <w:pStyle w:val="PL"/>
      </w:pPr>
    </w:p>
    <w:p w14:paraId="59F6FAA6" w14:textId="77777777" w:rsidR="009923D7" w:rsidRDefault="009923D7" w:rsidP="009923D7">
      <w:pPr>
        <w:pStyle w:val="PL"/>
      </w:pPr>
      <w:r>
        <w:t xml:space="preserve">    NrSectorCarrier-Single:</w:t>
      </w:r>
    </w:p>
    <w:p w14:paraId="72FAA1F2" w14:textId="77777777" w:rsidR="009923D7" w:rsidRDefault="009923D7" w:rsidP="009923D7">
      <w:pPr>
        <w:pStyle w:val="PL"/>
      </w:pPr>
      <w:r>
        <w:t xml:space="preserve">      allOf:</w:t>
      </w:r>
    </w:p>
    <w:p w14:paraId="1423B37C" w14:textId="77777777" w:rsidR="009923D7" w:rsidRDefault="009923D7" w:rsidP="009923D7">
      <w:pPr>
        <w:pStyle w:val="PL"/>
      </w:pPr>
      <w:r>
        <w:t xml:space="preserve">        - $ref: 'TS28623_GenericNrm.yaml#/components/schemas/Top'</w:t>
      </w:r>
    </w:p>
    <w:p w14:paraId="38A9452F" w14:textId="77777777" w:rsidR="009923D7" w:rsidRDefault="009923D7" w:rsidP="009923D7">
      <w:pPr>
        <w:pStyle w:val="PL"/>
      </w:pPr>
      <w:r>
        <w:t xml:space="preserve">        - type: object</w:t>
      </w:r>
    </w:p>
    <w:p w14:paraId="50CFEB33" w14:textId="77777777" w:rsidR="009923D7" w:rsidRDefault="009923D7" w:rsidP="009923D7">
      <w:pPr>
        <w:pStyle w:val="PL"/>
      </w:pPr>
      <w:r>
        <w:t xml:space="preserve">          properties:</w:t>
      </w:r>
    </w:p>
    <w:p w14:paraId="537ED62C" w14:textId="77777777" w:rsidR="009923D7" w:rsidRDefault="009923D7" w:rsidP="009923D7">
      <w:pPr>
        <w:pStyle w:val="PL"/>
      </w:pPr>
      <w:r>
        <w:t xml:space="preserve">            attributes:</w:t>
      </w:r>
    </w:p>
    <w:p w14:paraId="43EB3D3C" w14:textId="77777777" w:rsidR="009923D7" w:rsidRDefault="009923D7" w:rsidP="009923D7">
      <w:pPr>
        <w:pStyle w:val="PL"/>
      </w:pPr>
      <w:r>
        <w:t xml:space="preserve">              allOf:</w:t>
      </w:r>
    </w:p>
    <w:p w14:paraId="32990C2D" w14:textId="77777777" w:rsidR="009923D7" w:rsidRDefault="009923D7" w:rsidP="009923D7">
      <w:pPr>
        <w:pStyle w:val="PL"/>
      </w:pPr>
      <w:r>
        <w:t xml:space="preserve">                - $ref: 'TS28623_GenericNrm.yaml#/components/schemas/ManagedFunction-Attr'</w:t>
      </w:r>
    </w:p>
    <w:p w14:paraId="3474EAF9" w14:textId="77777777" w:rsidR="009923D7" w:rsidRDefault="009923D7" w:rsidP="009923D7">
      <w:pPr>
        <w:pStyle w:val="PL"/>
      </w:pPr>
      <w:r>
        <w:t xml:space="preserve">                - type: object</w:t>
      </w:r>
    </w:p>
    <w:p w14:paraId="04671705" w14:textId="77777777" w:rsidR="009923D7" w:rsidRDefault="009923D7" w:rsidP="009923D7">
      <w:pPr>
        <w:pStyle w:val="PL"/>
      </w:pPr>
      <w:r>
        <w:t xml:space="preserve">                  properties:</w:t>
      </w:r>
    </w:p>
    <w:p w14:paraId="01EAD604" w14:textId="77777777" w:rsidR="009923D7" w:rsidRDefault="009923D7" w:rsidP="009923D7">
      <w:pPr>
        <w:pStyle w:val="PL"/>
      </w:pPr>
      <w:r>
        <w:t xml:space="preserve">                    txDirection:</w:t>
      </w:r>
    </w:p>
    <w:p w14:paraId="2920F799" w14:textId="77777777" w:rsidR="009923D7" w:rsidRDefault="009923D7" w:rsidP="009923D7">
      <w:pPr>
        <w:pStyle w:val="PL"/>
      </w:pPr>
      <w:r>
        <w:t xml:space="preserve">                      $ref: '#/components/schemas/TxDirection'</w:t>
      </w:r>
    </w:p>
    <w:p w14:paraId="70C77F80" w14:textId="77777777" w:rsidR="009923D7" w:rsidRDefault="009923D7" w:rsidP="009923D7">
      <w:pPr>
        <w:pStyle w:val="PL"/>
      </w:pPr>
      <w:r>
        <w:t xml:space="preserve">                    configuredMaxTxPower:</w:t>
      </w:r>
    </w:p>
    <w:p w14:paraId="307336F4" w14:textId="77777777" w:rsidR="009923D7" w:rsidRDefault="009923D7" w:rsidP="009923D7">
      <w:pPr>
        <w:pStyle w:val="PL"/>
      </w:pPr>
      <w:r>
        <w:t xml:space="preserve">                      type: integer</w:t>
      </w:r>
    </w:p>
    <w:p w14:paraId="4F100662" w14:textId="77777777" w:rsidR="009923D7" w:rsidRDefault="009923D7" w:rsidP="009923D7">
      <w:pPr>
        <w:pStyle w:val="PL"/>
      </w:pPr>
      <w:r>
        <w:t xml:space="preserve">                    arfcnDL:</w:t>
      </w:r>
    </w:p>
    <w:p w14:paraId="34D1ABFA" w14:textId="77777777" w:rsidR="009923D7" w:rsidRDefault="009923D7" w:rsidP="009923D7">
      <w:pPr>
        <w:pStyle w:val="PL"/>
      </w:pPr>
      <w:r>
        <w:t xml:space="preserve">                      type: integer</w:t>
      </w:r>
    </w:p>
    <w:p w14:paraId="6ABF6F82" w14:textId="77777777" w:rsidR="009923D7" w:rsidRDefault="009923D7" w:rsidP="009923D7">
      <w:pPr>
        <w:pStyle w:val="PL"/>
      </w:pPr>
      <w:r>
        <w:t xml:space="preserve">                    arfcnUL:</w:t>
      </w:r>
    </w:p>
    <w:p w14:paraId="4D25B853" w14:textId="77777777" w:rsidR="009923D7" w:rsidRDefault="009923D7" w:rsidP="009923D7">
      <w:pPr>
        <w:pStyle w:val="PL"/>
      </w:pPr>
      <w:r>
        <w:t xml:space="preserve">                      type: integer</w:t>
      </w:r>
    </w:p>
    <w:p w14:paraId="3B1D29C9" w14:textId="77777777" w:rsidR="009923D7" w:rsidRDefault="009923D7" w:rsidP="009923D7">
      <w:pPr>
        <w:pStyle w:val="PL"/>
      </w:pPr>
      <w:r>
        <w:t xml:space="preserve">                    bSChannelBwDL:</w:t>
      </w:r>
    </w:p>
    <w:p w14:paraId="68D8D17E" w14:textId="77777777" w:rsidR="009923D7" w:rsidRDefault="009923D7" w:rsidP="009923D7">
      <w:pPr>
        <w:pStyle w:val="PL"/>
      </w:pPr>
      <w:r>
        <w:t xml:space="preserve">                      type: integer</w:t>
      </w:r>
    </w:p>
    <w:p w14:paraId="60E9C7EE" w14:textId="77777777" w:rsidR="009923D7" w:rsidRDefault="009923D7" w:rsidP="009923D7">
      <w:pPr>
        <w:pStyle w:val="PL"/>
      </w:pPr>
      <w:r>
        <w:t xml:space="preserve">                    bSChannelBwUL:</w:t>
      </w:r>
    </w:p>
    <w:p w14:paraId="03A7EAA7" w14:textId="77777777" w:rsidR="009923D7" w:rsidRDefault="009923D7" w:rsidP="009923D7">
      <w:pPr>
        <w:pStyle w:val="PL"/>
      </w:pPr>
      <w:r>
        <w:t xml:space="preserve">                      type: integer</w:t>
      </w:r>
    </w:p>
    <w:p w14:paraId="5BE1BF70" w14:textId="77777777" w:rsidR="009923D7" w:rsidRDefault="009923D7" w:rsidP="009923D7">
      <w:pPr>
        <w:pStyle w:val="PL"/>
      </w:pPr>
      <w:r>
        <w:t xml:space="preserve">                    sectorEquipmentFunctionRef:</w:t>
      </w:r>
    </w:p>
    <w:p w14:paraId="7E7A236B" w14:textId="77777777" w:rsidR="009923D7" w:rsidRDefault="009923D7" w:rsidP="009923D7">
      <w:pPr>
        <w:pStyle w:val="PL"/>
      </w:pPr>
      <w:r>
        <w:t xml:space="preserve">                      $ref: 'TS28623_ComDefs.yaml#/components/schemas/Dn'</w:t>
      </w:r>
    </w:p>
    <w:p w14:paraId="2EADCA1D" w14:textId="77777777" w:rsidR="009923D7" w:rsidRDefault="009923D7" w:rsidP="009923D7">
      <w:pPr>
        <w:pStyle w:val="PL"/>
      </w:pPr>
      <w:r>
        <w:t xml:space="preserve">        - $ref: 'TS28623_GenericNrm.yaml#/components/schemas/ManagedFunction-ncO'</w:t>
      </w:r>
    </w:p>
    <w:p w14:paraId="5C2F9951" w14:textId="77777777" w:rsidR="009923D7" w:rsidRDefault="009923D7" w:rsidP="009923D7">
      <w:pPr>
        <w:pStyle w:val="PL"/>
      </w:pPr>
      <w:r>
        <w:t xml:space="preserve">        - type: object</w:t>
      </w:r>
    </w:p>
    <w:p w14:paraId="2919B003" w14:textId="77777777" w:rsidR="009923D7" w:rsidRDefault="009923D7" w:rsidP="009923D7">
      <w:pPr>
        <w:pStyle w:val="PL"/>
      </w:pPr>
      <w:r>
        <w:t xml:space="preserve">          properties:</w:t>
      </w:r>
    </w:p>
    <w:p w14:paraId="59823908" w14:textId="77777777" w:rsidR="009923D7" w:rsidRDefault="009923D7" w:rsidP="009923D7">
      <w:pPr>
        <w:pStyle w:val="PL"/>
      </w:pPr>
      <w:r>
        <w:t xml:space="preserve">            CommonBeamformingFunction:</w:t>
      </w:r>
    </w:p>
    <w:p w14:paraId="73D2CEDB" w14:textId="77777777" w:rsidR="009923D7" w:rsidRDefault="009923D7" w:rsidP="009923D7">
      <w:pPr>
        <w:pStyle w:val="PL"/>
      </w:pPr>
      <w:r>
        <w:t xml:space="preserve">              $ref: '#/components/schemas/CommonBeamformingFunction-Single'</w:t>
      </w:r>
    </w:p>
    <w:p w14:paraId="7956976C" w14:textId="77777777" w:rsidR="009923D7" w:rsidRDefault="009923D7" w:rsidP="009923D7">
      <w:pPr>
        <w:pStyle w:val="PL"/>
      </w:pPr>
      <w:r>
        <w:t xml:space="preserve">    Bwp-Single:</w:t>
      </w:r>
    </w:p>
    <w:p w14:paraId="09FC11C9" w14:textId="77777777" w:rsidR="009923D7" w:rsidRDefault="009923D7" w:rsidP="009923D7">
      <w:pPr>
        <w:pStyle w:val="PL"/>
      </w:pPr>
      <w:r>
        <w:t xml:space="preserve">      allOf:</w:t>
      </w:r>
    </w:p>
    <w:p w14:paraId="2642EFC3" w14:textId="77777777" w:rsidR="009923D7" w:rsidRDefault="009923D7" w:rsidP="009923D7">
      <w:pPr>
        <w:pStyle w:val="PL"/>
      </w:pPr>
      <w:r>
        <w:t xml:space="preserve">        - $ref: 'TS28623_GenericNrm.yaml#/components/schemas/Top'</w:t>
      </w:r>
    </w:p>
    <w:p w14:paraId="70F4D7F7" w14:textId="77777777" w:rsidR="009923D7" w:rsidRDefault="009923D7" w:rsidP="009923D7">
      <w:pPr>
        <w:pStyle w:val="PL"/>
      </w:pPr>
      <w:r>
        <w:t xml:space="preserve">        - type: object</w:t>
      </w:r>
    </w:p>
    <w:p w14:paraId="7C0E0D8C" w14:textId="77777777" w:rsidR="009923D7" w:rsidRDefault="009923D7" w:rsidP="009923D7">
      <w:pPr>
        <w:pStyle w:val="PL"/>
      </w:pPr>
      <w:r>
        <w:t xml:space="preserve">          properties:</w:t>
      </w:r>
    </w:p>
    <w:p w14:paraId="422AA693" w14:textId="77777777" w:rsidR="009923D7" w:rsidRDefault="009923D7" w:rsidP="009923D7">
      <w:pPr>
        <w:pStyle w:val="PL"/>
      </w:pPr>
      <w:r>
        <w:t xml:space="preserve">            attributes:</w:t>
      </w:r>
    </w:p>
    <w:p w14:paraId="794532D6" w14:textId="77777777" w:rsidR="009923D7" w:rsidRDefault="009923D7" w:rsidP="009923D7">
      <w:pPr>
        <w:pStyle w:val="PL"/>
      </w:pPr>
      <w:r>
        <w:t xml:space="preserve">              allOf:</w:t>
      </w:r>
    </w:p>
    <w:p w14:paraId="6EBC28FC" w14:textId="77777777" w:rsidR="009923D7" w:rsidRDefault="009923D7" w:rsidP="009923D7">
      <w:pPr>
        <w:pStyle w:val="PL"/>
      </w:pPr>
      <w:r>
        <w:t xml:space="preserve">                - $ref: 'TS28623_GenericNrm.yaml#/components/schemas/ManagedFunction-Attr'</w:t>
      </w:r>
    </w:p>
    <w:p w14:paraId="437D4575" w14:textId="77777777" w:rsidR="009923D7" w:rsidRDefault="009923D7" w:rsidP="009923D7">
      <w:pPr>
        <w:pStyle w:val="PL"/>
      </w:pPr>
      <w:r>
        <w:lastRenderedPageBreak/>
        <w:t xml:space="preserve">                - type: object</w:t>
      </w:r>
    </w:p>
    <w:p w14:paraId="37DE615C" w14:textId="77777777" w:rsidR="009923D7" w:rsidRDefault="009923D7" w:rsidP="009923D7">
      <w:pPr>
        <w:pStyle w:val="PL"/>
      </w:pPr>
      <w:r>
        <w:t xml:space="preserve">                  properties:</w:t>
      </w:r>
    </w:p>
    <w:p w14:paraId="6949E7AD" w14:textId="77777777" w:rsidR="009923D7" w:rsidRDefault="009923D7" w:rsidP="009923D7">
      <w:pPr>
        <w:pStyle w:val="PL"/>
      </w:pPr>
      <w:r>
        <w:t xml:space="preserve">                    bwpContext:</w:t>
      </w:r>
    </w:p>
    <w:p w14:paraId="5349CF35" w14:textId="77777777" w:rsidR="009923D7" w:rsidRDefault="009923D7" w:rsidP="009923D7">
      <w:pPr>
        <w:pStyle w:val="PL"/>
      </w:pPr>
      <w:r>
        <w:t xml:space="preserve">                      $ref: '#/components/schemas/BwpContext'</w:t>
      </w:r>
    </w:p>
    <w:p w14:paraId="519F0BA7" w14:textId="77777777" w:rsidR="009923D7" w:rsidRDefault="009923D7" w:rsidP="009923D7">
      <w:pPr>
        <w:pStyle w:val="PL"/>
      </w:pPr>
      <w:r>
        <w:t xml:space="preserve">                    isInitialBwp:</w:t>
      </w:r>
    </w:p>
    <w:p w14:paraId="5D8EF8FB" w14:textId="77777777" w:rsidR="009923D7" w:rsidRDefault="009923D7" w:rsidP="009923D7">
      <w:pPr>
        <w:pStyle w:val="PL"/>
      </w:pPr>
      <w:r>
        <w:t xml:space="preserve">                      $ref: '#/components/schemas/IsInitialBwp'</w:t>
      </w:r>
    </w:p>
    <w:p w14:paraId="50F2A3ED" w14:textId="77777777" w:rsidR="009923D7" w:rsidRDefault="009923D7" w:rsidP="009923D7">
      <w:pPr>
        <w:pStyle w:val="PL"/>
      </w:pPr>
      <w:r>
        <w:t xml:space="preserve">                    subCarrierSpacing:</w:t>
      </w:r>
    </w:p>
    <w:p w14:paraId="0787A6C6" w14:textId="77777777" w:rsidR="009923D7" w:rsidRDefault="009923D7" w:rsidP="009923D7">
      <w:pPr>
        <w:pStyle w:val="PL"/>
      </w:pPr>
      <w:r>
        <w:t xml:space="preserve">                      type: integer</w:t>
      </w:r>
    </w:p>
    <w:p w14:paraId="7A15AE14" w14:textId="77777777" w:rsidR="009923D7" w:rsidRDefault="009923D7" w:rsidP="009923D7">
      <w:pPr>
        <w:pStyle w:val="PL"/>
      </w:pPr>
      <w:r>
        <w:t xml:space="preserve">                    cyclicPrefix:</w:t>
      </w:r>
    </w:p>
    <w:p w14:paraId="2CC41F4A" w14:textId="77777777" w:rsidR="009923D7" w:rsidRDefault="009923D7" w:rsidP="009923D7">
      <w:pPr>
        <w:pStyle w:val="PL"/>
      </w:pPr>
      <w:r>
        <w:t xml:space="preserve">                      $ref: '#/components/schemas/CyclicPrefix'</w:t>
      </w:r>
    </w:p>
    <w:p w14:paraId="7AF1349E" w14:textId="77777777" w:rsidR="009923D7" w:rsidRDefault="009923D7" w:rsidP="009923D7">
      <w:pPr>
        <w:pStyle w:val="PL"/>
      </w:pPr>
      <w:r>
        <w:t xml:space="preserve">                    startRB:</w:t>
      </w:r>
    </w:p>
    <w:p w14:paraId="127C9055" w14:textId="77777777" w:rsidR="009923D7" w:rsidRDefault="009923D7" w:rsidP="009923D7">
      <w:pPr>
        <w:pStyle w:val="PL"/>
      </w:pPr>
      <w:r>
        <w:t xml:space="preserve">                      type: integer</w:t>
      </w:r>
    </w:p>
    <w:p w14:paraId="4FB9B4F7" w14:textId="77777777" w:rsidR="009923D7" w:rsidRDefault="009923D7" w:rsidP="009923D7">
      <w:pPr>
        <w:pStyle w:val="PL"/>
      </w:pPr>
      <w:r>
        <w:t xml:space="preserve">                    numberOfRBs:</w:t>
      </w:r>
    </w:p>
    <w:p w14:paraId="22604864" w14:textId="77777777" w:rsidR="009923D7" w:rsidRDefault="009923D7" w:rsidP="009923D7">
      <w:pPr>
        <w:pStyle w:val="PL"/>
      </w:pPr>
      <w:r>
        <w:t xml:space="preserve">                      type: integer</w:t>
      </w:r>
    </w:p>
    <w:p w14:paraId="62C5E3F1" w14:textId="77777777" w:rsidR="009923D7" w:rsidRDefault="009923D7" w:rsidP="009923D7">
      <w:pPr>
        <w:pStyle w:val="PL"/>
      </w:pPr>
      <w:r>
        <w:t xml:space="preserve">        - $ref: 'TS28623_GenericNrm.yaml#/components/schemas/ManagedFunction-ncO'</w:t>
      </w:r>
    </w:p>
    <w:p w14:paraId="5CC6768E" w14:textId="77777777" w:rsidR="009923D7" w:rsidRDefault="009923D7" w:rsidP="009923D7">
      <w:pPr>
        <w:pStyle w:val="PL"/>
      </w:pPr>
      <w:r>
        <w:t xml:space="preserve">    CommonBeamformingFunction-Single:</w:t>
      </w:r>
    </w:p>
    <w:p w14:paraId="44BF15E7" w14:textId="77777777" w:rsidR="009923D7" w:rsidRDefault="009923D7" w:rsidP="009923D7">
      <w:pPr>
        <w:pStyle w:val="PL"/>
      </w:pPr>
      <w:r>
        <w:t xml:space="preserve">      allOf:</w:t>
      </w:r>
    </w:p>
    <w:p w14:paraId="71B82378" w14:textId="77777777" w:rsidR="009923D7" w:rsidRDefault="009923D7" w:rsidP="009923D7">
      <w:pPr>
        <w:pStyle w:val="PL"/>
      </w:pPr>
      <w:r>
        <w:t xml:space="preserve">        - $ref: 'TS28623_GenericNrm.yaml#/components/schemas/Top'</w:t>
      </w:r>
    </w:p>
    <w:p w14:paraId="4035A9A8" w14:textId="77777777" w:rsidR="009923D7" w:rsidRDefault="009923D7" w:rsidP="009923D7">
      <w:pPr>
        <w:pStyle w:val="PL"/>
      </w:pPr>
      <w:r>
        <w:t xml:space="preserve">        - type: object</w:t>
      </w:r>
    </w:p>
    <w:p w14:paraId="65BA5DA2" w14:textId="77777777" w:rsidR="009923D7" w:rsidRDefault="009923D7" w:rsidP="009923D7">
      <w:pPr>
        <w:pStyle w:val="PL"/>
      </w:pPr>
      <w:r>
        <w:t xml:space="preserve">          properties:</w:t>
      </w:r>
    </w:p>
    <w:p w14:paraId="39A6F442" w14:textId="77777777" w:rsidR="009923D7" w:rsidRDefault="009923D7" w:rsidP="009923D7">
      <w:pPr>
        <w:pStyle w:val="PL"/>
      </w:pPr>
      <w:r>
        <w:t xml:space="preserve">            attributes:</w:t>
      </w:r>
    </w:p>
    <w:p w14:paraId="54F54ABD" w14:textId="77777777" w:rsidR="009923D7" w:rsidRDefault="009923D7" w:rsidP="009923D7">
      <w:pPr>
        <w:pStyle w:val="PL"/>
      </w:pPr>
      <w:r>
        <w:t xml:space="preserve">              allOf:</w:t>
      </w:r>
    </w:p>
    <w:p w14:paraId="6141086E" w14:textId="77777777" w:rsidR="009923D7" w:rsidRDefault="009923D7" w:rsidP="009923D7">
      <w:pPr>
        <w:pStyle w:val="PL"/>
      </w:pPr>
      <w:r>
        <w:t xml:space="preserve">                - type: object</w:t>
      </w:r>
    </w:p>
    <w:p w14:paraId="16ED40A6" w14:textId="77777777" w:rsidR="009923D7" w:rsidRDefault="009923D7" w:rsidP="009923D7">
      <w:pPr>
        <w:pStyle w:val="PL"/>
      </w:pPr>
      <w:r>
        <w:t xml:space="preserve">                  properties:</w:t>
      </w:r>
    </w:p>
    <w:p w14:paraId="26D5EE3B" w14:textId="77777777" w:rsidR="009923D7" w:rsidRDefault="009923D7" w:rsidP="009923D7">
      <w:pPr>
        <w:pStyle w:val="PL"/>
      </w:pPr>
      <w:r>
        <w:t xml:space="preserve">                    coverageShape:</w:t>
      </w:r>
    </w:p>
    <w:p w14:paraId="782123AC" w14:textId="77777777" w:rsidR="009923D7" w:rsidRDefault="009923D7" w:rsidP="009923D7">
      <w:pPr>
        <w:pStyle w:val="PL"/>
      </w:pPr>
      <w:r>
        <w:t xml:space="preserve">                      $ref: '#/components/schemas/CoverageShape'</w:t>
      </w:r>
    </w:p>
    <w:p w14:paraId="2A628050" w14:textId="77777777" w:rsidR="009923D7" w:rsidRDefault="009923D7" w:rsidP="009923D7">
      <w:pPr>
        <w:pStyle w:val="PL"/>
      </w:pPr>
      <w:r>
        <w:t xml:space="preserve">                    digitalAzimuth:</w:t>
      </w:r>
    </w:p>
    <w:p w14:paraId="1FE1363C" w14:textId="77777777" w:rsidR="009923D7" w:rsidRDefault="009923D7" w:rsidP="009923D7">
      <w:pPr>
        <w:pStyle w:val="PL"/>
      </w:pPr>
      <w:r>
        <w:t xml:space="preserve">                      $ref: '#/components/schemas/DigitalAzimuth'</w:t>
      </w:r>
    </w:p>
    <w:p w14:paraId="1DEA65FA" w14:textId="77777777" w:rsidR="009923D7" w:rsidRDefault="009923D7" w:rsidP="009923D7">
      <w:pPr>
        <w:pStyle w:val="PL"/>
      </w:pPr>
      <w:r>
        <w:t xml:space="preserve">                    digitalTilt:</w:t>
      </w:r>
    </w:p>
    <w:p w14:paraId="4456FAEA" w14:textId="77777777" w:rsidR="009923D7" w:rsidRDefault="009923D7" w:rsidP="009923D7">
      <w:pPr>
        <w:pStyle w:val="PL"/>
      </w:pPr>
      <w:r>
        <w:t xml:space="preserve">                      $ref: '#/components/schemas/DigitalTilt'</w:t>
      </w:r>
    </w:p>
    <w:p w14:paraId="57E4CDB4" w14:textId="77777777" w:rsidR="009923D7" w:rsidRDefault="009923D7" w:rsidP="009923D7">
      <w:pPr>
        <w:pStyle w:val="PL"/>
      </w:pPr>
      <w:r>
        <w:t xml:space="preserve">        - type: object</w:t>
      </w:r>
    </w:p>
    <w:p w14:paraId="7FB46567" w14:textId="77777777" w:rsidR="009923D7" w:rsidRDefault="009923D7" w:rsidP="009923D7">
      <w:pPr>
        <w:pStyle w:val="PL"/>
      </w:pPr>
      <w:r>
        <w:t xml:space="preserve">          properties:</w:t>
      </w:r>
    </w:p>
    <w:p w14:paraId="46A319A7" w14:textId="77777777" w:rsidR="009923D7" w:rsidRDefault="009923D7" w:rsidP="009923D7">
      <w:pPr>
        <w:pStyle w:val="PL"/>
      </w:pPr>
      <w:r>
        <w:t xml:space="preserve">            Beam:</w:t>
      </w:r>
    </w:p>
    <w:p w14:paraId="7A1BF19C" w14:textId="77777777" w:rsidR="009923D7" w:rsidRDefault="009923D7" w:rsidP="009923D7">
      <w:pPr>
        <w:pStyle w:val="PL"/>
      </w:pPr>
      <w:r>
        <w:t xml:space="preserve">              $ref: '#/components/schemas/Beam-Multiple'</w:t>
      </w:r>
    </w:p>
    <w:p w14:paraId="1D10D4A0" w14:textId="77777777" w:rsidR="009923D7" w:rsidRDefault="009923D7" w:rsidP="009923D7">
      <w:pPr>
        <w:pStyle w:val="PL"/>
      </w:pPr>
      <w:r>
        <w:t xml:space="preserve">    Beam-Single:</w:t>
      </w:r>
    </w:p>
    <w:p w14:paraId="29B9C7C8" w14:textId="77777777" w:rsidR="009923D7" w:rsidRDefault="009923D7" w:rsidP="009923D7">
      <w:pPr>
        <w:pStyle w:val="PL"/>
      </w:pPr>
      <w:r>
        <w:t xml:space="preserve">      allOf:</w:t>
      </w:r>
    </w:p>
    <w:p w14:paraId="57320C56" w14:textId="77777777" w:rsidR="009923D7" w:rsidRDefault="009923D7" w:rsidP="009923D7">
      <w:pPr>
        <w:pStyle w:val="PL"/>
      </w:pPr>
      <w:r>
        <w:t xml:space="preserve">        - $ref: 'TS28623_GenericNrm.yaml#/components/schemas/Top'</w:t>
      </w:r>
    </w:p>
    <w:p w14:paraId="3610206D" w14:textId="77777777" w:rsidR="009923D7" w:rsidRDefault="009923D7" w:rsidP="009923D7">
      <w:pPr>
        <w:pStyle w:val="PL"/>
      </w:pPr>
      <w:r>
        <w:t xml:space="preserve">        - type: object</w:t>
      </w:r>
    </w:p>
    <w:p w14:paraId="23B8BFA1" w14:textId="77777777" w:rsidR="009923D7" w:rsidRDefault="009923D7" w:rsidP="009923D7">
      <w:pPr>
        <w:pStyle w:val="PL"/>
      </w:pPr>
      <w:r>
        <w:t xml:space="preserve">          properties:</w:t>
      </w:r>
    </w:p>
    <w:p w14:paraId="019C48A7" w14:textId="77777777" w:rsidR="009923D7" w:rsidRDefault="009923D7" w:rsidP="009923D7">
      <w:pPr>
        <w:pStyle w:val="PL"/>
      </w:pPr>
      <w:r>
        <w:t xml:space="preserve">            attributes:</w:t>
      </w:r>
    </w:p>
    <w:p w14:paraId="639BD4E1" w14:textId="77777777" w:rsidR="009923D7" w:rsidRDefault="009923D7" w:rsidP="009923D7">
      <w:pPr>
        <w:pStyle w:val="PL"/>
      </w:pPr>
      <w:r>
        <w:t xml:space="preserve">              allOf:</w:t>
      </w:r>
    </w:p>
    <w:p w14:paraId="6C42AE01" w14:textId="77777777" w:rsidR="009923D7" w:rsidRDefault="009923D7" w:rsidP="009923D7">
      <w:pPr>
        <w:pStyle w:val="PL"/>
      </w:pPr>
      <w:r>
        <w:t xml:space="preserve">                - type: object</w:t>
      </w:r>
    </w:p>
    <w:p w14:paraId="551A41BE" w14:textId="77777777" w:rsidR="009923D7" w:rsidRDefault="009923D7" w:rsidP="009923D7">
      <w:pPr>
        <w:pStyle w:val="PL"/>
      </w:pPr>
      <w:r>
        <w:t xml:space="preserve">                  properties:</w:t>
      </w:r>
    </w:p>
    <w:p w14:paraId="6B58E6B8" w14:textId="77777777" w:rsidR="009923D7" w:rsidRDefault="009923D7" w:rsidP="009923D7">
      <w:pPr>
        <w:pStyle w:val="PL"/>
      </w:pPr>
      <w:r>
        <w:t xml:space="preserve">                    beamIndex:</w:t>
      </w:r>
    </w:p>
    <w:p w14:paraId="4C9812BC" w14:textId="77777777" w:rsidR="009923D7" w:rsidRDefault="009923D7" w:rsidP="009923D7">
      <w:pPr>
        <w:pStyle w:val="PL"/>
      </w:pPr>
      <w:r>
        <w:t xml:space="preserve">                      type: integer</w:t>
      </w:r>
    </w:p>
    <w:p w14:paraId="011393BD" w14:textId="77777777" w:rsidR="009923D7" w:rsidRDefault="009923D7" w:rsidP="009923D7">
      <w:pPr>
        <w:pStyle w:val="PL"/>
      </w:pPr>
      <w:r>
        <w:t xml:space="preserve">                    beamType:</w:t>
      </w:r>
    </w:p>
    <w:p w14:paraId="67175A2D" w14:textId="77777777" w:rsidR="009923D7" w:rsidRDefault="009923D7" w:rsidP="009923D7">
      <w:pPr>
        <w:pStyle w:val="PL"/>
      </w:pPr>
      <w:r>
        <w:t xml:space="preserve">                      type: string</w:t>
      </w:r>
    </w:p>
    <w:p w14:paraId="05EB6A1C" w14:textId="77777777" w:rsidR="009923D7" w:rsidRDefault="009923D7" w:rsidP="009923D7">
      <w:pPr>
        <w:pStyle w:val="PL"/>
      </w:pPr>
      <w:r>
        <w:t xml:space="preserve">                      enum:</w:t>
      </w:r>
    </w:p>
    <w:p w14:paraId="3352797B" w14:textId="77777777" w:rsidR="009923D7" w:rsidRDefault="009923D7" w:rsidP="009923D7">
      <w:pPr>
        <w:pStyle w:val="PL"/>
      </w:pPr>
      <w:r>
        <w:t xml:space="preserve">                        - SSB-BEAM</w:t>
      </w:r>
    </w:p>
    <w:p w14:paraId="7E0B3E32" w14:textId="77777777" w:rsidR="009923D7" w:rsidRDefault="009923D7" w:rsidP="009923D7">
      <w:pPr>
        <w:pStyle w:val="PL"/>
      </w:pPr>
      <w:r>
        <w:t xml:space="preserve">                    beamAzimuth:</w:t>
      </w:r>
    </w:p>
    <w:p w14:paraId="105DEE31" w14:textId="77777777" w:rsidR="009923D7" w:rsidRDefault="009923D7" w:rsidP="009923D7">
      <w:pPr>
        <w:pStyle w:val="PL"/>
      </w:pPr>
      <w:r>
        <w:t xml:space="preserve">                      type: integer</w:t>
      </w:r>
    </w:p>
    <w:p w14:paraId="7E87822C" w14:textId="77777777" w:rsidR="009923D7" w:rsidRDefault="009923D7" w:rsidP="009923D7">
      <w:pPr>
        <w:pStyle w:val="PL"/>
      </w:pPr>
      <w:r>
        <w:t xml:space="preserve">                      minimum: -1800</w:t>
      </w:r>
    </w:p>
    <w:p w14:paraId="2F99D0EA" w14:textId="77777777" w:rsidR="009923D7" w:rsidRDefault="009923D7" w:rsidP="009923D7">
      <w:pPr>
        <w:pStyle w:val="PL"/>
      </w:pPr>
      <w:r>
        <w:t xml:space="preserve">                      maximum: 1800</w:t>
      </w:r>
    </w:p>
    <w:p w14:paraId="3AF06F75" w14:textId="77777777" w:rsidR="009923D7" w:rsidRDefault="009923D7" w:rsidP="009923D7">
      <w:pPr>
        <w:pStyle w:val="PL"/>
      </w:pPr>
      <w:r>
        <w:t xml:space="preserve">                    beamTilt:</w:t>
      </w:r>
    </w:p>
    <w:p w14:paraId="34F0BC2A" w14:textId="77777777" w:rsidR="009923D7" w:rsidRDefault="009923D7" w:rsidP="009923D7">
      <w:pPr>
        <w:pStyle w:val="PL"/>
      </w:pPr>
      <w:r>
        <w:t xml:space="preserve">                      type: integer</w:t>
      </w:r>
    </w:p>
    <w:p w14:paraId="126F56E0" w14:textId="77777777" w:rsidR="009923D7" w:rsidRDefault="009923D7" w:rsidP="009923D7">
      <w:pPr>
        <w:pStyle w:val="PL"/>
      </w:pPr>
      <w:r>
        <w:t xml:space="preserve">                      minimum: -900</w:t>
      </w:r>
    </w:p>
    <w:p w14:paraId="54648B04" w14:textId="77777777" w:rsidR="009923D7" w:rsidRDefault="009923D7" w:rsidP="009923D7">
      <w:pPr>
        <w:pStyle w:val="PL"/>
      </w:pPr>
      <w:r>
        <w:t xml:space="preserve">                      maximum: 900</w:t>
      </w:r>
    </w:p>
    <w:p w14:paraId="303608C6" w14:textId="77777777" w:rsidR="009923D7" w:rsidRDefault="009923D7" w:rsidP="009923D7">
      <w:pPr>
        <w:pStyle w:val="PL"/>
      </w:pPr>
      <w:r>
        <w:t xml:space="preserve">                    beamHorizWidth:</w:t>
      </w:r>
    </w:p>
    <w:p w14:paraId="23FB521F" w14:textId="77777777" w:rsidR="009923D7" w:rsidRDefault="009923D7" w:rsidP="009923D7">
      <w:pPr>
        <w:pStyle w:val="PL"/>
      </w:pPr>
      <w:r>
        <w:t xml:space="preserve">                      type: integer</w:t>
      </w:r>
    </w:p>
    <w:p w14:paraId="7B8A3FF5" w14:textId="77777777" w:rsidR="009923D7" w:rsidRDefault="009923D7" w:rsidP="009923D7">
      <w:pPr>
        <w:pStyle w:val="PL"/>
      </w:pPr>
      <w:r>
        <w:t xml:space="preserve">                      minimum: 0</w:t>
      </w:r>
    </w:p>
    <w:p w14:paraId="01C48BE6" w14:textId="77777777" w:rsidR="009923D7" w:rsidRDefault="009923D7" w:rsidP="009923D7">
      <w:pPr>
        <w:pStyle w:val="PL"/>
      </w:pPr>
      <w:r>
        <w:t xml:space="preserve">                      maximum: 3599</w:t>
      </w:r>
    </w:p>
    <w:p w14:paraId="6C37ADA0" w14:textId="77777777" w:rsidR="009923D7" w:rsidRDefault="009923D7" w:rsidP="009923D7">
      <w:pPr>
        <w:pStyle w:val="PL"/>
      </w:pPr>
      <w:r>
        <w:t xml:space="preserve">                    beamVertWidth:</w:t>
      </w:r>
    </w:p>
    <w:p w14:paraId="2F0CC060" w14:textId="77777777" w:rsidR="009923D7" w:rsidRDefault="009923D7" w:rsidP="009923D7">
      <w:pPr>
        <w:pStyle w:val="PL"/>
      </w:pPr>
      <w:r>
        <w:t xml:space="preserve">                      type: integer</w:t>
      </w:r>
    </w:p>
    <w:p w14:paraId="173CE6FD" w14:textId="77777777" w:rsidR="009923D7" w:rsidRDefault="009923D7" w:rsidP="009923D7">
      <w:pPr>
        <w:pStyle w:val="PL"/>
      </w:pPr>
      <w:r>
        <w:t xml:space="preserve">                      minimum: 0</w:t>
      </w:r>
    </w:p>
    <w:p w14:paraId="16762FA9" w14:textId="77777777" w:rsidR="009923D7" w:rsidRDefault="009923D7" w:rsidP="009923D7">
      <w:pPr>
        <w:pStyle w:val="PL"/>
      </w:pPr>
      <w:r>
        <w:t xml:space="preserve">                      maximum: 1800</w:t>
      </w:r>
    </w:p>
    <w:p w14:paraId="4F0F1F44" w14:textId="77777777" w:rsidR="009923D7" w:rsidRDefault="009923D7" w:rsidP="009923D7">
      <w:pPr>
        <w:pStyle w:val="PL"/>
      </w:pPr>
      <w:r>
        <w:t xml:space="preserve">    RRMPolicyRatio-Single:</w:t>
      </w:r>
    </w:p>
    <w:p w14:paraId="122F4860" w14:textId="77777777" w:rsidR="009923D7" w:rsidRDefault="009923D7" w:rsidP="009923D7">
      <w:pPr>
        <w:pStyle w:val="PL"/>
      </w:pPr>
      <w:r>
        <w:t xml:space="preserve">      allOf:</w:t>
      </w:r>
    </w:p>
    <w:p w14:paraId="3AF84818" w14:textId="77777777" w:rsidR="009923D7" w:rsidRDefault="009923D7" w:rsidP="009923D7">
      <w:pPr>
        <w:pStyle w:val="PL"/>
      </w:pPr>
      <w:r>
        <w:t xml:space="preserve">        - $ref: 'TS28623_GenericNrm.yaml#/components/schemas/Top'</w:t>
      </w:r>
    </w:p>
    <w:p w14:paraId="61F2838E" w14:textId="77777777" w:rsidR="009923D7" w:rsidRDefault="009923D7" w:rsidP="009923D7">
      <w:pPr>
        <w:pStyle w:val="PL"/>
      </w:pPr>
      <w:r>
        <w:t xml:space="preserve">        - type: object</w:t>
      </w:r>
    </w:p>
    <w:p w14:paraId="2FADB953" w14:textId="77777777" w:rsidR="009923D7" w:rsidRDefault="009923D7" w:rsidP="009923D7">
      <w:pPr>
        <w:pStyle w:val="PL"/>
      </w:pPr>
      <w:r>
        <w:t xml:space="preserve">          properties:</w:t>
      </w:r>
    </w:p>
    <w:p w14:paraId="36AB7DB8" w14:textId="77777777" w:rsidR="009923D7" w:rsidRDefault="009923D7" w:rsidP="009923D7">
      <w:pPr>
        <w:pStyle w:val="PL"/>
      </w:pPr>
      <w:r>
        <w:t xml:space="preserve">            attributes:</w:t>
      </w:r>
    </w:p>
    <w:p w14:paraId="6C02CA24" w14:textId="77777777" w:rsidR="009923D7" w:rsidRDefault="009923D7" w:rsidP="009923D7">
      <w:pPr>
        <w:pStyle w:val="PL"/>
      </w:pPr>
      <w:r>
        <w:lastRenderedPageBreak/>
        <w:t xml:space="preserve">              allOf:</w:t>
      </w:r>
    </w:p>
    <w:p w14:paraId="4211C02A" w14:textId="77777777" w:rsidR="009923D7" w:rsidRDefault="009923D7" w:rsidP="009923D7">
      <w:pPr>
        <w:pStyle w:val="PL"/>
      </w:pPr>
      <w:r>
        <w:t xml:space="preserve">                - $ref: '#/components/schemas/RrmPolicy_-Attr'</w:t>
      </w:r>
    </w:p>
    <w:p w14:paraId="3E05D31D" w14:textId="77777777" w:rsidR="009923D7" w:rsidRDefault="009923D7" w:rsidP="009923D7">
      <w:pPr>
        <w:pStyle w:val="PL"/>
      </w:pPr>
      <w:r>
        <w:t xml:space="preserve">                - type: object</w:t>
      </w:r>
    </w:p>
    <w:p w14:paraId="0080E0CC" w14:textId="77777777" w:rsidR="009923D7" w:rsidRDefault="009923D7" w:rsidP="009923D7">
      <w:pPr>
        <w:pStyle w:val="PL"/>
      </w:pPr>
      <w:r>
        <w:t xml:space="preserve">                  properties:</w:t>
      </w:r>
    </w:p>
    <w:p w14:paraId="6B3C9CBE" w14:textId="77777777" w:rsidR="009923D7" w:rsidRDefault="009923D7" w:rsidP="009923D7">
      <w:pPr>
        <w:pStyle w:val="PL"/>
      </w:pPr>
      <w:r>
        <w:t xml:space="preserve">                    rRMPolicyMaxRatio:</w:t>
      </w:r>
    </w:p>
    <w:p w14:paraId="0F560C6E" w14:textId="77777777" w:rsidR="009923D7" w:rsidRDefault="009923D7" w:rsidP="009923D7">
      <w:pPr>
        <w:pStyle w:val="PL"/>
      </w:pPr>
      <w:r>
        <w:t xml:space="preserve">                      type: integer</w:t>
      </w:r>
    </w:p>
    <w:p w14:paraId="73278A16" w14:textId="77777777" w:rsidR="009923D7" w:rsidRDefault="009923D7" w:rsidP="009923D7">
      <w:pPr>
        <w:pStyle w:val="PL"/>
      </w:pPr>
      <w:r>
        <w:t xml:space="preserve">                    rRMPolicyMinRatio:</w:t>
      </w:r>
    </w:p>
    <w:p w14:paraId="4EE95BB0" w14:textId="77777777" w:rsidR="009923D7" w:rsidRDefault="009923D7" w:rsidP="009923D7">
      <w:pPr>
        <w:pStyle w:val="PL"/>
      </w:pPr>
      <w:r>
        <w:t xml:space="preserve">                      type: integer</w:t>
      </w:r>
    </w:p>
    <w:p w14:paraId="696F45C7" w14:textId="77777777" w:rsidR="009923D7" w:rsidRDefault="009923D7" w:rsidP="009923D7">
      <w:pPr>
        <w:pStyle w:val="PL"/>
      </w:pPr>
      <w:r>
        <w:t xml:space="preserve">                    rRMPolicyDedicatedRatio:</w:t>
      </w:r>
    </w:p>
    <w:p w14:paraId="6CD4D123" w14:textId="77777777" w:rsidR="009923D7" w:rsidRDefault="009923D7" w:rsidP="009923D7">
      <w:pPr>
        <w:pStyle w:val="PL"/>
      </w:pPr>
      <w:r>
        <w:t xml:space="preserve">                      type: integer</w:t>
      </w:r>
    </w:p>
    <w:p w14:paraId="3B68107E" w14:textId="77777777" w:rsidR="009923D7" w:rsidRDefault="009923D7" w:rsidP="009923D7">
      <w:pPr>
        <w:pStyle w:val="PL"/>
      </w:pPr>
    </w:p>
    <w:p w14:paraId="224D9774" w14:textId="77777777" w:rsidR="009923D7" w:rsidRDefault="009923D7" w:rsidP="009923D7">
      <w:pPr>
        <w:pStyle w:val="PL"/>
      </w:pPr>
      <w:r>
        <w:t xml:space="preserve">    NRCellRelation-Single:</w:t>
      </w:r>
    </w:p>
    <w:p w14:paraId="15B80347" w14:textId="77777777" w:rsidR="009923D7" w:rsidRDefault="009923D7" w:rsidP="009923D7">
      <w:pPr>
        <w:pStyle w:val="PL"/>
      </w:pPr>
      <w:r>
        <w:t xml:space="preserve">      allOf:</w:t>
      </w:r>
    </w:p>
    <w:p w14:paraId="4F626EDE" w14:textId="77777777" w:rsidR="009923D7" w:rsidRDefault="009923D7" w:rsidP="009923D7">
      <w:pPr>
        <w:pStyle w:val="PL"/>
      </w:pPr>
      <w:r>
        <w:t xml:space="preserve">        - $ref: 'TS28623_GenericNrm.yaml#/components/schemas/Top'</w:t>
      </w:r>
    </w:p>
    <w:p w14:paraId="0E441DB5" w14:textId="77777777" w:rsidR="009923D7" w:rsidRDefault="009923D7" w:rsidP="009923D7">
      <w:pPr>
        <w:pStyle w:val="PL"/>
      </w:pPr>
      <w:r>
        <w:t xml:space="preserve">        - type: object</w:t>
      </w:r>
    </w:p>
    <w:p w14:paraId="6634612C" w14:textId="77777777" w:rsidR="009923D7" w:rsidRDefault="009923D7" w:rsidP="009923D7">
      <w:pPr>
        <w:pStyle w:val="PL"/>
      </w:pPr>
      <w:r>
        <w:t xml:space="preserve">          properties:</w:t>
      </w:r>
    </w:p>
    <w:p w14:paraId="0280CC93" w14:textId="77777777" w:rsidR="009923D7" w:rsidRDefault="009923D7" w:rsidP="009923D7">
      <w:pPr>
        <w:pStyle w:val="PL"/>
      </w:pPr>
      <w:r>
        <w:t xml:space="preserve">            attributes:</w:t>
      </w:r>
    </w:p>
    <w:p w14:paraId="2234D2FC" w14:textId="77777777" w:rsidR="009923D7" w:rsidRDefault="009923D7" w:rsidP="009923D7">
      <w:pPr>
        <w:pStyle w:val="PL"/>
      </w:pPr>
      <w:r>
        <w:t xml:space="preserve">                  type: object</w:t>
      </w:r>
    </w:p>
    <w:p w14:paraId="5F8ECE23" w14:textId="77777777" w:rsidR="009923D7" w:rsidRDefault="009923D7" w:rsidP="009923D7">
      <w:pPr>
        <w:pStyle w:val="PL"/>
      </w:pPr>
      <w:r>
        <w:t xml:space="preserve">                  properties:</w:t>
      </w:r>
    </w:p>
    <w:p w14:paraId="0486F53A" w14:textId="77777777" w:rsidR="009923D7" w:rsidRDefault="009923D7" w:rsidP="009923D7">
      <w:pPr>
        <w:pStyle w:val="PL"/>
      </w:pPr>
      <w:r>
        <w:t xml:space="preserve">                    nRTCI:</w:t>
      </w:r>
    </w:p>
    <w:p w14:paraId="487A63BF" w14:textId="77777777" w:rsidR="009923D7" w:rsidRDefault="009923D7" w:rsidP="009923D7">
      <w:pPr>
        <w:pStyle w:val="PL"/>
      </w:pPr>
      <w:r>
        <w:t xml:space="preserve">                      type: integer</w:t>
      </w:r>
    </w:p>
    <w:p w14:paraId="1A5180A3" w14:textId="77777777" w:rsidR="009923D7" w:rsidRDefault="009923D7" w:rsidP="009923D7">
      <w:pPr>
        <w:pStyle w:val="PL"/>
      </w:pPr>
      <w:r>
        <w:t xml:space="preserve">                    cellIndividualOffset:</w:t>
      </w:r>
    </w:p>
    <w:p w14:paraId="43C0B66B" w14:textId="77777777" w:rsidR="009923D7" w:rsidRDefault="009923D7" w:rsidP="009923D7">
      <w:pPr>
        <w:pStyle w:val="PL"/>
      </w:pPr>
      <w:r>
        <w:t xml:space="preserve">                      $ref: '#/components/schemas/CellIndividualOffset'</w:t>
      </w:r>
    </w:p>
    <w:p w14:paraId="53231278" w14:textId="77777777" w:rsidR="009923D7" w:rsidRDefault="009923D7" w:rsidP="009923D7">
      <w:pPr>
        <w:pStyle w:val="PL"/>
      </w:pPr>
      <w:r>
        <w:t xml:space="preserve">                    adjacentNRCellRef:</w:t>
      </w:r>
    </w:p>
    <w:p w14:paraId="03885925" w14:textId="77777777" w:rsidR="009923D7" w:rsidRDefault="009923D7" w:rsidP="009923D7">
      <w:pPr>
        <w:pStyle w:val="PL"/>
      </w:pPr>
      <w:r>
        <w:t xml:space="preserve">                      $ref: 'TS28623_ComDefs.yaml#/components/schemas/Dn'</w:t>
      </w:r>
    </w:p>
    <w:p w14:paraId="20D081DD" w14:textId="77777777" w:rsidR="009923D7" w:rsidRDefault="009923D7" w:rsidP="009923D7">
      <w:pPr>
        <w:pStyle w:val="PL"/>
      </w:pPr>
      <w:r>
        <w:t xml:space="preserve">                    nRFreqRelationRef:</w:t>
      </w:r>
    </w:p>
    <w:p w14:paraId="7A12AF35" w14:textId="77777777" w:rsidR="009923D7" w:rsidRDefault="009923D7" w:rsidP="009923D7">
      <w:pPr>
        <w:pStyle w:val="PL"/>
      </w:pPr>
      <w:r>
        <w:t xml:space="preserve">                      $ref: 'TS28623_ComDefs.yaml#/components/schemas/Dn'</w:t>
      </w:r>
    </w:p>
    <w:p w14:paraId="39D87FBD" w14:textId="77777777" w:rsidR="009923D7" w:rsidRDefault="009923D7" w:rsidP="009923D7">
      <w:pPr>
        <w:pStyle w:val="PL"/>
      </w:pPr>
      <w:r>
        <w:t xml:space="preserve">                    isRemoveAllowed:</w:t>
      </w:r>
    </w:p>
    <w:p w14:paraId="41A93653" w14:textId="77777777" w:rsidR="009923D7" w:rsidRDefault="009923D7" w:rsidP="009923D7">
      <w:pPr>
        <w:pStyle w:val="PL"/>
      </w:pPr>
      <w:r>
        <w:t xml:space="preserve">                      type: boolean</w:t>
      </w:r>
    </w:p>
    <w:p w14:paraId="1395DEA1" w14:textId="77777777" w:rsidR="009923D7" w:rsidRDefault="009923D7" w:rsidP="009923D7">
      <w:pPr>
        <w:pStyle w:val="PL"/>
      </w:pPr>
      <w:r>
        <w:t xml:space="preserve">                    isHOAllowed:</w:t>
      </w:r>
    </w:p>
    <w:p w14:paraId="778A7D1C" w14:textId="77777777" w:rsidR="009923D7" w:rsidRDefault="009923D7" w:rsidP="009923D7">
      <w:pPr>
        <w:pStyle w:val="PL"/>
      </w:pPr>
      <w:r>
        <w:t xml:space="preserve">                      type: boolean</w:t>
      </w:r>
    </w:p>
    <w:p w14:paraId="16EE84F9" w14:textId="77777777" w:rsidR="009923D7" w:rsidRDefault="009923D7" w:rsidP="009923D7">
      <w:pPr>
        <w:pStyle w:val="PL"/>
      </w:pPr>
      <w:r>
        <w:t xml:space="preserve">                    isESCoveredBy:</w:t>
      </w:r>
    </w:p>
    <w:p w14:paraId="57700A37" w14:textId="77777777" w:rsidR="009923D7" w:rsidRDefault="009923D7" w:rsidP="009923D7">
      <w:pPr>
        <w:pStyle w:val="PL"/>
      </w:pPr>
      <w:r>
        <w:t xml:space="preserve">                      $ref: '#/components/schemas/IsESCoveredBy'</w:t>
      </w:r>
    </w:p>
    <w:p w14:paraId="0044BDF2" w14:textId="77777777" w:rsidR="009923D7" w:rsidRDefault="009923D7" w:rsidP="009923D7">
      <w:pPr>
        <w:pStyle w:val="PL"/>
      </w:pPr>
      <w:r>
        <w:t xml:space="preserve">                    isENDCAllowed:</w:t>
      </w:r>
    </w:p>
    <w:p w14:paraId="683797D9" w14:textId="77777777" w:rsidR="009923D7" w:rsidRDefault="009923D7" w:rsidP="009923D7">
      <w:pPr>
        <w:pStyle w:val="PL"/>
      </w:pPr>
      <w:r>
        <w:t xml:space="preserve">                      type: boolean</w:t>
      </w:r>
    </w:p>
    <w:p w14:paraId="37C93CBF" w14:textId="77777777" w:rsidR="009923D7" w:rsidRDefault="009923D7" w:rsidP="009923D7">
      <w:pPr>
        <w:pStyle w:val="PL"/>
      </w:pPr>
      <w:r>
        <w:t xml:space="preserve">                    isMLBAllowed:</w:t>
      </w:r>
    </w:p>
    <w:p w14:paraId="3E2C363E" w14:textId="77777777" w:rsidR="009923D7" w:rsidRDefault="009923D7" w:rsidP="009923D7">
      <w:pPr>
        <w:pStyle w:val="PL"/>
      </w:pPr>
      <w:r>
        <w:t xml:space="preserve">                      type: boolean</w:t>
      </w:r>
    </w:p>
    <w:p w14:paraId="4129AD9C" w14:textId="77777777" w:rsidR="009923D7" w:rsidRDefault="009923D7" w:rsidP="009923D7">
      <w:pPr>
        <w:pStyle w:val="PL"/>
      </w:pPr>
      <w:r>
        <w:t xml:space="preserve">    EUtranCellRelation-Single:</w:t>
      </w:r>
    </w:p>
    <w:p w14:paraId="76F5FF47" w14:textId="77777777" w:rsidR="009923D7" w:rsidRDefault="009923D7" w:rsidP="009923D7">
      <w:pPr>
        <w:pStyle w:val="PL"/>
      </w:pPr>
      <w:r>
        <w:t xml:space="preserve">      allOf:</w:t>
      </w:r>
    </w:p>
    <w:p w14:paraId="564F3D2E" w14:textId="77777777" w:rsidR="009923D7" w:rsidRDefault="009923D7" w:rsidP="009923D7">
      <w:pPr>
        <w:pStyle w:val="PL"/>
      </w:pPr>
      <w:r>
        <w:t xml:space="preserve">        - $ref: 'TS28623_GenericNrm.yaml#/components/schemas/Top'</w:t>
      </w:r>
    </w:p>
    <w:p w14:paraId="38EAE740" w14:textId="77777777" w:rsidR="009923D7" w:rsidRDefault="009923D7" w:rsidP="009923D7">
      <w:pPr>
        <w:pStyle w:val="PL"/>
      </w:pPr>
      <w:r>
        <w:t xml:space="preserve">        - type: object</w:t>
      </w:r>
    </w:p>
    <w:p w14:paraId="26B65E6A" w14:textId="77777777" w:rsidR="009923D7" w:rsidRDefault="009923D7" w:rsidP="009923D7">
      <w:pPr>
        <w:pStyle w:val="PL"/>
      </w:pPr>
      <w:r>
        <w:t xml:space="preserve">          properties:</w:t>
      </w:r>
    </w:p>
    <w:p w14:paraId="3D50CC05" w14:textId="77777777" w:rsidR="009923D7" w:rsidRDefault="009923D7" w:rsidP="009923D7">
      <w:pPr>
        <w:pStyle w:val="PL"/>
      </w:pPr>
      <w:r>
        <w:t xml:space="preserve">            attributes:</w:t>
      </w:r>
    </w:p>
    <w:p w14:paraId="5FAFA88B" w14:textId="77777777" w:rsidR="009923D7" w:rsidRDefault="009923D7" w:rsidP="009923D7">
      <w:pPr>
        <w:pStyle w:val="PL"/>
      </w:pPr>
      <w:r>
        <w:t xml:space="preserve">              allOf:</w:t>
      </w:r>
    </w:p>
    <w:p w14:paraId="70E1B655" w14:textId="77777777" w:rsidR="009923D7" w:rsidRDefault="009923D7" w:rsidP="009923D7">
      <w:pPr>
        <w:pStyle w:val="PL"/>
      </w:pPr>
      <w:r>
        <w:t xml:space="preserve">                - $ref: 'TS28623_GenericNrm.yaml#/components/schemas/ManagedFunction-Attr'</w:t>
      </w:r>
    </w:p>
    <w:p w14:paraId="1E1CD2EB" w14:textId="77777777" w:rsidR="009923D7" w:rsidRDefault="009923D7" w:rsidP="009923D7">
      <w:pPr>
        <w:pStyle w:val="PL"/>
      </w:pPr>
      <w:r>
        <w:t xml:space="preserve">                - type: object</w:t>
      </w:r>
    </w:p>
    <w:p w14:paraId="52D4348C" w14:textId="77777777" w:rsidR="009923D7" w:rsidRDefault="009923D7" w:rsidP="009923D7">
      <w:pPr>
        <w:pStyle w:val="PL"/>
      </w:pPr>
      <w:r>
        <w:t xml:space="preserve">                  properties:</w:t>
      </w:r>
    </w:p>
    <w:p w14:paraId="31F0BB06" w14:textId="77777777" w:rsidR="009923D7" w:rsidRDefault="009923D7" w:rsidP="009923D7">
      <w:pPr>
        <w:pStyle w:val="PL"/>
      </w:pPr>
      <w:r>
        <w:t xml:space="preserve">                    adjacentEUtranCellRef:</w:t>
      </w:r>
    </w:p>
    <w:p w14:paraId="7B4398B0" w14:textId="77777777" w:rsidR="009923D7" w:rsidRDefault="009923D7" w:rsidP="009923D7">
      <w:pPr>
        <w:pStyle w:val="PL"/>
      </w:pPr>
      <w:r>
        <w:t xml:space="preserve">                      $ref: 'TS28623_ComDefs.yaml#/components/schemas/Dn'</w:t>
      </w:r>
    </w:p>
    <w:p w14:paraId="6B458B06" w14:textId="77777777" w:rsidR="009923D7" w:rsidRDefault="009923D7" w:rsidP="009923D7">
      <w:pPr>
        <w:pStyle w:val="PL"/>
      </w:pPr>
      <w:r>
        <w:t xml:space="preserve">        - $ref: 'TS28623_GenericNrm.yaml#/components/schemas/ManagedFunction-ncO'</w:t>
      </w:r>
    </w:p>
    <w:p w14:paraId="65F36561" w14:textId="77777777" w:rsidR="009923D7" w:rsidRDefault="009923D7" w:rsidP="009923D7">
      <w:pPr>
        <w:pStyle w:val="PL"/>
      </w:pPr>
      <w:r>
        <w:t xml:space="preserve">    NRFreqRelation-Single:</w:t>
      </w:r>
    </w:p>
    <w:p w14:paraId="45853259" w14:textId="77777777" w:rsidR="009923D7" w:rsidRDefault="009923D7" w:rsidP="009923D7">
      <w:pPr>
        <w:pStyle w:val="PL"/>
      </w:pPr>
      <w:r>
        <w:t xml:space="preserve">      allOf:</w:t>
      </w:r>
    </w:p>
    <w:p w14:paraId="21E960B1" w14:textId="77777777" w:rsidR="009923D7" w:rsidRDefault="009923D7" w:rsidP="009923D7">
      <w:pPr>
        <w:pStyle w:val="PL"/>
      </w:pPr>
      <w:r>
        <w:t xml:space="preserve">        - $ref: 'TS28623_GenericNrm.yaml#/components/schemas/Top'</w:t>
      </w:r>
    </w:p>
    <w:p w14:paraId="112F3068" w14:textId="77777777" w:rsidR="009923D7" w:rsidRDefault="009923D7" w:rsidP="009923D7">
      <w:pPr>
        <w:pStyle w:val="PL"/>
      </w:pPr>
      <w:r>
        <w:t xml:space="preserve">        - type: object</w:t>
      </w:r>
    </w:p>
    <w:p w14:paraId="5A60D1E8" w14:textId="77777777" w:rsidR="009923D7" w:rsidRDefault="009923D7" w:rsidP="009923D7">
      <w:pPr>
        <w:pStyle w:val="PL"/>
      </w:pPr>
      <w:r>
        <w:t xml:space="preserve">          properties:</w:t>
      </w:r>
    </w:p>
    <w:p w14:paraId="4F61A019" w14:textId="77777777" w:rsidR="009923D7" w:rsidRDefault="009923D7" w:rsidP="009923D7">
      <w:pPr>
        <w:pStyle w:val="PL"/>
      </w:pPr>
      <w:r>
        <w:t xml:space="preserve">            attributes:</w:t>
      </w:r>
    </w:p>
    <w:p w14:paraId="6F47D1B8" w14:textId="77777777" w:rsidR="009923D7" w:rsidRDefault="009923D7" w:rsidP="009923D7">
      <w:pPr>
        <w:pStyle w:val="PL"/>
      </w:pPr>
      <w:r>
        <w:t xml:space="preserve">                  type: object</w:t>
      </w:r>
    </w:p>
    <w:p w14:paraId="31457C9A" w14:textId="77777777" w:rsidR="009923D7" w:rsidRDefault="009923D7" w:rsidP="009923D7">
      <w:pPr>
        <w:pStyle w:val="PL"/>
      </w:pPr>
      <w:r>
        <w:t xml:space="preserve">                  properties:</w:t>
      </w:r>
    </w:p>
    <w:p w14:paraId="51C9E40E" w14:textId="77777777" w:rsidR="009923D7" w:rsidRDefault="009923D7" w:rsidP="009923D7">
      <w:pPr>
        <w:pStyle w:val="PL"/>
      </w:pPr>
      <w:r>
        <w:t xml:space="preserve">                    offsetMO:</w:t>
      </w:r>
    </w:p>
    <w:p w14:paraId="493ECB32" w14:textId="77777777" w:rsidR="009923D7" w:rsidRDefault="009923D7" w:rsidP="009923D7">
      <w:pPr>
        <w:pStyle w:val="PL"/>
      </w:pPr>
      <w:r>
        <w:t xml:space="preserve">                      $ref: '#/components/schemas/QOffsetRangeList'</w:t>
      </w:r>
    </w:p>
    <w:p w14:paraId="09061C67" w14:textId="77777777" w:rsidR="009923D7" w:rsidRDefault="009923D7" w:rsidP="009923D7">
      <w:pPr>
        <w:pStyle w:val="PL"/>
      </w:pPr>
      <w:r>
        <w:t xml:space="preserve">                    blockListEntry:</w:t>
      </w:r>
    </w:p>
    <w:p w14:paraId="4A7C49B9" w14:textId="77777777" w:rsidR="009923D7" w:rsidRDefault="009923D7" w:rsidP="009923D7">
      <w:pPr>
        <w:pStyle w:val="PL"/>
      </w:pPr>
      <w:r>
        <w:t xml:space="preserve">                      type: array</w:t>
      </w:r>
    </w:p>
    <w:p w14:paraId="1D2521CA" w14:textId="77777777" w:rsidR="009923D7" w:rsidRDefault="009923D7" w:rsidP="009923D7">
      <w:pPr>
        <w:pStyle w:val="PL"/>
      </w:pPr>
      <w:r>
        <w:t xml:space="preserve">                      items:</w:t>
      </w:r>
    </w:p>
    <w:p w14:paraId="348E0538" w14:textId="77777777" w:rsidR="009923D7" w:rsidRDefault="009923D7" w:rsidP="009923D7">
      <w:pPr>
        <w:pStyle w:val="PL"/>
      </w:pPr>
      <w:r>
        <w:t xml:space="preserve">                        type: integer</w:t>
      </w:r>
    </w:p>
    <w:p w14:paraId="476B1015" w14:textId="77777777" w:rsidR="009923D7" w:rsidRDefault="009923D7" w:rsidP="009923D7">
      <w:pPr>
        <w:pStyle w:val="PL"/>
      </w:pPr>
      <w:r>
        <w:t xml:space="preserve">                        minimum: 0</w:t>
      </w:r>
    </w:p>
    <w:p w14:paraId="7154CE31" w14:textId="77777777" w:rsidR="009923D7" w:rsidRDefault="009923D7" w:rsidP="009923D7">
      <w:pPr>
        <w:pStyle w:val="PL"/>
      </w:pPr>
      <w:r>
        <w:t xml:space="preserve">                        maximum: 1007</w:t>
      </w:r>
    </w:p>
    <w:p w14:paraId="5D772276" w14:textId="77777777" w:rsidR="009923D7" w:rsidRDefault="009923D7" w:rsidP="009923D7">
      <w:pPr>
        <w:pStyle w:val="PL"/>
      </w:pPr>
      <w:r>
        <w:t xml:space="preserve">                    blockListEntryIdleMode:</w:t>
      </w:r>
    </w:p>
    <w:p w14:paraId="3E720207" w14:textId="77777777" w:rsidR="009923D7" w:rsidRDefault="009923D7" w:rsidP="009923D7">
      <w:pPr>
        <w:pStyle w:val="PL"/>
      </w:pPr>
      <w:r>
        <w:t xml:space="preserve">                      type: integer</w:t>
      </w:r>
    </w:p>
    <w:p w14:paraId="36C4955E" w14:textId="77777777" w:rsidR="009923D7" w:rsidRDefault="009923D7" w:rsidP="009923D7">
      <w:pPr>
        <w:pStyle w:val="PL"/>
      </w:pPr>
      <w:r>
        <w:t xml:space="preserve">                    cellReselectionPriority:</w:t>
      </w:r>
    </w:p>
    <w:p w14:paraId="2EA31449" w14:textId="77777777" w:rsidR="009923D7" w:rsidRDefault="009923D7" w:rsidP="009923D7">
      <w:pPr>
        <w:pStyle w:val="PL"/>
      </w:pPr>
      <w:r>
        <w:t xml:space="preserve">                      type: integer</w:t>
      </w:r>
    </w:p>
    <w:p w14:paraId="414E05E4" w14:textId="77777777" w:rsidR="009923D7" w:rsidRDefault="009923D7" w:rsidP="009923D7">
      <w:pPr>
        <w:pStyle w:val="PL"/>
      </w:pPr>
      <w:r>
        <w:lastRenderedPageBreak/>
        <w:t xml:space="preserve">                    cellReselectionSubPriority:</w:t>
      </w:r>
    </w:p>
    <w:p w14:paraId="6944DFB5" w14:textId="77777777" w:rsidR="009923D7" w:rsidRDefault="009923D7" w:rsidP="009923D7">
      <w:pPr>
        <w:pStyle w:val="PL"/>
      </w:pPr>
      <w:r>
        <w:t xml:space="preserve">                      type: number</w:t>
      </w:r>
    </w:p>
    <w:p w14:paraId="12470177" w14:textId="77777777" w:rsidR="009923D7" w:rsidRDefault="009923D7" w:rsidP="009923D7">
      <w:pPr>
        <w:pStyle w:val="PL"/>
      </w:pPr>
      <w:r>
        <w:t xml:space="preserve">                      minimum: 0.2</w:t>
      </w:r>
    </w:p>
    <w:p w14:paraId="490FFC7C" w14:textId="77777777" w:rsidR="009923D7" w:rsidRDefault="009923D7" w:rsidP="009923D7">
      <w:pPr>
        <w:pStyle w:val="PL"/>
      </w:pPr>
      <w:r>
        <w:t xml:space="preserve">                      maximum: 0.8</w:t>
      </w:r>
    </w:p>
    <w:p w14:paraId="0555FB1D" w14:textId="77777777" w:rsidR="009923D7" w:rsidRDefault="009923D7" w:rsidP="009923D7">
      <w:pPr>
        <w:pStyle w:val="PL"/>
      </w:pPr>
      <w:r>
        <w:t xml:space="preserve">                      multipleOf: 0.2</w:t>
      </w:r>
    </w:p>
    <w:p w14:paraId="4E8F47C0" w14:textId="77777777" w:rsidR="009923D7" w:rsidRDefault="009923D7" w:rsidP="009923D7">
      <w:pPr>
        <w:pStyle w:val="PL"/>
      </w:pPr>
      <w:r>
        <w:t xml:space="preserve">                    pMax:</w:t>
      </w:r>
    </w:p>
    <w:p w14:paraId="69C05DC6" w14:textId="77777777" w:rsidR="009923D7" w:rsidRDefault="009923D7" w:rsidP="009923D7">
      <w:pPr>
        <w:pStyle w:val="PL"/>
      </w:pPr>
      <w:r>
        <w:t xml:space="preserve">                      type: integer</w:t>
      </w:r>
    </w:p>
    <w:p w14:paraId="13DA6AA5" w14:textId="77777777" w:rsidR="009923D7" w:rsidRDefault="009923D7" w:rsidP="009923D7">
      <w:pPr>
        <w:pStyle w:val="PL"/>
      </w:pPr>
      <w:r>
        <w:t xml:space="preserve">                      minimum: -30</w:t>
      </w:r>
    </w:p>
    <w:p w14:paraId="3D39FD21" w14:textId="77777777" w:rsidR="009923D7" w:rsidRDefault="009923D7" w:rsidP="009923D7">
      <w:pPr>
        <w:pStyle w:val="PL"/>
      </w:pPr>
      <w:r>
        <w:t xml:space="preserve">                      maximum: 33</w:t>
      </w:r>
    </w:p>
    <w:p w14:paraId="74B0B5E0" w14:textId="77777777" w:rsidR="009923D7" w:rsidRDefault="009923D7" w:rsidP="009923D7">
      <w:pPr>
        <w:pStyle w:val="PL"/>
      </w:pPr>
      <w:r>
        <w:t xml:space="preserve">                    qOffsetFreq:</w:t>
      </w:r>
    </w:p>
    <w:p w14:paraId="3A3E38E1" w14:textId="77777777" w:rsidR="009923D7" w:rsidRDefault="009923D7" w:rsidP="009923D7">
      <w:pPr>
        <w:pStyle w:val="PL"/>
      </w:pPr>
      <w:r>
        <w:t xml:space="preserve">                      $ref: '#/components/schemas/QOffsetFreq'</w:t>
      </w:r>
    </w:p>
    <w:p w14:paraId="0018D5CD" w14:textId="77777777" w:rsidR="009923D7" w:rsidRDefault="009923D7" w:rsidP="009923D7">
      <w:pPr>
        <w:pStyle w:val="PL"/>
      </w:pPr>
      <w:r>
        <w:t xml:space="preserve">                    qQualMin:</w:t>
      </w:r>
    </w:p>
    <w:p w14:paraId="53CEC694" w14:textId="77777777" w:rsidR="009923D7" w:rsidRDefault="009923D7" w:rsidP="009923D7">
      <w:pPr>
        <w:pStyle w:val="PL"/>
      </w:pPr>
      <w:r>
        <w:t xml:space="preserve">                      type: number</w:t>
      </w:r>
    </w:p>
    <w:p w14:paraId="3EA502F2" w14:textId="77777777" w:rsidR="009923D7" w:rsidRDefault="009923D7" w:rsidP="009923D7">
      <w:pPr>
        <w:pStyle w:val="PL"/>
      </w:pPr>
      <w:r>
        <w:t xml:space="preserve">                    qRxLevMin:</w:t>
      </w:r>
    </w:p>
    <w:p w14:paraId="5B6EC399" w14:textId="77777777" w:rsidR="009923D7" w:rsidRDefault="009923D7" w:rsidP="009923D7">
      <w:pPr>
        <w:pStyle w:val="PL"/>
      </w:pPr>
      <w:r>
        <w:t xml:space="preserve">                      type: integer</w:t>
      </w:r>
    </w:p>
    <w:p w14:paraId="43529B93" w14:textId="77777777" w:rsidR="009923D7" w:rsidRDefault="009923D7" w:rsidP="009923D7">
      <w:pPr>
        <w:pStyle w:val="PL"/>
      </w:pPr>
      <w:r>
        <w:t xml:space="preserve">                      minimum: -140</w:t>
      </w:r>
    </w:p>
    <w:p w14:paraId="53272BD2" w14:textId="77777777" w:rsidR="009923D7" w:rsidRDefault="009923D7" w:rsidP="009923D7">
      <w:pPr>
        <w:pStyle w:val="PL"/>
      </w:pPr>
      <w:r>
        <w:t xml:space="preserve">                      maximum: -44</w:t>
      </w:r>
    </w:p>
    <w:p w14:paraId="20C8F3D4" w14:textId="77777777" w:rsidR="009923D7" w:rsidRDefault="009923D7" w:rsidP="009923D7">
      <w:pPr>
        <w:pStyle w:val="PL"/>
      </w:pPr>
      <w:r>
        <w:t xml:space="preserve">                    threshXHighP:</w:t>
      </w:r>
    </w:p>
    <w:p w14:paraId="583ECC01" w14:textId="77777777" w:rsidR="009923D7" w:rsidRDefault="009923D7" w:rsidP="009923D7">
      <w:pPr>
        <w:pStyle w:val="PL"/>
      </w:pPr>
      <w:r>
        <w:t xml:space="preserve">                      type: integer</w:t>
      </w:r>
    </w:p>
    <w:p w14:paraId="7C2520D8" w14:textId="77777777" w:rsidR="009923D7" w:rsidRDefault="009923D7" w:rsidP="009923D7">
      <w:pPr>
        <w:pStyle w:val="PL"/>
      </w:pPr>
      <w:r>
        <w:t xml:space="preserve">                      minimum: 0</w:t>
      </w:r>
    </w:p>
    <w:p w14:paraId="376A008C" w14:textId="77777777" w:rsidR="009923D7" w:rsidRDefault="009923D7" w:rsidP="009923D7">
      <w:pPr>
        <w:pStyle w:val="PL"/>
      </w:pPr>
      <w:r>
        <w:t xml:space="preserve">                      maximum: 62</w:t>
      </w:r>
    </w:p>
    <w:p w14:paraId="78A3BAEC" w14:textId="77777777" w:rsidR="009923D7" w:rsidRDefault="009923D7" w:rsidP="009923D7">
      <w:pPr>
        <w:pStyle w:val="PL"/>
      </w:pPr>
      <w:r>
        <w:t xml:space="preserve">                    threshXHighQ:</w:t>
      </w:r>
    </w:p>
    <w:p w14:paraId="3C46D530" w14:textId="77777777" w:rsidR="009923D7" w:rsidRDefault="009923D7" w:rsidP="009923D7">
      <w:pPr>
        <w:pStyle w:val="PL"/>
      </w:pPr>
      <w:r>
        <w:t xml:space="preserve">                      type: integer</w:t>
      </w:r>
    </w:p>
    <w:p w14:paraId="046D6A2F" w14:textId="77777777" w:rsidR="009923D7" w:rsidRDefault="009923D7" w:rsidP="009923D7">
      <w:pPr>
        <w:pStyle w:val="PL"/>
      </w:pPr>
      <w:r>
        <w:t xml:space="preserve">                      minimum: 0</w:t>
      </w:r>
    </w:p>
    <w:p w14:paraId="748F3515" w14:textId="77777777" w:rsidR="009923D7" w:rsidRDefault="009923D7" w:rsidP="009923D7">
      <w:pPr>
        <w:pStyle w:val="PL"/>
      </w:pPr>
      <w:r>
        <w:t xml:space="preserve">                      maximum: 31</w:t>
      </w:r>
    </w:p>
    <w:p w14:paraId="34F466AF" w14:textId="77777777" w:rsidR="009923D7" w:rsidRDefault="009923D7" w:rsidP="009923D7">
      <w:pPr>
        <w:pStyle w:val="PL"/>
      </w:pPr>
      <w:r>
        <w:t xml:space="preserve">                    threshXLowP:</w:t>
      </w:r>
    </w:p>
    <w:p w14:paraId="1F140B63" w14:textId="77777777" w:rsidR="009923D7" w:rsidRDefault="009923D7" w:rsidP="009923D7">
      <w:pPr>
        <w:pStyle w:val="PL"/>
      </w:pPr>
      <w:r>
        <w:t xml:space="preserve">                      type: integer</w:t>
      </w:r>
    </w:p>
    <w:p w14:paraId="5F059733" w14:textId="77777777" w:rsidR="009923D7" w:rsidRDefault="009923D7" w:rsidP="009923D7">
      <w:pPr>
        <w:pStyle w:val="PL"/>
      </w:pPr>
      <w:r>
        <w:t xml:space="preserve">                      minimum: 0</w:t>
      </w:r>
    </w:p>
    <w:p w14:paraId="74866F3E" w14:textId="77777777" w:rsidR="009923D7" w:rsidRDefault="009923D7" w:rsidP="009923D7">
      <w:pPr>
        <w:pStyle w:val="PL"/>
      </w:pPr>
      <w:r>
        <w:t xml:space="preserve">                      maximum: 62</w:t>
      </w:r>
    </w:p>
    <w:p w14:paraId="6466970E" w14:textId="77777777" w:rsidR="009923D7" w:rsidRDefault="009923D7" w:rsidP="009923D7">
      <w:pPr>
        <w:pStyle w:val="PL"/>
      </w:pPr>
      <w:r>
        <w:t xml:space="preserve">                    threshXLowQ:</w:t>
      </w:r>
    </w:p>
    <w:p w14:paraId="4EBDE5E7" w14:textId="77777777" w:rsidR="009923D7" w:rsidRDefault="009923D7" w:rsidP="009923D7">
      <w:pPr>
        <w:pStyle w:val="PL"/>
      </w:pPr>
      <w:r>
        <w:t xml:space="preserve">                      type: integer</w:t>
      </w:r>
    </w:p>
    <w:p w14:paraId="6629A562" w14:textId="77777777" w:rsidR="009923D7" w:rsidRDefault="009923D7" w:rsidP="009923D7">
      <w:pPr>
        <w:pStyle w:val="PL"/>
      </w:pPr>
      <w:r>
        <w:t xml:space="preserve">                      minimum: 0</w:t>
      </w:r>
    </w:p>
    <w:p w14:paraId="66BA91F7" w14:textId="77777777" w:rsidR="009923D7" w:rsidRDefault="009923D7" w:rsidP="009923D7">
      <w:pPr>
        <w:pStyle w:val="PL"/>
      </w:pPr>
      <w:r>
        <w:t xml:space="preserve">                      maximum: 31</w:t>
      </w:r>
    </w:p>
    <w:p w14:paraId="1E7EAA1E" w14:textId="77777777" w:rsidR="009923D7" w:rsidRDefault="009923D7" w:rsidP="009923D7">
      <w:pPr>
        <w:pStyle w:val="PL"/>
      </w:pPr>
      <w:r>
        <w:t xml:space="preserve">                    tReselectionNr:</w:t>
      </w:r>
    </w:p>
    <w:p w14:paraId="7C50FE43" w14:textId="77777777" w:rsidR="009923D7" w:rsidRDefault="009923D7" w:rsidP="009923D7">
      <w:pPr>
        <w:pStyle w:val="PL"/>
      </w:pPr>
      <w:r>
        <w:t xml:space="preserve">                      type: integer</w:t>
      </w:r>
    </w:p>
    <w:p w14:paraId="4A37477A" w14:textId="77777777" w:rsidR="009923D7" w:rsidRDefault="009923D7" w:rsidP="009923D7">
      <w:pPr>
        <w:pStyle w:val="PL"/>
      </w:pPr>
      <w:r>
        <w:t xml:space="preserve">                      minimum: 0</w:t>
      </w:r>
    </w:p>
    <w:p w14:paraId="45BDE5F7" w14:textId="77777777" w:rsidR="009923D7" w:rsidRDefault="009923D7" w:rsidP="009923D7">
      <w:pPr>
        <w:pStyle w:val="PL"/>
      </w:pPr>
      <w:r>
        <w:t xml:space="preserve">                      maximum: 7</w:t>
      </w:r>
    </w:p>
    <w:p w14:paraId="212C1BFC" w14:textId="77777777" w:rsidR="009923D7" w:rsidRDefault="009923D7" w:rsidP="009923D7">
      <w:pPr>
        <w:pStyle w:val="PL"/>
      </w:pPr>
      <w:r>
        <w:t xml:space="preserve">                    tReselectionNRSfHigh:</w:t>
      </w:r>
    </w:p>
    <w:p w14:paraId="343A5190" w14:textId="77777777" w:rsidR="009923D7" w:rsidRDefault="009923D7" w:rsidP="009923D7">
      <w:pPr>
        <w:pStyle w:val="PL"/>
      </w:pPr>
      <w:r>
        <w:t xml:space="preserve">                      $ref: '#/components/schemas/TReselectionNRSf'</w:t>
      </w:r>
    </w:p>
    <w:p w14:paraId="3C57D1F0" w14:textId="77777777" w:rsidR="009923D7" w:rsidRDefault="009923D7" w:rsidP="009923D7">
      <w:pPr>
        <w:pStyle w:val="PL"/>
      </w:pPr>
      <w:r>
        <w:t xml:space="preserve">                    tReselectionNRSfMedium:</w:t>
      </w:r>
    </w:p>
    <w:p w14:paraId="101DA8C0" w14:textId="77777777" w:rsidR="009923D7" w:rsidRDefault="009923D7" w:rsidP="009923D7">
      <w:pPr>
        <w:pStyle w:val="PL"/>
      </w:pPr>
      <w:r>
        <w:t xml:space="preserve">                      $ref: '#/components/schemas/TReselectionNRSf'</w:t>
      </w:r>
    </w:p>
    <w:p w14:paraId="5CDF88F1" w14:textId="77777777" w:rsidR="009923D7" w:rsidRDefault="009923D7" w:rsidP="009923D7">
      <w:pPr>
        <w:pStyle w:val="PL"/>
      </w:pPr>
      <w:r>
        <w:t xml:space="preserve">                    nRFrequencyRef:</w:t>
      </w:r>
    </w:p>
    <w:p w14:paraId="0695726D" w14:textId="77777777" w:rsidR="009923D7" w:rsidRDefault="009923D7" w:rsidP="009923D7">
      <w:pPr>
        <w:pStyle w:val="PL"/>
      </w:pPr>
      <w:r>
        <w:t xml:space="preserve">                      $ref: 'TS28623_ComDefs.yaml#/components/schemas/Dn'</w:t>
      </w:r>
    </w:p>
    <w:p w14:paraId="2E537027" w14:textId="77777777" w:rsidR="009923D7" w:rsidRDefault="009923D7" w:rsidP="009923D7">
      <w:pPr>
        <w:pStyle w:val="PL"/>
      </w:pPr>
      <w:r>
        <w:t xml:space="preserve">    EUtranFreqRelation-Single:</w:t>
      </w:r>
    </w:p>
    <w:p w14:paraId="5202569E" w14:textId="77777777" w:rsidR="009923D7" w:rsidRDefault="009923D7" w:rsidP="009923D7">
      <w:pPr>
        <w:pStyle w:val="PL"/>
      </w:pPr>
      <w:r>
        <w:t xml:space="preserve">      allOf:</w:t>
      </w:r>
    </w:p>
    <w:p w14:paraId="3EC1CC0E" w14:textId="77777777" w:rsidR="009923D7" w:rsidRDefault="009923D7" w:rsidP="009923D7">
      <w:pPr>
        <w:pStyle w:val="PL"/>
      </w:pPr>
      <w:r>
        <w:t xml:space="preserve">        - $ref: 'TS28623_GenericNrm.yaml#/components/schemas/Top'</w:t>
      </w:r>
    </w:p>
    <w:p w14:paraId="2BBE1B11" w14:textId="77777777" w:rsidR="009923D7" w:rsidRDefault="009923D7" w:rsidP="009923D7">
      <w:pPr>
        <w:pStyle w:val="PL"/>
      </w:pPr>
      <w:r>
        <w:t xml:space="preserve">        - type: object</w:t>
      </w:r>
    </w:p>
    <w:p w14:paraId="372116D2" w14:textId="77777777" w:rsidR="009923D7" w:rsidRDefault="009923D7" w:rsidP="009923D7">
      <w:pPr>
        <w:pStyle w:val="PL"/>
      </w:pPr>
      <w:r>
        <w:t xml:space="preserve">          properties:</w:t>
      </w:r>
    </w:p>
    <w:p w14:paraId="0B75403F" w14:textId="77777777" w:rsidR="009923D7" w:rsidRDefault="009923D7" w:rsidP="009923D7">
      <w:pPr>
        <w:pStyle w:val="PL"/>
      </w:pPr>
      <w:r>
        <w:t xml:space="preserve">            attributes:</w:t>
      </w:r>
    </w:p>
    <w:p w14:paraId="2C2E6F14" w14:textId="77777777" w:rsidR="009923D7" w:rsidRDefault="009923D7" w:rsidP="009923D7">
      <w:pPr>
        <w:pStyle w:val="PL"/>
      </w:pPr>
      <w:r>
        <w:t xml:space="preserve">              type: object</w:t>
      </w:r>
    </w:p>
    <w:p w14:paraId="0C6822F8" w14:textId="77777777" w:rsidR="009923D7" w:rsidRDefault="009923D7" w:rsidP="009923D7">
      <w:pPr>
        <w:pStyle w:val="PL"/>
      </w:pPr>
      <w:r>
        <w:t xml:space="preserve">              properties:</w:t>
      </w:r>
    </w:p>
    <w:p w14:paraId="12122943" w14:textId="77777777" w:rsidR="009923D7" w:rsidRDefault="009923D7" w:rsidP="009923D7">
      <w:pPr>
        <w:pStyle w:val="PL"/>
      </w:pPr>
      <w:r>
        <w:t xml:space="preserve">                    cellIndividualOffset:</w:t>
      </w:r>
    </w:p>
    <w:p w14:paraId="5DC5A669" w14:textId="77777777" w:rsidR="009923D7" w:rsidRDefault="009923D7" w:rsidP="009923D7">
      <w:pPr>
        <w:pStyle w:val="PL"/>
      </w:pPr>
      <w:r>
        <w:t xml:space="preserve">                      $ref: '#/components/schemas/CellIndividualOffset'</w:t>
      </w:r>
    </w:p>
    <w:p w14:paraId="028DF765" w14:textId="77777777" w:rsidR="009923D7" w:rsidRDefault="009923D7" w:rsidP="009923D7">
      <w:pPr>
        <w:pStyle w:val="PL"/>
      </w:pPr>
      <w:r>
        <w:t xml:space="preserve">                    blackListEntry:</w:t>
      </w:r>
    </w:p>
    <w:p w14:paraId="1B588ABA" w14:textId="77777777" w:rsidR="009923D7" w:rsidRDefault="009923D7" w:rsidP="009923D7">
      <w:pPr>
        <w:pStyle w:val="PL"/>
      </w:pPr>
      <w:r>
        <w:t xml:space="preserve">                      type: array</w:t>
      </w:r>
    </w:p>
    <w:p w14:paraId="2ECEBB6B" w14:textId="77777777" w:rsidR="009923D7" w:rsidRDefault="009923D7" w:rsidP="009923D7">
      <w:pPr>
        <w:pStyle w:val="PL"/>
      </w:pPr>
      <w:r>
        <w:t xml:space="preserve">                      items:</w:t>
      </w:r>
    </w:p>
    <w:p w14:paraId="4BF8CB0B" w14:textId="77777777" w:rsidR="009923D7" w:rsidRDefault="009923D7" w:rsidP="009923D7">
      <w:pPr>
        <w:pStyle w:val="PL"/>
      </w:pPr>
      <w:r>
        <w:t xml:space="preserve">                        type: integer</w:t>
      </w:r>
    </w:p>
    <w:p w14:paraId="2292304D" w14:textId="77777777" w:rsidR="009923D7" w:rsidRDefault="009923D7" w:rsidP="009923D7">
      <w:pPr>
        <w:pStyle w:val="PL"/>
      </w:pPr>
      <w:r>
        <w:t xml:space="preserve">                        minimum: 0</w:t>
      </w:r>
    </w:p>
    <w:p w14:paraId="5D53C280" w14:textId="77777777" w:rsidR="009923D7" w:rsidRDefault="009923D7" w:rsidP="009923D7">
      <w:pPr>
        <w:pStyle w:val="PL"/>
      </w:pPr>
      <w:r>
        <w:t xml:space="preserve">                        maximum: 1007</w:t>
      </w:r>
    </w:p>
    <w:p w14:paraId="7159A21B" w14:textId="77777777" w:rsidR="009923D7" w:rsidRDefault="009923D7" w:rsidP="009923D7">
      <w:pPr>
        <w:pStyle w:val="PL"/>
      </w:pPr>
      <w:r>
        <w:t xml:space="preserve">                    blackListEntryIdleMode:</w:t>
      </w:r>
    </w:p>
    <w:p w14:paraId="16ACDE72" w14:textId="77777777" w:rsidR="009923D7" w:rsidRDefault="009923D7" w:rsidP="009923D7">
      <w:pPr>
        <w:pStyle w:val="PL"/>
      </w:pPr>
      <w:r>
        <w:t xml:space="preserve">                      type: integer</w:t>
      </w:r>
    </w:p>
    <w:p w14:paraId="00DE7FFA" w14:textId="77777777" w:rsidR="009923D7" w:rsidRDefault="009923D7" w:rsidP="009923D7">
      <w:pPr>
        <w:pStyle w:val="PL"/>
      </w:pPr>
      <w:r>
        <w:t xml:space="preserve">                    cellReselectionPriority:</w:t>
      </w:r>
    </w:p>
    <w:p w14:paraId="72E05503" w14:textId="77777777" w:rsidR="009923D7" w:rsidRDefault="009923D7" w:rsidP="009923D7">
      <w:pPr>
        <w:pStyle w:val="PL"/>
      </w:pPr>
      <w:r>
        <w:t xml:space="preserve">                      type: integer</w:t>
      </w:r>
    </w:p>
    <w:p w14:paraId="232A40F7" w14:textId="77777777" w:rsidR="009923D7" w:rsidRDefault="009923D7" w:rsidP="009923D7">
      <w:pPr>
        <w:pStyle w:val="PL"/>
      </w:pPr>
      <w:r>
        <w:t xml:space="preserve">                    cellReselectionSubPriority:</w:t>
      </w:r>
    </w:p>
    <w:p w14:paraId="270AFFE6" w14:textId="77777777" w:rsidR="009923D7" w:rsidRDefault="009923D7" w:rsidP="009923D7">
      <w:pPr>
        <w:pStyle w:val="PL"/>
      </w:pPr>
      <w:r>
        <w:t xml:space="preserve">                      type: number</w:t>
      </w:r>
    </w:p>
    <w:p w14:paraId="6C07EEEC" w14:textId="77777777" w:rsidR="009923D7" w:rsidRDefault="009923D7" w:rsidP="009923D7">
      <w:pPr>
        <w:pStyle w:val="PL"/>
      </w:pPr>
      <w:r>
        <w:t xml:space="preserve">                      minimum: 0.2</w:t>
      </w:r>
    </w:p>
    <w:p w14:paraId="0765C1CF" w14:textId="77777777" w:rsidR="009923D7" w:rsidRDefault="009923D7" w:rsidP="009923D7">
      <w:pPr>
        <w:pStyle w:val="PL"/>
      </w:pPr>
      <w:r>
        <w:t xml:space="preserve">                      maximum: 0.8</w:t>
      </w:r>
    </w:p>
    <w:p w14:paraId="65C8CF3B" w14:textId="77777777" w:rsidR="009923D7" w:rsidRDefault="009923D7" w:rsidP="009923D7">
      <w:pPr>
        <w:pStyle w:val="PL"/>
      </w:pPr>
      <w:r>
        <w:t xml:space="preserve">                      multipleOf: 0.2</w:t>
      </w:r>
    </w:p>
    <w:p w14:paraId="63C2EAA4" w14:textId="77777777" w:rsidR="009923D7" w:rsidRDefault="009923D7" w:rsidP="009923D7">
      <w:pPr>
        <w:pStyle w:val="PL"/>
      </w:pPr>
      <w:r>
        <w:t xml:space="preserve">                    pMax:</w:t>
      </w:r>
    </w:p>
    <w:p w14:paraId="47B0781C" w14:textId="77777777" w:rsidR="009923D7" w:rsidRDefault="009923D7" w:rsidP="009923D7">
      <w:pPr>
        <w:pStyle w:val="PL"/>
      </w:pPr>
      <w:r>
        <w:t xml:space="preserve">                      type: integer</w:t>
      </w:r>
    </w:p>
    <w:p w14:paraId="57FC9E8A" w14:textId="77777777" w:rsidR="009923D7" w:rsidRDefault="009923D7" w:rsidP="009923D7">
      <w:pPr>
        <w:pStyle w:val="PL"/>
      </w:pPr>
      <w:r>
        <w:t xml:space="preserve">                      minimum: -30</w:t>
      </w:r>
    </w:p>
    <w:p w14:paraId="115B0235" w14:textId="77777777" w:rsidR="009923D7" w:rsidRDefault="009923D7" w:rsidP="009923D7">
      <w:pPr>
        <w:pStyle w:val="PL"/>
      </w:pPr>
      <w:r>
        <w:lastRenderedPageBreak/>
        <w:t xml:space="preserve">                      maximum: 33</w:t>
      </w:r>
    </w:p>
    <w:p w14:paraId="6B705835" w14:textId="77777777" w:rsidR="009923D7" w:rsidRDefault="009923D7" w:rsidP="009923D7">
      <w:pPr>
        <w:pStyle w:val="PL"/>
      </w:pPr>
      <w:r>
        <w:t xml:space="preserve">                    qOffsetFreq:</w:t>
      </w:r>
    </w:p>
    <w:p w14:paraId="4FF4E8DB" w14:textId="77777777" w:rsidR="009923D7" w:rsidRDefault="009923D7" w:rsidP="009923D7">
      <w:pPr>
        <w:pStyle w:val="PL"/>
      </w:pPr>
      <w:r>
        <w:t xml:space="preserve">                      $ref: '#/components/schemas/QOffsetFreq'</w:t>
      </w:r>
    </w:p>
    <w:p w14:paraId="0196004A" w14:textId="77777777" w:rsidR="009923D7" w:rsidRDefault="009923D7" w:rsidP="009923D7">
      <w:pPr>
        <w:pStyle w:val="PL"/>
      </w:pPr>
      <w:r>
        <w:t xml:space="preserve">                    qQualMin:</w:t>
      </w:r>
    </w:p>
    <w:p w14:paraId="7295CB7B" w14:textId="77777777" w:rsidR="009923D7" w:rsidRDefault="009923D7" w:rsidP="009923D7">
      <w:pPr>
        <w:pStyle w:val="PL"/>
      </w:pPr>
      <w:r>
        <w:t xml:space="preserve">                      type: number</w:t>
      </w:r>
    </w:p>
    <w:p w14:paraId="77AC1B27" w14:textId="77777777" w:rsidR="009923D7" w:rsidRDefault="009923D7" w:rsidP="009923D7">
      <w:pPr>
        <w:pStyle w:val="PL"/>
      </w:pPr>
      <w:r>
        <w:t xml:space="preserve">                    qRxLevMin:</w:t>
      </w:r>
    </w:p>
    <w:p w14:paraId="209A9B16" w14:textId="77777777" w:rsidR="009923D7" w:rsidRDefault="009923D7" w:rsidP="009923D7">
      <w:pPr>
        <w:pStyle w:val="PL"/>
      </w:pPr>
      <w:r>
        <w:t xml:space="preserve">                      type: integer</w:t>
      </w:r>
    </w:p>
    <w:p w14:paraId="663C4E77" w14:textId="77777777" w:rsidR="009923D7" w:rsidRDefault="009923D7" w:rsidP="009923D7">
      <w:pPr>
        <w:pStyle w:val="PL"/>
      </w:pPr>
      <w:r>
        <w:t xml:space="preserve">                      minimum: -140</w:t>
      </w:r>
    </w:p>
    <w:p w14:paraId="329B2344" w14:textId="77777777" w:rsidR="009923D7" w:rsidRDefault="009923D7" w:rsidP="009923D7">
      <w:pPr>
        <w:pStyle w:val="PL"/>
      </w:pPr>
      <w:r>
        <w:t xml:space="preserve">                      maximum: -44</w:t>
      </w:r>
    </w:p>
    <w:p w14:paraId="04A4C119" w14:textId="77777777" w:rsidR="009923D7" w:rsidRDefault="009923D7" w:rsidP="009923D7">
      <w:pPr>
        <w:pStyle w:val="PL"/>
      </w:pPr>
      <w:r>
        <w:t xml:space="preserve">                    threshXHighP:</w:t>
      </w:r>
    </w:p>
    <w:p w14:paraId="3F9083F2" w14:textId="77777777" w:rsidR="009923D7" w:rsidRDefault="009923D7" w:rsidP="009923D7">
      <w:pPr>
        <w:pStyle w:val="PL"/>
      </w:pPr>
      <w:r>
        <w:t xml:space="preserve">                      type: integer</w:t>
      </w:r>
    </w:p>
    <w:p w14:paraId="2622A6AB" w14:textId="77777777" w:rsidR="009923D7" w:rsidRDefault="009923D7" w:rsidP="009923D7">
      <w:pPr>
        <w:pStyle w:val="PL"/>
      </w:pPr>
      <w:r>
        <w:t xml:space="preserve">                      minimum: 0</w:t>
      </w:r>
    </w:p>
    <w:p w14:paraId="1A60BA1A" w14:textId="77777777" w:rsidR="009923D7" w:rsidRDefault="009923D7" w:rsidP="009923D7">
      <w:pPr>
        <w:pStyle w:val="PL"/>
      </w:pPr>
      <w:r>
        <w:t xml:space="preserve">                      maximum: 62</w:t>
      </w:r>
    </w:p>
    <w:p w14:paraId="0BD031F8" w14:textId="77777777" w:rsidR="009923D7" w:rsidRDefault="009923D7" w:rsidP="009923D7">
      <w:pPr>
        <w:pStyle w:val="PL"/>
      </w:pPr>
      <w:r>
        <w:t xml:space="preserve">                    threshXHighQ:</w:t>
      </w:r>
    </w:p>
    <w:p w14:paraId="4D19A540" w14:textId="77777777" w:rsidR="009923D7" w:rsidRDefault="009923D7" w:rsidP="009923D7">
      <w:pPr>
        <w:pStyle w:val="PL"/>
      </w:pPr>
      <w:r>
        <w:t xml:space="preserve">                      type: integer</w:t>
      </w:r>
    </w:p>
    <w:p w14:paraId="6BE55DE4" w14:textId="77777777" w:rsidR="009923D7" w:rsidRDefault="009923D7" w:rsidP="009923D7">
      <w:pPr>
        <w:pStyle w:val="PL"/>
      </w:pPr>
      <w:r>
        <w:t xml:space="preserve">                      minimum: 0</w:t>
      </w:r>
    </w:p>
    <w:p w14:paraId="594FE545" w14:textId="77777777" w:rsidR="009923D7" w:rsidRDefault="009923D7" w:rsidP="009923D7">
      <w:pPr>
        <w:pStyle w:val="PL"/>
      </w:pPr>
      <w:r>
        <w:t xml:space="preserve">                      maximum: 31</w:t>
      </w:r>
    </w:p>
    <w:p w14:paraId="691B6234" w14:textId="77777777" w:rsidR="009923D7" w:rsidRDefault="009923D7" w:rsidP="009923D7">
      <w:pPr>
        <w:pStyle w:val="PL"/>
      </w:pPr>
      <w:r>
        <w:t xml:space="preserve">                    threshXLowP:</w:t>
      </w:r>
    </w:p>
    <w:p w14:paraId="5A93526F" w14:textId="77777777" w:rsidR="009923D7" w:rsidRDefault="009923D7" w:rsidP="009923D7">
      <w:pPr>
        <w:pStyle w:val="PL"/>
      </w:pPr>
      <w:r>
        <w:t xml:space="preserve">                      type: integer</w:t>
      </w:r>
    </w:p>
    <w:p w14:paraId="60CE5B97" w14:textId="77777777" w:rsidR="009923D7" w:rsidRDefault="009923D7" w:rsidP="009923D7">
      <w:pPr>
        <w:pStyle w:val="PL"/>
      </w:pPr>
      <w:r>
        <w:t xml:space="preserve">                      minimum: 0</w:t>
      </w:r>
    </w:p>
    <w:p w14:paraId="679CA5F1" w14:textId="77777777" w:rsidR="009923D7" w:rsidRDefault="009923D7" w:rsidP="009923D7">
      <w:pPr>
        <w:pStyle w:val="PL"/>
      </w:pPr>
      <w:r>
        <w:t xml:space="preserve">                      maximum: 62</w:t>
      </w:r>
    </w:p>
    <w:p w14:paraId="7F96F294" w14:textId="77777777" w:rsidR="009923D7" w:rsidRDefault="009923D7" w:rsidP="009923D7">
      <w:pPr>
        <w:pStyle w:val="PL"/>
      </w:pPr>
      <w:r>
        <w:t xml:space="preserve">                    threshXLowQ:</w:t>
      </w:r>
    </w:p>
    <w:p w14:paraId="5CE50469" w14:textId="77777777" w:rsidR="009923D7" w:rsidRDefault="009923D7" w:rsidP="009923D7">
      <w:pPr>
        <w:pStyle w:val="PL"/>
      </w:pPr>
      <w:r>
        <w:t xml:space="preserve">                      type: integer</w:t>
      </w:r>
    </w:p>
    <w:p w14:paraId="58E718AB" w14:textId="77777777" w:rsidR="009923D7" w:rsidRDefault="009923D7" w:rsidP="009923D7">
      <w:pPr>
        <w:pStyle w:val="PL"/>
      </w:pPr>
      <w:r>
        <w:t xml:space="preserve">                      minimum: 0</w:t>
      </w:r>
    </w:p>
    <w:p w14:paraId="34AA40DF" w14:textId="77777777" w:rsidR="009923D7" w:rsidRDefault="009923D7" w:rsidP="009923D7">
      <w:pPr>
        <w:pStyle w:val="PL"/>
      </w:pPr>
      <w:r>
        <w:t xml:space="preserve">                      maximum: 31</w:t>
      </w:r>
    </w:p>
    <w:p w14:paraId="0287824F" w14:textId="77777777" w:rsidR="009923D7" w:rsidRDefault="009923D7" w:rsidP="009923D7">
      <w:pPr>
        <w:pStyle w:val="PL"/>
      </w:pPr>
      <w:r>
        <w:t xml:space="preserve">                    tReselectionEutran:</w:t>
      </w:r>
    </w:p>
    <w:p w14:paraId="239EB544" w14:textId="77777777" w:rsidR="009923D7" w:rsidRDefault="009923D7" w:rsidP="009923D7">
      <w:pPr>
        <w:pStyle w:val="PL"/>
      </w:pPr>
      <w:r>
        <w:t xml:space="preserve">                      type: integer</w:t>
      </w:r>
    </w:p>
    <w:p w14:paraId="1A9CBDC3" w14:textId="77777777" w:rsidR="009923D7" w:rsidRDefault="009923D7" w:rsidP="009923D7">
      <w:pPr>
        <w:pStyle w:val="PL"/>
      </w:pPr>
      <w:r>
        <w:t xml:space="preserve">                      minimum: 0</w:t>
      </w:r>
    </w:p>
    <w:p w14:paraId="0A2893F8" w14:textId="77777777" w:rsidR="009923D7" w:rsidRDefault="009923D7" w:rsidP="009923D7">
      <w:pPr>
        <w:pStyle w:val="PL"/>
      </w:pPr>
      <w:r>
        <w:t xml:space="preserve">                      maximum: 7</w:t>
      </w:r>
    </w:p>
    <w:p w14:paraId="51C1586D" w14:textId="77777777" w:rsidR="009923D7" w:rsidRDefault="009923D7" w:rsidP="009923D7">
      <w:pPr>
        <w:pStyle w:val="PL"/>
      </w:pPr>
      <w:r>
        <w:t xml:space="preserve">                    tReselectionNRSfHigh:</w:t>
      </w:r>
    </w:p>
    <w:p w14:paraId="016A2472" w14:textId="77777777" w:rsidR="009923D7" w:rsidRDefault="009923D7" w:rsidP="009923D7">
      <w:pPr>
        <w:pStyle w:val="PL"/>
      </w:pPr>
      <w:r>
        <w:t xml:space="preserve">                      $ref: '#/components/schemas/TReselectionNRSf'</w:t>
      </w:r>
    </w:p>
    <w:p w14:paraId="6004CA88" w14:textId="77777777" w:rsidR="009923D7" w:rsidRDefault="009923D7" w:rsidP="009923D7">
      <w:pPr>
        <w:pStyle w:val="PL"/>
      </w:pPr>
      <w:r>
        <w:t xml:space="preserve">                    tReselectionNRSfMedium:</w:t>
      </w:r>
    </w:p>
    <w:p w14:paraId="32DAA830" w14:textId="77777777" w:rsidR="009923D7" w:rsidRDefault="009923D7" w:rsidP="009923D7">
      <w:pPr>
        <w:pStyle w:val="PL"/>
      </w:pPr>
      <w:r>
        <w:t xml:space="preserve">                      $ref: '#/components/schemas/TReselectionNRSf'</w:t>
      </w:r>
    </w:p>
    <w:p w14:paraId="09730425" w14:textId="77777777" w:rsidR="009923D7" w:rsidRDefault="009923D7" w:rsidP="009923D7">
      <w:pPr>
        <w:pStyle w:val="PL"/>
      </w:pPr>
      <w:r>
        <w:t xml:space="preserve">                    eUTranFrequencyRef:</w:t>
      </w:r>
    </w:p>
    <w:p w14:paraId="1C72B697" w14:textId="77777777" w:rsidR="009923D7" w:rsidRDefault="009923D7" w:rsidP="009923D7">
      <w:pPr>
        <w:pStyle w:val="PL"/>
      </w:pPr>
      <w:r>
        <w:t xml:space="preserve">                      $ref: 'TS28623_ComDefs.yaml#/components/schemas/Dn'</w:t>
      </w:r>
    </w:p>
    <w:p w14:paraId="77D38CB4" w14:textId="77777777" w:rsidR="009923D7" w:rsidRDefault="009923D7" w:rsidP="009923D7">
      <w:pPr>
        <w:pStyle w:val="PL"/>
      </w:pPr>
      <w:r>
        <w:t xml:space="preserve">    DANRManagementFunction-Single:</w:t>
      </w:r>
    </w:p>
    <w:p w14:paraId="09C9CB08" w14:textId="77777777" w:rsidR="009923D7" w:rsidRDefault="009923D7" w:rsidP="009923D7">
      <w:pPr>
        <w:pStyle w:val="PL"/>
      </w:pPr>
      <w:r>
        <w:t xml:space="preserve">      allOf:</w:t>
      </w:r>
    </w:p>
    <w:p w14:paraId="1D7EAC47" w14:textId="77777777" w:rsidR="009923D7" w:rsidRDefault="009923D7" w:rsidP="009923D7">
      <w:pPr>
        <w:pStyle w:val="PL"/>
      </w:pPr>
      <w:r>
        <w:t xml:space="preserve">        - $ref: 'TS28623_GenericNrm.yaml#/components/schemas/Top'</w:t>
      </w:r>
    </w:p>
    <w:p w14:paraId="1FA3E661" w14:textId="77777777" w:rsidR="009923D7" w:rsidRDefault="009923D7" w:rsidP="009923D7">
      <w:pPr>
        <w:pStyle w:val="PL"/>
      </w:pPr>
      <w:r>
        <w:t xml:space="preserve">        - type: object</w:t>
      </w:r>
    </w:p>
    <w:p w14:paraId="6DC9CEC2" w14:textId="77777777" w:rsidR="009923D7" w:rsidRDefault="009923D7" w:rsidP="009923D7">
      <w:pPr>
        <w:pStyle w:val="PL"/>
      </w:pPr>
      <w:r>
        <w:t xml:space="preserve">          properties:</w:t>
      </w:r>
    </w:p>
    <w:p w14:paraId="720DD92A" w14:textId="77777777" w:rsidR="009923D7" w:rsidRDefault="009923D7" w:rsidP="009923D7">
      <w:pPr>
        <w:pStyle w:val="PL"/>
      </w:pPr>
      <w:r>
        <w:t xml:space="preserve">            attributes:</w:t>
      </w:r>
    </w:p>
    <w:p w14:paraId="185127A8" w14:textId="77777777" w:rsidR="009923D7" w:rsidRDefault="009923D7" w:rsidP="009923D7">
      <w:pPr>
        <w:pStyle w:val="PL"/>
      </w:pPr>
      <w:r>
        <w:t xml:space="preserve">                  type: object</w:t>
      </w:r>
    </w:p>
    <w:p w14:paraId="7C6B1432" w14:textId="77777777" w:rsidR="009923D7" w:rsidRDefault="009923D7" w:rsidP="009923D7">
      <w:pPr>
        <w:pStyle w:val="PL"/>
      </w:pPr>
      <w:r>
        <w:t xml:space="preserve">                  properties:</w:t>
      </w:r>
    </w:p>
    <w:p w14:paraId="32F2BCE6" w14:textId="77777777" w:rsidR="009923D7" w:rsidRDefault="009923D7" w:rsidP="009923D7">
      <w:pPr>
        <w:pStyle w:val="PL"/>
      </w:pPr>
      <w:r>
        <w:t xml:space="preserve">                    intrasystemANRManagementSwitch:</w:t>
      </w:r>
    </w:p>
    <w:p w14:paraId="25458B6A" w14:textId="77777777" w:rsidR="009923D7" w:rsidRDefault="009923D7" w:rsidP="009923D7">
      <w:pPr>
        <w:pStyle w:val="PL"/>
      </w:pPr>
      <w:r>
        <w:t xml:space="preserve">                      type: boolean</w:t>
      </w:r>
    </w:p>
    <w:p w14:paraId="78021C66" w14:textId="77777777" w:rsidR="009923D7" w:rsidRDefault="009923D7" w:rsidP="009923D7">
      <w:pPr>
        <w:pStyle w:val="PL"/>
      </w:pPr>
      <w:r>
        <w:t xml:space="preserve">                    intersystemANRManagementSwitch:</w:t>
      </w:r>
    </w:p>
    <w:p w14:paraId="04086C6B" w14:textId="77777777" w:rsidR="009923D7" w:rsidRDefault="009923D7" w:rsidP="009923D7">
      <w:pPr>
        <w:pStyle w:val="PL"/>
      </w:pPr>
      <w:r>
        <w:t xml:space="preserve">                      type: boolean</w:t>
      </w:r>
    </w:p>
    <w:p w14:paraId="523405FC" w14:textId="77777777" w:rsidR="009923D7" w:rsidRDefault="009923D7" w:rsidP="009923D7">
      <w:pPr>
        <w:pStyle w:val="PL"/>
      </w:pPr>
    </w:p>
    <w:p w14:paraId="30D66878" w14:textId="77777777" w:rsidR="009923D7" w:rsidRDefault="009923D7" w:rsidP="009923D7">
      <w:pPr>
        <w:pStyle w:val="PL"/>
      </w:pPr>
      <w:r>
        <w:t xml:space="preserve">    DESManagementFunction-Single:</w:t>
      </w:r>
    </w:p>
    <w:p w14:paraId="2C7287DB" w14:textId="77777777" w:rsidR="009923D7" w:rsidRDefault="009923D7" w:rsidP="009923D7">
      <w:pPr>
        <w:pStyle w:val="PL"/>
      </w:pPr>
      <w:r>
        <w:t xml:space="preserve">      allOf:</w:t>
      </w:r>
    </w:p>
    <w:p w14:paraId="40D2A23E" w14:textId="77777777" w:rsidR="009923D7" w:rsidRDefault="009923D7" w:rsidP="009923D7">
      <w:pPr>
        <w:pStyle w:val="PL"/>
      </w:pPr>
      <w:r>
        <w:t xml:space="preserve">        - $ref: 'TS28623_GenericNrm.yaml#/components/schemas/Top'</w:t>
      </w:r>
    </w:p>
    <w:p w14:paraId="6BA6FB83" w14:textId="77777777" w:rsidR="009923D7" w:rsidRDefault="009923D7" w:rsidP="009923D7">
      <w:pPr>
        <w:pStyle w:val="PL"/>
      </w:pPr>
      <w:r>
        <w:t xml:space="preserve">        - type: object</w:t>
      </w:r>
    </w:p>
    <w:p w14:paraId="000BCC60" w14:textId="77777777" w:rsidR="009923D7" w:rsidRDefault="009923D7" w:rsidP="009923D7">
      <w:pPr>
        <w:pStyle w:val="PL"/>
      </w:pPr>
      <w:r>
        <w:t xml:space="preserve">          properties:</w:t>
      </w:r>
    </w:p>
    <w:p w14:paraId="5FAC350C" w14:textId="77777777" w:rsidR="009923D7" w:rsidRDefault="009923D7" w:rsidP="009923D7">
      <w:pPr>
        <w:pStyle w:val="PL"/>
      </w:pPr>
      <w:r>
        <w:t xml:space="preserve">            attributes:</w:t>
      </w:r>
    </w:p>
    <w:p w14:paraId="6C7BF3B6" w14:textId="77777777" w:rsidR="009923D7" w:rsidRDefault="009923D7" w:rsidP="009923D7">
      <w:pPr>
        <w:pStyle w:val="PL"/>
      </w:pPr>
      <w:r>
        <w:t xml:space="preserve">                  type: object</w:t>
      </w:r>
    </w:p>
    <w:p w14:paraId="6A41793D" w14:textId="77777777" w:rsidR="009923D7" w:rsidRDefault="009923D7" w:rsidP="009923D7">
      <w:pPr>
        <w:pStyle w:val="PL"/>
      </w:pPr>
      <w:r>
        <w:t xml:space="preserve">                  properties:</w:t>
      </w:r>
    </w:p>
    <w:p w14:paraId="6CD4F731" w14:textId="77777777" w:rsidR="009923D7" w:rsidRDefault="009923D7" w:rsidP="009923D7">
      <w:pPr>
        <w:pStyle w:val="PL"/>
      </w:pPr>
      <w:r>
        <w:t xml:space="preserve">                    desSwitch:</w:t>
      </w:r>
    </w:p>
    <w:p w14:paraId="411C116E" w14:textId="77777777" w:rsidR="009923D7" w:rsidRDefault="009923D7" w:rsidP="009923D7">
      <w:pPr>
        <w:pStyle w:val="PL"/>
      </w:pPr>
      <w:r>
        <w:t xml:space="preserve">                      type: boolean</w:t>
      </w:r>
    </w:p>
    <w:p w14:paraId="6CD581E6" w14:textId="77777777" w:rsidR="009923D7" w:rsidRDefault="009923D7" w:rsidP="009923D7">
      <w:pPr>
        <w:pStyle w:val="PL"/>
      </w:pPr>
      <w:r>
        <w:t xml:space="preserve">                    intraRatEsActivationOriginalCellLoadParameters:</w:t>
      </w:r>
    </w:p>
    <w:p w14:paraId="55E545B2" w14:textId="77777777" w:rsidR="009923D7" w:rsidRDefault="009923D7" w:rsidP="009923D7">
      <w:pPr>
        <w:pStyle w:val="PL"/>
      </w:pPr>
      <w:r>
        <w:t xml:space="preserve">                      $ref: "#/components/schemas/IntraRatEsActivationOriginalCellLoadParameters"</w:t>
      </w:r>
    </w:p>
    <w:p w14:paraId="57AFA24B" w14:textId="77777777" w:rsidR="009923D7" w:rsidRDefault="009923D7" w:rsidP="009923D7">
      <w:pPr>
        <w:pStyle w:val="PL"/>
      </w:pPr>
      <w:r>
        <w:t xml:space="preserve">                    intraRatEsActivationCandidateCellsLoadParameters:</w:t>
      </w:r>
    </w:p>
    <w:p w14:paraId="07F1EEEA" w14:textId="77777777" w:rsidR="009923D7" w:rsidRDefault="009923D7" w:rsidP="009923D7">
      <w:pPr>
        <w:pStyle w:val="PL"/>
      </w:pPr>
      <w:r>
        <w:t xml:space="preserve">                      $ref: "#/components/schemas/IntraRatEsActivationCandidateCellsLoadParameters"</w:t>
      </w:r>
    </w:p>
    <w:p w14:paraId="67674E6A" w14:textId="77777777" w:rsidR="009923D7" w:rsidRDefault="009923D7" w:rsidP="009923D7">
      <w:pPr>
        <w:pStyle w:val="PL"/>
      </w:pPr>
      <w:r>
        <w:t xml:space="preserve">                    intraRatEsDeactivationCandidateCellsLoadParameters:</w:t>
      </w:r>
    </w:p>
    <w:p w14:paraId="01381652" w14:textId="77777777" w:rsidR="009923D7" w:rsidRDefault="009923D7" w:rsidP="009923D7">
      <w:pPr>
        <w:pStyle w:val="PL"/>
      </w:pPr>
      <w:r>
        <w:t xml:space="preserve">                      $ref: "#/components/schemas/IntraRatEsDeactivationCandidateCellsLoadParameters"</w:t>
      </w:r>
    </w:p>
    <w:p w14:paraId="5FBD0B26" w14:textId="77777777" w:rsidR="009923D7" w:rsidRDefault="009923D7" w:rsidP="009923D7">
      <w:pPr>
        <w:pStyle w:val="PL"/>
      </w:pPr>
      <w:r>
        <w:t xml:space="preserve">                    esNotAllowedTimePeriod:</w:t>
      </w:r>
    </w:p>
    <w:p w14:paraId="726195F5" w14:textId="77777777" w:rsidR="009923D7" w:rsidRDefault="009923D7" w:rsidP="009923D7">
      <w:pPr>
        <w:pStyle w:val="PL"/>
      </w:pPr>
      <w:r>
        <w:t xml:space="preserve">                      $ref: "#/components/schemas/EsNotAllowedTimePeriod"</w:t>
      </w:r>
    </w:p>
    <w:p w14:paraId="24C2C58D" w14:textId="77777777" w:rsidR="009923D7" w:rsidRDefault="009923D7" w:rsidP="009923D7">
      <w:pPr>
        <w:pStyle w:val="PL"/>
      </w:pPr>
      <w:r>
        <w:t xml:space="preserve">                    interRatEsActivationOriginalCellParameters:</w:t>
      </w:r>
    </w:p>
    <w:p w14:paraId="5F217B47" w14:textId="77777777" w:rsidR="009923D7" w:rsidRDefault="009923D7" w:rsidP="009923D7">
      <w:pPr>
        <w:pStyle w:val="PL"/>
      </w:pPr>
      <w:r>
        <w:lastRenderedPageBreak/>
        <w:t xml:space="preserve">                      $ref: "#/components/schemas/InterRatEsActivationOriginalCellParameters"</w:t>
      </w:r>
    </w:p>
    <w:p w14:paraId="22833075" w14:textId="77777777" w:rsidR="009923D7" w:rsidRDefault="009923D7" w:rsidP="009923D7">
      <w:pPr>
        <w:pStyle w:val="PL"/>
      </w:pPr>
      <w:r>
        <w:t xml:space="preserve">                    interRatEsActivationCandidateCellParameters:</w:t>
      </w:r>
    </w:p>
    <w:p w14:paraId="1DE6ADEE" w14:textId="77777777" w:rsidR="009923D7" w:rsidRDefault="009923D7" w:rsidP="009923D7">
      <w:pPr>
        <w:pStyle w:val="PL"/>
      </w:pPr>
      <w:r>
        <w:t xml:space="preserve">                      $ref: "#/components/schemas/InterRatEsActivationCandidateCellParameters"</w:t>
      </w:r>
    </w:p>
    <w:p w14:paraId="35AB4A7E" w14:textId="77777777" w:rsidR="009923D7" w:rsidRDefault="009923D7" w:rsidP="009923D7">
      <w:pPr>
        <w:pStyle w:val="PL"/>
      </w:pPr>
      <w:r>
        <w:t xml:space="preserve">                    interRatEsDeactivationCandidateCellParameters:</w:t>
      </w:r>
    </w:p>
    <w:p w14:paraId="0755A51C" w14:textId="77777777" w:rsidR="009923D7" w:rsidRDefault="009923D7" w:rsidP="009923D7">
      <w:pPr>
        <w:pStyle w:val="PL"/>
      </w:pPr>
      <w:r>
        <w:t xml:space="preserve">                      $ref: "#/components/schemas/InterRatEsDeactivationCandidateCellParameters"</w:t>
      </w:r>
    </w:p>
    <w:p w14:paraId="7BABD4C5" w14:textId="77777777" w:rsidR="009923D7" w:rsidRDefault="009923D7" w:rsidP="009923D7">
      <w:pPr>
        <w:pStyle w:val="PL"/>
      </w:pPr>
      <w:r>
        <w:t xml:space="preserve">                    isProbingCapable:</w:t>
      </w:r>
    </w:p>
    <w:p w14:paraId="0A0E9337" w14:textId="77777777" w:rsidR="009923D7" w:rsidRDefault="009923D7" w:rsidP="009923D7">
      <w:pPr>
        <w:pStyle w:val="PL"/>
      </w:pPr>
      <w:r>
        <w:t xml:space="preserve">                      type: string</w:t>
      </w:r>
    </w:p>
    <w:p w14:paraId="6C324C04" w14:textId="77777777" w:rsidR="009923D7" w:rsidRDefault="009923D7" w:rsidP="009923D7">
      <w:pPr>
        <w:pStyle w:val="PL"/>
      </w:pPr>
      <w:r>
        <w:t xml:space="preserve">                      enum:</w:t>
      </w:r>
    </w:p>
    <w:p w14:paraId="609B27A4" w14:textId="77777777" w:rsidR="009923D7" w:rsidRDefault="009923D7" w:rsidP="009923D7">
      <w:pPr>
        <w:pStyle w:val="PL"/>
      </w:pPr>
      <w:r>
        <w:t xml:space="preserve">                         - yes</w:t>
      </w:r>
    </w:p>
    <w:p w14:paraId="3B4CB7E3" w14:textId="77777777" w:rsidR="009923D7" w:rsidRDefault="009923D7" w:rsidP="009923D7">
      <w:pPr>
        <w:pStyle w:val="PL"/>
      </w:pPr>
      <w:r>
        <w:t xml:space="preserve">                         - no</w:t>
      </w:r>
    </w:p>
    <w:p w14:paraId="09375C3B" w14:textId="77777777" w:rsidR="009923D7" w:rsidRDefault="009923D7" w:rsidP="009923D7">
      <w:pPr>
        <w:pStyle w:val="PL"/>
      </w:pPr>
      <w:r>
        <w:t xml:space="preserve">                    energySavingState:</w:t>
      </w:r>
    </w:p>
    <w:p w14:paraId="2BD9F1F7" w14:textId="77777777" w:rsidR="009923D7" w:rsidRDefault="009923D7" w:rsidP="009923D7">
      <w:pPr>
        <w:pStyle w:val="PL"/>
      </w:pPr>
      <w:r>
        <w:t xml:space="preserve">                      type: string</w:t>
      </w:r>
    </w:p>
    <w:p w14:paraId="632462DA" w14:textId="77777777" w:rsidR="009923D7" w:rsidRDefault="009923D7" w:rsidP="009923D7">
      <w:pPr>
        <w:pStyle w:val="PL"/>
      </w:pPr>
      <w:r>
        <w:t xml:space="preserve">                      enum:</w:t>
      </w:r>
    </w:p>
    <w:p w14:paraId="05F12209" w14:textId="77777777" w:rsidR="009923D7" w:rsidRDefault="009923D7" w:rsidP="009923D7">
      <w:pPr>
        <w:pStyle w:val="PL"/>
      </w:pPr>
      <w:r>
        <w:t xml:space="preserve">                         - isNotEnergySaving</w:t>
      </w:r>
    </w:p>
    <w:p w14:paraId="0EB368C6" w14:textId="77777777" w:rsidR="009923D7" w:rsidRDefault="009923D7" w:rsidP="009923D7">
      <w:pPr>
        <w:pStyle w:val="PL"/>
      </w:pPr>
      <w:r>
        <w:t xml:space="preserve">                         - isEnergySaving</w:t>
      </w:r>
    </w:p>
    <w:p w14:paraId="13C71B92" w14:textId="77777777" w:rsidR="009923D7" w:rsidRDefault="009923D7" w:rsidP="009923D7">
      <w:pPr>
        <w:pStyle w:val="PL"/>
      </w:pPr>
    </w:p>
    <w:p w14:paraId="587966E3" w14:textId="77777777" w:rsidR="009923D7" w:rsidRDefault="009923D7" w:rsidP="009923D7">
      <w:pPr>
        <w:pStyle w:val="PL"/>
      </w:pPr>
      <w:r>
        <w:t xml:space="preserve">    DRACHOptimizationFunction-Single:</w:t>
      </w:r>
    </w:p>
    <w:p w14:paraId="446CEACE" w14:textId="77777777" w:rsidR="009923D7" w:rsidRDefault="009923D7" w:rsidP="009923D7">
      <w:pPr>
        <w:pStyle w:val="PL"/>
      </w:pPr>
      <w:r>
        <w:t xml:space="preserve">      allOf:</w:t>
      </w:r>
    </w:p>
    <w:p w14:paraId="2178C099" w14:textId="77777777" w:rsidR="009923D7" w:rsidRDefault="009923D7" w:rsidP="009923D7">
      <w:pPr>
        <w:pStyle w:val="PL"/>
      </w:pPr>
      <w:r>
        <w:t xml:space="preserve">        - $ref: 'TS28623_GenericNrm.yaml#/components/schemas/Top'</w:t>
      </w:r>
    </w:p>
    <w:p w14:paraId="3081664E" w14:textId="77777777" w:rsidR="009923D7" w:rsidRDefault="009923D7" w:rsidP="009923D7">
      <w:pPr>
        <w:pStyle w:val="PL"/>
      </w:pPr>
      <w:r>
        <w:t xml:space="preserve">        - type: object</w:t>
      </w:r>
    </w:p>
    <w:p w14:paraId="6F3E8511" w14:textId="77777777" w:rsidR="009923D7" w:rsidRDefault="009923D7" w:rsidP="009923D7">
      <w:pPr>
        <w:pStyle w:val="PL"/>
      </w:pPr>
      <w:r>
        <w:t xml:space="preserve">          properties:</w:t>
      </w:r>
    </w:p>
    <w:p w14:paraId="4C83C8FF" w14:textId="77777777" w:rsidR="009923D7" w:rsidRDefault="009923D7" w:rsidP="009923D7">
      <w:pPr>
        <w:pStyle w:val="PL"/>
      </w:pPr>
      <w:r>
        <w:t xml:space="preserve">            attributes:</w:t>
      </w:r>
    </w:p>
    <w:p w14:paraId="76C2C729" w14:textId="77777777" w:rsidR="009923D7" w:rsidRDefault="009923D7" w:rsidP="009923D7">
      <w:pPr>
        <w:pStyle w:val="PL"/>
      </w:pPr>
      <w:r>
        <w:t xml:space="preserve">                  type: object</w:t>
      </w:r>
    </w:p>
    <w:p w14:paraId="295F58A5" w14:textId="77777777" w:rsidR="009923D7" w:rsidRDefault="009923D7" w:rsidP="009923D7">
      <w:pPr>
        <w:pStyle w:val="PL"/>
      </w:pPr>
      <w:r>
        <w:t xml:space="preserve">                  properties:</w:t>
      </w:r>
    </w:p>
    <w:p w14:paraId="49D88962" w14:textId="77777777" w:rsidR="009923D7" w:rsidRDefault="009923D7" w:rsidP="009923D7">
      <w:pPr>
        <w:pStyle w:val="PL"/>
      </w:pPr>
      <w:r>
        <w:t xml:space="preserve">                    drachOptimizationControl:</w:t>
      </w:r>
    </w:p>
    <w:p w14:paraId="131B4D78" w14:textId="77777777" w:rsidR="009923D7" w:rsidRDefault="009923D7" w:rsidP="009923D7">
      <w:pPr>
        <w:pStyle w:val="PL"/>
      </w:pPr>
      <w:r>
        <w:t xml:space="preserve">                      type: boolean</w:t>
      </w:r>
    </w:p>
    <w:p w14:paraId="1977B868" w14:textId="77777777" w:rsidR="009923D7" w:rsidRDefault="009923D7" w:rsidP="009923D7">
      <w:pPr>
        <w:pStyle w:val="PL"/>
      </w:pPr>
      <w:r>
        <w:t xml:space="preserve">                    ueAccProbilityDist:</w:t>
      </w:r>
    </w:p>
    <w:p w14:paraId="20EA3005" w14:textId="77777777" w:rsidR="009923D7" w:rsidRDefault="009923D7" w:rsidP="009923D7">
      <w:pPr>
        <w:pStyle w:val="PL"/>
      </w:pPr>
      <w:r>
        <w:t xml:space="preserve">                      $ref: "#/components/schemas/UeAccProbilityDist"</w:t>
      </w:r>
    </w:p>
    <w:p w14:paraId="5340F92C" w14:textId="77777777" w:rsidR="009923D7" w:rsidRDefault="009923D7" w:rsidP="009923D7">
      <w:pPr>
        <w:pStyle w:val="PL"/>
      </w:pPr>
      <w:r>
        <w:t xml:space="preserve">                    ueAccDelayProbilityDist:</w:t>
      </w:r>
    </w:p>
    <w:p w14:paraId="7EA3E027" w14:textId="77777777" w:rsidR="009923D7" w:rsidRDefault="009923D7" w:rsidP="009923D7">
      <w:pPr>
        <w:pStyle w:val="PL"/>
      </w:pPr>
      <w:r>
        <w:t xml:space="preserve">                      $ref: "#/components/schemas/UeAccDelayProbilityDist"</w:t>
      </w:r>
    </w:p>
    <w:p w14:paraId="6FDB29D5" w14:textId="77777777" w:rsidR="009923D7" w:rsidRDefault="009923D7" w:rsidP="009923D7">
      <w:pPr>
        <w:pStyle w:val="PL"/>
      </w:pPr>
      <w:r>
        <w:t xml:space="preserve">        - $ref: 'TS28623_GenericNrm.yaml#/components/schemas/ManagedFunction-ncO'</w:t>
      </w:r>
    </w:p>
    <w:p w14:paraId="45E0BF59" w14:textId="77777777" w:rsidR="009923D7" w:rsidRDefault="009923D7" w:rsidP="009923D7">
      <w:pPr>
        <w:pStyle w:val="PL"/>
      </w:pPr>
    </w:p>
    <w:p w14:paraId="5A19939F" w14:textId="77777777" w:rsidR="009923D7" w:rsidRDefault="009923D7" w:rsidP="009923D7">
      <w:pPr>
        <w:pStyle w:val="PL"/>
      </w:pPr>
      <w:r>
        <w:t xml:space="preserve">    DMROFunction-Single:</w:t>
      </w:r>
    </w:p>
    <w:p w14:paraId="22410FE2" w14:textId="77777777" w:rsidR="009923D7" w:rsidRDefault="009923D7" w:rsidP="009923D7">
      <w:pPr>
        <w:pStyle w:val="PL"/>
      </w:pPr>
      <w:r>
        <w:t xml:space="preserve">      allOf:</w:t>
      </w:r>
    </w:p>
    <w:p w14:paraId="350B11C4" w14:textId="77777777" w:rsidR="009923D7" w:rsidRDefault="009923D7" w:rsidP="009923D7">
      <w:pPr>
        <w:pStyle w:val="PL"/>
      </w:pPr>
      <w:r>
        <w:t xml:space="preserve">        - $ref: 'TS28623_GenericNrm.yaml#/components/schemas/Top'</w:t>
      </w:r>
    </w:p>
    <w:p w14:paraId="04B55CAE" w14:textId="77777777" w:rsidR="009923D7" w:rsidRDefault="009923D7" w:rsidP="009923D7">
      <w:pPr>
        <w:pStyle w:val="PL"/>
      </w:pPr>
      <w:r>
        <w:t xml:space="preserve">        - type: object</w:t>
      </w:r>
    </w:p>
    <w:p w14:paraId="3CB135D6" w14:textId="77777777" w:rsidR="009923D7" w:rsidRDefault="009923D7" w:rsidP="009923D7">
      <w:pPr>
        <w:pStyle w:val="PL"/>
      </w:pPr>
      <w:r>
        <w:t xml:space="preserve">          properties:</w:t>
      </w:r>
    </w:p>
    <w:p w14:paraId="756B162D" w14:textId="77777777" w:rsidR="009923D7" w:rsidRDefault="009923D7" w:rsidP="009923D7">
      <w:pPr>
        <w:pStyle w:val="PL"/>
      </w:pPr>
      <w:r>
        <w:t xml:space="preserve">            attributes: </w:t>
      </w:r>
    </w:p>
    <w:p w14:paraId="283EA879" w14:textId="77777777" w:rsidR="009923D7" w:rsidRDefault="009923D7" w:rsidP="009923D7">
      <w:pPr>
        <w:pStyle w:val="PL"/>
      </w:pPr>
      <w:r>
        <w:t xml:space="preserve">                  type: object</w:t>
      </w:r>
    </w:p>
    <w:p w14:paraId="06D1E1A2" w14:textId="77777777" w:rsidR="009923D7" w:rsidRDefault="009923D7" w:rsidP="009923D7">
      <w:pPr>
        <w:pStyle w:val="PL"/>
      </w:pPr>
      <w:r>
        <w:t xml:space="preserve">                  properties:</w:t>
      </w:r>
    </w:p>
    <w:p w14:paraId="3CC9B5C1" w14:textId="77777777" w:rsidR="009923D7" w:rsidRDefault="009923D7" w:rsidP="009923D7">
      <w:pPr>
        <w:pStyle w:val="PL"/>
      </w:pPr>
      <w:r>
        <w:t xml:space="preserve">                    dmroControl:</w:t>
      </w:r>
    </w:p>
    <w:p w14:paraId="214E85E8" w14:textId="77777777" w:rsidR="009923D7" w:rsidRDefault="009923D7" w:rsidP="009923D7">
      <w:pPr>
        <w:pStyle w:val="PL"/>
      </w:pPr>
      <w:r>
        <w:t xml:space="preserve">                      type: boolean</w:t>
      </w:r>
    </w:p>
    <w:p w14:paraId="5C73D21F" w14:textId="77777777" w:rsidR="009923D7" w:rsidRDefault="009923D7" w:rsidP="009923D7">
      <w:pPr>
        <w:pStyle w:val="PL"/>
      </w:pPr>
      <w:r>
        <w:t xml:space="preserve">                    maximumDeviationHoTriggerLow:</w:t>
      </w:r>
    </w:p>
    <w:p w14:paraId="6250DBFB" w14:textId="77777777" w:rsidR="009923D7" w:rsidRDefault="009923D7" w:rsidP="009923D7">
      <w:pPr>
        <w:pStyle w:val="PL"/>
      </w:pPr>
      <w:r>
        <w:t xml:space="preserve">                      $ref: '#/components/schemas/MaximumDeviationHoTriggerLow'</w:t>
      </w:r>
    </w:p>
    <w:p w14:paraId="53141B87" w14:textId="77777777" w:rsidR="009923D7" w:rsidRDefault="009923D7" w:rsidP="009923D7">
      <w:pPr>
        <w:pStyle w:val="PL"/>
      </w:pPr>
      <w:r>
        <w:t xml:space="preserve">                    maximumDeviationHoTriggerHigh:</w:t>
      </w:r>
    </w:p>
    <w:p w14:paraId="4570E0BC" w14:textId="77777777" w:rsidR="009923D7" w:rsidRDefault="009923D7" w:rsidP="009923D7">
      <w:pPr>
        <w:pStyle w:val="PL"/>
      </w:pPr>
      <w:r>
        <w:t xml:space="preserve">                      $ref: '#/components/schemas/MaximumDeviationHoTriggerHigh'</w:t>
      </w:r>
    </w:p>
    <w:p w14:paraId="166A6C35" w14:textId="77777777" w:rsidR="009923D7" w:rsidRDefault="009923D7" w:rsidP="009923D7">
      <w:pPr>
        <w:pStyle w:val="PL"/>
      </w:pPr>
      <w:r>
        <w:t xml:space="preserve">                    minimumTimeBetweenHoTriggerChange:</w:t>
      </w:r>
    </w:p>
    <w:p w14:paraId="0BC5F3EA" w14:textId="77777777" w:rsidR="009923D7" w:rsidRDefault="009923D7" w:rsidP="009923D7">
      <w:pPr>
        <w:pStyle w:val="PL"/>
      </w:pPr>
      <w:r>
        <w:t xml:space="preserve">                      $ref: '#/components/schemas/MinimumTimeBetweenHoTriggerChange'</w:t>
      </w:r>
    </w:p>
    <w:p w14:paraId="442B1680" w14:textId="77777777" w:rsidR="009923D7" w:rsidRDefault="009923D7" w:rsidP="009923D7">
      <w:pPr>
        <w:pStyle w:val="PL"/>
      </w:pPr>
      <w:r>
        <w:t xml:space="preserve">                    tstoreUEcntxt:</w:t>
      </w:r>
    </w:p>
    <w:p w14:paraId="440AF2B5" w14:textId="77777777" w:rsidR="009923D7" w:rsidRDefault="009923D7" w:rsidP="009923D7">
      <w:pPr>
        <w:pStyle w:val="PL"/>
      </w:pPr>
      <w:r>
        <w:t xml:space="preserve">                      $ref: '#/components/schemas/TstoreUEcntxt'</w:t>
      </w:r>
    </w:p>
    <w:p w14:paraId="730DEB28" w14:textId="77777777" w:rsidR="009923D7" w:rsidRDefault="009923D7" w:rsidP="009923D7">
      <w:pPr>
        <w:pStyle w:val="PL"/>
      </w:pPr>
      <w:r>
        <w:t xml:space="preserve">    DLBOFunction-Single:</w:t>
      </w:r>
    </w:p>
    <w:p w14:paraId="780362D3" w14:textId="77777777" w:rsidR="009923D7" w:rsidRDefault="009923D7" w:rsidP="009923D7">
      <w:pPr>
        <w:pStyle w:val="PL"/>
      </w:pPr>
      <w:r>
        <w:t xml:space="preserve">      allOf:</w:t>
      </w:r>
    </w:p>
    <w:p w14:paraId="34F33E40" w14:textId="77777777" w:rsidR="009923D7" w:rsidRDefault="009923D7" w:rsidP="009923D7">
      <w:pPr>
        <w:pStyle w:val="PL"/>
      </w:pPr>
      <w:r>
        <w:t xml:space="preserve">        - $ref: 'TS28623_GenericNrm.yaml#/components/schemas/Top'</w:t>
      </w:r>
    </w:p>
    <w:p w14:paraId="72A7F1FE" w14:textId="77777777" w:rsidR="009923D7" w:rsidRDefault="009923D7" w:rsidP="009923D7">
      <w:pPr>
        <w:pStyle w:val="PL"/>
      </w:pPr>
      <w:r>
        <w:t xml:space="preserve">        - type: object</w:t>
      </w:r>
    </w:p>
    <w:p w14:paraId="2FFB87D3" w14:textId="77777777" w:rsidR="009923D7" w:rsidRDefault="009923D7" w:rsidP="009923D7">
      <w:pPr>
        <w:pStyle w:val="PL"/>
      </w:pPr>
      <w:r>
        <w:t xml:space="preserve">          properties:</w:t>
      </w:r>
    </w:p>
    <w:p w14:paraId="5F966884" w14:textId="77777777" w:rsidR="009923D7" w:rsidRDefault="009923D7" w:rsidP="009923D7">
      <w:pPr>
        <w:pStyle w:val="PL"/>
      </w:pPr>
      <w:r>
        <w:t xml:space="preserve">            attributes: </w:t>
      </w:r>
    </w:p>
    <w:p w14:paraId="28347901" w14:textId="77777777" w:rsidR="009923D7" w:rsidRDefault="009923D7" w:rsidP="009923D7">
      <w:pPr>
        <w:pStyle w:val="PL"/>
      </w:pPr>
      <w:r>
        <w:t xml:space="preserve">                  type: object</w:t>
      </w:r>
    </w:p>
    <w:p w14:paraId="0012E82B" w14:textId="77777777" w:rsidR="009923D7" w:rsidRDefault="009923D7" w:rsidP="009923D7">
      <w:pPr>
        <w:pStyle w:val="PL"/>
      </w:pPr>
      <w:r>
        <w:t xml:space="preserve">                  properties:</w:t>
      </w:r>
    </w:p>
    <w:p w14:paraId="70617410" w14:textId="77777777" w:rsidR="009923D7" w:rsidRDefault="009923D7" w:rsidP="009923D7">
      <w:pPr>
        <w:pStyle w:val="PL"/>
      </w:pPr>
      <w:r>
        <w:t xml:space="preserve">                    dlboControl:</w:t>
      </w:r>
    </w:p>
    <w:p w14:paraId="65AE7DBA" w14:textId="77777777" w:rsidR="009923D7" w:rsidRDefault="009923D7" w:rsidP="009923D7">
      <w:pPr>
        <w:pStyle w:val="PL"/>
      </w:pPr>
      <w:r>
        <w:t xml:space="preserve">                      type: boolean</w:t>
      </w:r>
    </w:p>
    <w:p w14:paraId="721A300B" w14:textId="77777777" w:rsidR="009923D7" w:rsidRDefault="009923D7" w:rsidP="009923D7">
      <w:pPr>
        <w:pStyle w:val="PL"/>
      </w:pPr>
      <w:r>
        <w:t xml:space="preserve">                    maximumDeviationHoTrigger:</w:t>
      </w:r>
    </w:p>
    <w:p w14:paraId="71B21047" w14:textId="77777777" w:rsidR="009923D7" w:rsidRDefault="009923D7" w:rsidP="009923D7">
      <w:pPr>
        <w:pStyle w:val="PL"/>
      </w:pPr>
      <w:r>
        <w:t xml:space="preserve">                          $ref: '#/components/schemas/MaximumDeviationHoTrigger'</w:t>
      </w:r>
    </w:p>
    <w:p w14:paraId="57275E6A" w14:textId="77777777" w:rsidR="009923D7" w:rsidRDefault="009923D7" w:rsidP="009923D7">
      <w:pPr>
        <w:pStyle w:val="PL"/>
      </w:pPr>
      <w:r>
        <w:t xml:space="preserve">                    minimumTimeBetweenHoTriggerChange:</w:t>
      </w:r>
    </w:p>
    <w:p w14:paraId="1C5DF4A2" w14:textId="77777777" w:rsidR="009923D7" w:rsidRDefault="009923D7" w:rsidP="009923D7">
      <w:pPr>
        <w:pStyle w:val="PL"/>
      </w:pPr>
      <w:r>
        <w:t xml:space="preserve">                          $ref: '#/components/schemas/MinimumTimeBetweenHoTriggerChange'</w:t>
      </w:r>
    </w:p>
    <w:p w14:paraId="5B7EA272" w14:textId="77777777" w:rsidR="009923D7" w:rsidRDefault="009923D7" w:rsidP="009923D7">
      <w:pPr>
        <w:pStyle w:val="PL"/>
      </w:pPr>
    </w:p>
    <w:p w14:paraId="242AE714" w14:textId="77777777" w:rsidR="009923D7" w:rsidRDefault="009923D7" w:rsidP="009923D7">
      <w:pPr>
        <w:pStyle w:val="PL"/>
      </w:pPr>
      <w:r>
        <w:t xml:space="preserve">    DPCIConfigurationFunction-Single:</w:t>
      </w:r>
    </w:p>
    <w:p w14:paraId="1CEFA0D1" w14:textId="77777777" w:rsidR="009923D7" w:rsidRDefault="009923D7" w:rsidP="009923D7">
      <w:pPr>
        <w:pStyle w:val="PL"/>
      </w:pPr>
      <w:r>
        <w:t xml:space="preserve">      allOf:</w:t>
      </w:r>
    </w:p>
    <w:p w14:paraId="2FF92E65" w14:textId="77777777" w:rsidR="009923D7" w:rsidRDefault="009923D7" w:rsidP="009923D7">
      <w:pPr>
        <w:pStyle w:val="PL"/>
      </w:pPr>
      <w:r>
        <w:t xml:space="preserve">        - $ref: 'TS28623_GenericNrm.yaml#/components/schemas/Top'</w:t>
      </w:r>
    </w:p>
    <w:p w14:paraId="0575A293" w14:textId="77777777" w:rsidR="009923D7" w:rsidRDefault="009923D7" w:rsidP="009923D7">
      <w:pPr>
        <w:pStyle w:val="PL"/>
      </w:pPr>
      <w:r>
        <w:lastRenderedPageBreak/>
        <w:t xml:space="preserve">        - type: object</w:t>
      </w:r>
    </w:p>
    <w:p w14:paraId="0CEA98A1" w14:textId="77777777" w:rsidR="009923D7" w:rsidRDefault="009923D7" w:rsidP="009923D7">
      <w:pPr>
        <w:pStyle w:val="PL"/>
      </w:pPr>
      <w:r>
        <w:t xml:space="preserve">          properties:</w:t>
      </w:r>
    </w:p>
    <w:p w14:paraId="1EEE06F2" w14:textId="77777777" w:rsidR="009923D7" w:rsidRDefault="009923D7" w:rsidP="009923D7">
      <w:pPr>
        <w:pStyle w:val="PL"/>
      </w:pPr>
      <w:r>
        <w:t xml:space="preserve">            attributes:</w:t>
      </w:r>
    </w:p>
    <w:p w14:paraId="2C8D3D12" w14:textId="77777777" w:rsidR="009923D7" w:rsidRDefault="009923D7" w:rsidP="009923D7">
      <w:pPr>
        <w:pStyle w:val="PL"/>
      </w:pPr>
      <w:r>
        <w:t xml:space="preserve">                  type: object</w:t>
      </w:r>
    </w:p>
    <w:p w14:paraId="416C9622" w14:textId="77777777" w:rsidR="009923D7" w:rsidRDefault="009923D7" w:rsidP="009923D7">
      <w:pPr>
        <w:pStyle w:val="PL"/>
      </w:pPr>
      <w:r>
        <w:t xml:space="preserve">                  properties:</w:t>
      </w:r>
    </w:p>
    <w:p w14:paraId="7DC871D6" w14:textId="77777777" w:rsidR="009923D7" w:rsidRDefault="009923D7" w:rsidP="009923D7">
      <w:pPr>
        <w:pStyle w:val="PL"/>
      </w:pPr>
      <w:r>
        <w:t xml:space="preserve">                    dPciConfigurationControl:</w:t>
      </w:r>
    </w:p>
    <w:p w14:paraId="0DC416A1" w14:textId="77777777" w:rsidR="009923D7" w:rsidRDefault="009923D7" w:rsidP="009923D7">
      <w:pPr>
        <w:pStyle w:val="PL"/>
      </w:pPr>
      <w:r>
        <w:t xml:space="preserve">                      type: boolean</w:t>
      </w:r>
    </w:p>
    <w:p w14:paraId="36A4E9F1" w14:textId="77777777" w:rsidR="009923D7" w:rsidRDefault="009923D7" w:rsidP="009923D7">
      <w:pPr>
        <w:pStyle w:val="PL"/>
      </w:pPr>
      <w:r>
        <w:t xml:space="preserve">                    nRPciList:</w:t>
      </w:r>
    </w:p>
    <w:p w14:paraId="6FAF9904" w14:textId="77777777" w:rsidR="009923D7" w:rsidRDefault="009923D7" w:rsidP="009923D7">
      <w:pPr>
        <w:pStyle w:val="PL"/>
      </w:pPr>
      <w:r>
        <w:t xml:space="preserve">                      $ref: "#/components/schemas/NRPciList"</w:t>
      </w:r>
    </w:p>
    <w:p w14:paraId="3E8E1FD2" w14:textId="77777777" w:rsidR="009923D7" w:rsidRDefault="009923D7" w:rsidP="009923D7">
      <w:pPr>
        <w:pStyle w:val="PL"/>
      </w:pPr>
    </w:p>
    <w:p w14:paraId="6D678E62" w14:textId="77777777" w:rsidR="009923D7" w:rsidRDefault="009923D7" w:rsidP="009923D7">
      <w:pPr>
        <w:pStyle w:val="PL"/>
      </w:pPr>
      <w:r>
        <w:t xml:space="preserve">    CPCIConfigurationFunction-Single:</w:t>
      </w:r>
    </w:p>
    <w:p w14:paraId="38CE304D" w14:textId="77777777" w:rsidR="009923D7" w:rsidRDefault="009923D7" w:rsidP="009923D7">
      <w:pPr>
        <w:pStyle w:val="PL"/>
      </w:pPr>
      <w:r>
        <w:t xml:space="preserve">      allOf:</w:t>
      </w:r>
    </w:p>
    <w:p w14:paraId="591FC6A0" w14:textId="77777777" w:rsidR="009923D7" w:rsidRDefault="009923D7" w:rsidP="009923D7">
      <w:pPr>
        <w:pStyle w:val="PL"/>
      </w:pPr>
      <w:r>
        <w:t xml:space="preserve">        - $ref: 'TS28623_GenericNrm.yaml#/components/schemas/Top'</w:t>
      </w:r>
    </w:p>
    <w:p w14:paraId="3313BAFF" w14:textId="77777777" w:rsidR="009923D7" w:rsidRDefault="009923D7" w:rsidP="009923D7">
      <w:pPr>
        <w:pStyle w:val="PL"/>
      </w:pPr>
      <w:r>
        <w:t xml:space="preserve">        - type: object</w:t>
      </w:r>
    </w:p>
    <w:p w14:paraId="16F99E6F" w14:textId="77777777" w:rsidR="009923D7" w:rsidRDefault="009923D7" w:rsidP="009923D7">
      <w:pPr>
        <w:pStyle w:val="PL"/>
      </w:pPr>
      <w:r>
        <w:t xml:space="preserve">          properties:</w:t>
      </w:r>
    </w:p>
    <w:p w14:paraId="013FBAFB" w14:textId="77777777" w:rsidR="009923D7" w:rsidRDefault="009923D7" w:rsidP="009923D7">
      <w:pPr>
        <w:pStyle w:val="PL"/>
      </w:pPr>
      <w:r>
        <w:t xml:space="preserve">            attributes:</w:t>
      </w:r>
    </w:p>
    <w:p w14:paraId="04F4DA92" w14:textId="77777777" w:rsidR="009923D7" w:rsidRDefault="009923D7" w:rsidP="009923D7">
      <w:pPr>
        <w:pStyle w:val="PL"/>
      </w:pPr>
      <w:r>
        <w:t xml:space="preserve">                  type: object</w:t>
      </w:r>
    </w:p>
    <w:p w14:paraId="4071CD09" w14:textId="77777777" w:rsidR="009923D7" w:rsidRDefault="009923D7" w:rsidP="009923D7">
      <w:pPr>
        <w:pStyle w:val="PL"/>
      </w:pPr>
      <w:r>
        <w:t xml:space="preserve">                  properties:</w:t>
      </w:r>
    </w:p>
    <w:p w14:paraId="68D3A7DE" w14:textId="77777777" w:rsidR="009923D7" w:rsidRDefault="009923D7" w:rsidP="009923D7">
      <w:pPr>
        <w:pStyle w:val="PL"/>
      </w:pPr>
      <w:r>
        <w:t xml:space="preserve">                    cPciConfigurationControl:</w:t>
      </w:r>
    </w:p>
    <w:p w14:paraId="1ADBE92F" w14:textId="77777777" w:rsidR="009923D7" w:rsidRDefault="009923D7" w:rsidP="009923D7">
      <w:pPr>
        <w:pStyle w:val="PL"/>
      </w:pPr>
      <w:r>
        <w:t xml:space="preserve">                      type: boolean</w:t>
      </w:r>
    </w:p>
    <w:p w14:paraId="018D7B62" w14:textId="77777777" w:rsidR="009923D7" w:rsidRDefault="009923D7" w:rsidP="009923D7">
      <w:pPr>
        <w:pStyle w:val="PL"/>
      </w:pPr>
      <w:r>
        <w:t xml:space="preserve">                    cSonPciList:</w:t>
      </w:r>
    </w:p>
    <w:p w14:paraId="2BC300C5" w14:textId="77777777" w:rsidR="009923D7" w:rsidRDefault="009923D7" w:rsidP="009923D7">
      <w:pPr>
        <w:pStyle w:val="PL"/>
      </w:pPr>
      <w:r>
        <w:t xml:space="preserve">                      $ref: "#/components/schemas/CSonPciList"</w:t>
      </w:r>
    </w:p>
    <w:p w14:paraId="730158CF" w14:textId="77777777" w:rsidR="009923D7" w:rsidRDefault="009923D7" w:rsidP="009923D7">
      <w:pPr>
        <w:pStyle w:val="PL"/>
      </w:pPr>
    </w:p>
    <w:p w14:paraId="15B90157" w14:textId="77777777" w:rsidR="009923D7" w:rsidRDefault="009923D7" w:rsidP="009923D7">
      <w:pPr>
        <w:pStyle w:val="PL"/>
      </w:pPr>
      <w:r>
        <w:t xml:space="preserve">    CESManagementFunction-Single:</w:t>
      </w:r>
    </w:p>
    <w:p w14:paraId="75751356" w14:textId="77777777" w:rsidR="009923D7" w:rsidRDefault="009923D7" w:rsidP="009923D7">
      <w:pPr>
        <w:pStyle w:val="PL"/>
      </w:pPr>
      <w:r>
        <w:t xml:space="preserve">      allOf:</w:t>
      </w:r>
    </w:p>
    <w:p w14:paraId="2773B4F1" w14:textId="77777777" w:rsidR="009923D7" w:rsidRDefault="009923D7" w:rsidP="009923D7">
      <w:pPr>
        <w:pStyle w:val="PL"/>
      </w:pPr>
      <w:r>
        <w:t xml:space="preserve">        - $ref: 'TS28623_GenericNrm.yaml#/components/schemas/Top'</w:t>
      </w:r>
    </w:p>
    <w:p w14:paraId="1CF14E34" w14:textId="77777777" w:rsidR="009923D7" w:rsidRDefault="009923D7" w:rsidP="009923D7">
      <w:pPr>
        <w:pStyle w:val="PL"/>
      </w:pPr>
      <w:r>
        <w:t xml:space="preserve">        - type: object</w:t>
      </w:r>
    </w:p>
    <w:p w14:paraId="7051F3C2" w14:textId="77777777" w:rsidR="009923D7" w:rsidRDefault="009923D7" w:rsidP="009923D7">
      <w:pPr>
        <w:pStyle w:val="PL"/>
      </w:pPr>
      <w:r>
        <w:t xml:space="preserve">          properties:</w:t>
      </w:r>
    </w:p>
    <w:p w14:paraId="130155A3" w14:textId="77777777" w:rsidR="009923D7" w:rsidRDefault="009923D7" w:rsidP="009923D7">
      <w:pPr>
        <w:pStyle w:val="PL"/>
      </w:pPr>
      <w:r>
        <w:t xml:space="preserve">            attributes:</w:t>
      </w:r>
    </w:p>
    <w:p w14:paraId="353F00F1" w14:textId="77777777" w:rsidR="009923D7" w:rsidRDefault="009923D7" w:rsidP="009923D7">
      <w:pPr>
        <w:pStyle w:val="PL"/>
      </w:pPr>
      <w:r>
        <w:t xml:space="preserve">                  type: object</w:t>
      </w:r>
    </w:p>
    <w:p w14:paraId="4D13F644" w14:textId="77777777" w:rsidR="009923D7" w:rsidRDefault="009923D7" w:rsidP="009923D7">
      <w:pPr>
        <w:pStyle w:val="PL"/>
      </w:pPr>
      <w:r>
        <w:t xml:space="preserve">                  properties:</w:t>
      </w:r>
    </w:p>
    <w:p w14:paraId="11DB6AF1" w14:textId="77777777" w:rsidR="009923D7" w:rsidRDefault="009923D7" w:rsidP="009923D7">
      <w:pPr>
        <w:pStyle w:val="PL"/>
      </w:pPr>
      <w:r>
        <w:t xml:space="preserve">                    cesSwitch:</w:t>
      </w:r>
    </w:p>
    <w:p w14:paraId="29A26A08" w14:textId="77777777" w:rsidR="009923D7" w:rsidRDefault="009923D7" w:rsidP="009923D7">
      <w:pPr>
        <w:pStyle w:val="PL"/>
      </w:pPr>
      <w:r>
        <w:t xml:space="preserve">                      type: boolean</w:t>
      </w:r>
    </w:p>
    <w:p w14:paraId="56CA7D83" w14:textId="77777777" w:rsidR="009923D7" w:rsidRDefault="009923D7" w:rsidP="009923D7">
      <w:pPr>
        <w:pStyle w:val="PL"/>
      </w:pPr>
      <w:r>
        <w:t xml:space="preserve">                    intraRatEsActivationOriginalCellLoadParameters:</w:t>
      </w:r>
    </w:p>
    <w:p w14:paraId="313DE4CE" w14:textId="77777777" w:rsidR="009923D7" w:rsidRDefault="009923D7" w:rsidP="009923D7">
      <w:pPr>
        <w:pStyle w:val="PL"/>
      </w:pPr>
      <w:r>
        <w:t xml:space="preserve">                      $ref: "#/components/schemas/IntraRatEsActivationOriginalCellLoadParameters"</w:t>
      </w:r>
    </w:p>
    <w:p w14:paraId="2E7F80FD" w14:textId="77777777" w:rsidR="009923D7" w:rsidRDefault="009923D7" w:rsidP="009923D7">
      <w:pPr>
        <w:pStyle w:val="PL"/>
      </w:pPr>
      <w:r>
        <w:t xml:space="preserve">                    intraRatEsActivationCandidateCellsLoadParameters:</w:t>
      </w:r>
    </w:p>
    <w:p w14:paraId="6C842EB1" w14:textId="77777777" w:rsidR="009923D7" w:rsidRDefault="009923D7" w:rsidP="009923D7">
      <w:pPr>
        <w:pStyle w:val="PL"/>
      </w:pPr>
      <w:r>
        <w:t xml:space="preserve">                      $ref: "#/components/schemas/IntraRatEsActivationCandidateCellsLoadParameters"</w:t>
      </w:r>
    </w:p>
    <w:p w14:paraId="260032C4" w14:textId="77777777" w:rsidR="009923D7" w:rsidRDefault="009923D7" w:rsidP="009923D7">
      <w:pPr>
        <w:pStyle w:val="PL"/>
      </w:pPr>
      <w:r>
        <w:t xml:space="preserve">                    intraRatEsDeactivationCandidateCellsLoadParameters:</w:t>
      </w:r>
    </w:p>
    <w:p w14:paraId="70A8436B" w14:textId="77777777" w:rsidR="009923D7" w:rsidRDefault="009923D7" w:rsidP="009923D7">
      <w:pPr>
        <w:pStyle w:val="PL"/>
      </w:pPr>
      <w:r>
        <w:t xml:space="preserve">                      $ref: "#/components/schemas/IntraRatEsDeactivationCandidateCellsLoadParameters"</w:t>
      </w:r>
    </w:p>
    <w:p w14:paraId="022F653F" w14:textId="77777777" w:rsidR="009923D7" w:rsidRDefault="009923D7" w:rsidP="009923D7">
      <w:pPr>
        <w:pStyle w:val="PL"/>
      </w:pPr>
      <w:r>
        <w:t xml:space="preserve">                    esNotAllowedTimePeriod:</w:t>
      </w:r>
    </w:p>
    <w:p w14:paraId="6F4BE1A6" w14:textId="77777777" w:rsidR="009923D7" w:rsidRDefault="009923D7" w:rsidP="009923D7">
      <w:pPr>
        <w:pStyle w:val="PL"/>
      </w:pPr>
      <w:r>
        <w:t xml:space="preserve">                      $ref: "#/components/schemas/EsNotAllowedTimePeriod"</w:t>
      </w:r>
    </w:p>
    <w:p w14:paraId="4D1C8D40" w14:textId="77777777" w:rsidR="009923D7" w:rsidRDefault="009923D7" w:rsidP="009923D7">
      <w:pPr>
        <w:pStyle w:val="PL"/>
      </w:pPr>
      <w:r>
        <w:t xml:space="preserve">                    interRatEsActivationOriginalCellParameters:</w:t>
      </w:r>
    </w:p>
    <w:p w14:paraId="5B63A90A" w14:textId="77777777" w:rsidR="009923D7" w:rsidRDefault="009923D7" w:rsidP="009923D7">
      <w:pPr>
        <w:pStyle w:val="PL"/>
      </w:pPr>
      <w:r>
        <w:t xml:space="preserve">                      $ref: "#/components/schemas/IntraRatEsActivationOriginalCellLoadParameters"</w:t>
      </w:r>
    </w:p>
    <w:p w14:paraId="1958C7D7" w14:textId="77777777" w:rsidR="009923D7" w:rsidRDefault="009923D7" w:rsidP="009923D7">
      <w:pPr>
        <w:pStyle w:val="PL"/>
      </w:pPr>
      <w:r>
        <w:t xml:space="preserve">                    interRatEsActivationCandidateCellParameters:</w:t>
      </w:r>
    </w:p>
    <w:p w14:paraId="7DF74976" w14:textId="77777777" w:rsidR="009923D7" w:rsidRDefault="009923D7" w:rsidP="009923D7">
      <w:pPr>
        <w:pStyle w:val="PL"/>
      </w:pPr>
      <w:r>
        <w:t xml:space="preserve">                      $ref: "#/components/schemas/IntraRatEsActivationOriginalCellLoadParameters"</w:t>
      </w:r>
    </w:p>
    <w:p w14:paraId="12CA2337" w14:textId="77777777" w:rsidR="009923D7" w:rsidRDefault="009923D7" w:rsidP="009923D7">
      <w:pPr>
        <w:pStyle w:val="PL"/>
      </w:pPr>
      <w:r>
        <w:t xml:space="preserve">                    interRatEsDeactivationCandidateCellParameters:</w:t>
      </w:r>
    </w:p>
    <w:p w14:paraId="6FB5A575" w14:textId="77777777" w:rsidR="009923D7" w:rsidRDefault="009923D7" w:rsidP="009923D7">
      <w:pPr>
        <w:pStyle w:val="PL"/>
      </w:pPr>
      <w:r>
        <w:t xml:space="preserve">                      $ref: "#/components/schemas/IntraRatEsActivationOriginalCellLoadParameters"</w:t>
      </w:r>
    </w:p>
    <w:p w14:paraId="2699675A" w14:textId="77777777" w:rsidR="009923D7" w:rsidRDefault="009923D7" w:rsidP="009923D7">
      <w:pPr>
        <w:pStyle w:val="PL"/>
      </w:pPr>
      <w:r>
        <w:t xml:space="preserve">                    energySavingControl:</w:t>
      </w:r>
    </w:p>
    <w:p w14:paraId="661EA642" w14:textId="77777777" w:rsidR="009923D7" w:rsidRDefault="009923D7" w:rsidP="009923D7">
      <w:pPr>
        <w:pStyle w:val="PL"/>
      </w:pPr>
      <w:r>
        <w:t xml:space="preserve">                      type: string</w:t>
      </w:r>
    </w:p>
    <w:p w14:paraId="40DD2584" w14:textId="77777777" w:rsidR="009923D7" w:rsidRDefault="009923D7" w:rsidP="009923D7">
      <w:pPr>
        <w:pStyle w:val="PL"/>
      </w:pPr>
      <w:r>
        <w:t xml:space="preserve">                      enum:</w:t>
      </w:r>
    </w:p>
    <w:p w14:paraId="7EF5163C" w14:textId="77777777" w:rsidR="009923D7" w:rsidRDefault="009923D7" w:rsidP="009923D7">
      <w:pPr>
        <w:pStyle w:val="PL"/>
      </w:pPr>
      <w:r>
        <w:t xml:space="preserve">                         - toBeEnergySaving</w:t>
      </w:r>
    </w:p>
    <w:p w14:paraId="1B630179" w14:textId="77777777" w:rsidR="009923D7" w:rsidRDefault="009923D7" w:rsidP="009923D7">
      <w:pPr>
        <w:pStyle w:val="PL"/>
      </w:pPr>
      <w:r>
        <w:t xml:space="preserve">                         - toBeNotEnergySaving</w:t>
      </w:r>
    </w:p>
    <w:p w14:paraId="403C343B" w14:textId="77777777" w:rsidR="009923D7" w:rsidRDefault="009923D7" w:rsidP="009923D7">
      <w:pPr>
        <w:pStyle w:val="PL"/>
      </w:pPr>
      <w:r>
        <w:t xml:space="preserve">                    energySavingState:</w:t>
      </w:r>
    </w:p>
    <w:p w14:paraId="60AC9AE4" w14:textId="77777777" w:rsidR="009923D7" w:rsidRDefault="009923D7" w:rsidP="009923D7">
      <w:pPr>
        <w:pStyle w:val="PL"/>
      </w:pPr>
      <w:r>
        <w:t xml:space="preserve">                      type: string</w:t>
      </w:r>
    </w:p>
    <w:p w14:paraId="58BF0667" w14:textId="77777777" w:rsidR="009923D7" w:rsidRDefault="009923D7" w:rsidP="009923D7">
      <w:pPr>
        <w:pStyle w:val="PL"/>
      </w:pPr>
      <w:r>
        <w:t xml:space="preserve">                      enum:</w:t>
      </w:r>
    </w:p>
    <w:p w14:paraId="336574A3" w14:textId="77777777" w:rsidR="009923D7" w:rsidRDefault="009923D7" w:rsidP="009923D7">
      <w:pPr>
        <w:pStyle w:val="PL"/>
      </w:pPr>
      <w:r>
        <w:t xml:space="preserve">                         - isNotEnergySaving</w:t>
      </w:r>
    </w:p>
    <w:p w14:paraId="5638552C" w14:textId="77777777" w:rsidR="009923D7" w:rsidRDefault="009923D7" w:rsidP="009923D7">
      <w:pPr>
        <w:pStyle w:val="PL"/>
      </w:pPr>
      <w:r>
        <w:t xml:space="preserve">                         - isEnergySaving</w:t>
      </w:r>
    </w:p>
    <w:p w14:paraId="4A286F85" w14:textId="77777777" w:rsidR="009923D7" w:rsidRDefault="009923D7" w:rsidP="009923D7">
      <w:pPr>
        <w:pStyle w:val="PL"/>
      </w:pPr>
    </w:p>
    <w:p w14:paraId="0C4B28CC" w14:textId="77777777" w:rsidR="009923D7" w:rsidRDefault="009923D7" w:rsidP="009923D7">
      <w:pPr>
        <w:pStyle w:val="PL"/>
      </w:pPr>
      <w:r>
        <w:t xml:space="preserve">    RimRSGlobal-Single:</w:t>
      </w:r>
    </w:p>
    <w:p w14:paraId="3A68C7AB" w14:textId="77777777" w:rsidR="009923D7" w:rsidRDefault="009923D7" w:rsidP="009923D7">
      <w:pPr>
        <w:pStyle w:val="PL"/>
      </w:pPr>
      <w:r>
        <w:t xml:space="preserve">      allOf:</w:t>
      </w:r>
    </w:p>
    <w:p w14:paraId="60C0AF61" w14:textId="77777777" w:rsidR="009923D7" w:rsidRDefault="009923D7" w:rsidP="009923D7">
      <w:pPr>
        <w:pStyle w:val="PL"/>
      </w:pPr>
      <w:r>
        <w:t xml:space="preserve">        - $ref: 'TS28623_GenericNrm.yaml#/components/schemas/Top'</w:t>
      </w:r>
    </w:p>
    <w:p w14:paraId="5B150849" w14:textId="77777777" w:rsidR="009923D7" w:rsidRDefault="009923D7" w:rsidP="009923D7">
      <w:pPr>
        <w:pStyle w:val="PL"/>
      </w:pPr>
      <w:r>
        <w:t xml:space="preserve">        - type: object</w:t>
      </w:r>
    </w:p>
    <w:p w14:paraId="50EBAF83" w14:textId="77777777" w:rsidR="009923D7" w:rsidRDefault="009923D7" w:rsidP="009923D7">
      <w:pPr>
        <w:pStyle w:val="PL"/>
      </w:pPr>
      <w:r>
        <w:t xml:space="preserve">          properties:</w:t>
      </w:r>
    </w:p>
    <w:p w14:paraId="7CB90A01" w14:textId="77777777" w:rsidR="009923D7" w:rsidRDefault="009923D7" w:rsidP="009923D7">
      <w:pPr>
        <w:pStyle w:val="PL"/>
      </w:pPr>
      <w:r>
        <w:t xml:space="preserve">            attributes:</w:t>
      </w:r>
    </w:p>
    <w:p w14:paraId="61C1CB43" w14:textId="77777777" w:rsidR="009923D7" w:rsidRDefault="009923D7" w:rsidP="009923D7">
      <w:pPr>
        <w:pStyle w:val="PL"/>
      </w:pPr>
      <w:r>
        <w:t xml:space="preserve">              type: object</w:t>
      </w:r>
    </w:p>
    <w:p w14:paraId="629FAFC4" w14:textId="77777777" w:rsidR="009923D7" w:rsidRDefault="009923D7" w:rsidP="009923D7">
      <w:pPr>
        <w:pStyle w:val="PL"/>
      </w:pPr>
      <w:r>
        <w:lastRenderedPageBreak/>
        <w:t xml:space="preserve">              properties:</w:t>
      </w:r>
    </w:p>
    <w:p w14:paraId="2326D7A8" w14:textId="77777777" w:rsidR="009923D7" w:rsidRDefault="009923D7" w:rsidP="009923D7">
      <w:pPr>
        <w:pStyle w:val="PL"/>
      </w:pPr>
      <w:r>
        <w:t xml:space="preserve">                frequencyDomainPara:</w:t>
      </w:r>
    </w:p>
    <w:p w14:paraId="242C1FA0" w14:textId="77777777" w:rsidR="009923D7" w:rsidRDefault="009923D7" w:rsidP="009923D7">
      <w:pPr>
        <w:pStyle w:val="PL"/>
      </w:pPr>
      <w:r>
        <w:t xml:space="preserve">                  $ref: '#/components/schemas/FrequencyDomainPara'</w:t>
      </w:r>
    </w:p>
    <w:p w14:paraId="4BC5FD90" w14:textId="77777777" w:rsidR="009923D7" w:rsidRDefault="009923D7" w:rsidP="009923D7">
      <w:pPr>
        <w:pStyle w:val="PL"/>
      </w:pPr>
      <w:r>
        <w:t xml:space="preserve">                sequenceDomainPara:</w:t>
      </w:r>
    </w:p>
    <w:p w14:paraId="059D5F3F" w14:textId="77777777" w:rsidR="009923D7" w:rsidRDefault="009923D7" w:rsidP="009923D7">
      <w:pPr>
        <w:pStyle w:val="PL"/>
      </w:pPr>
      <w:r>
        <w:t xml:space="preserve">                  $ref: '#/components/schemas/SequenceDomainPara'</w:t>
      </w:r>
    </w:p>
    <w:p w14:paraId="015BB6E0" w14:textId="77777777" w:rsidR="009923D7" w:rsidRDefault="009923D7" w:rsidP="009923D7">
      <w:pPr>
        <w:pStyle w:val="PL"/>
      </w:pPr>
      <w:r>
        <w:t xml:space="preserve">                timeDomainPara:</w:t>
      </w:r>
    </w:p>
    <w:p w14:paraId="368371B0" w14:textId="77777777" w:rsidR="009923D7" w:rsidRDefault="009923D7" w:rsidP="009923D7">
      <w:pPr>
        <w:pStyle w:val="PL"/>
      </w:pPr>
      <w:r>
        <w:t xml:space="preserve">                  $ref: '#/components/schemas/TimeDomainPara'</w:t>
      </w:r>
    </w:p>
    <w:p w14:paraId="6BAD3D42" w14:textId="77777777" w:rsidR="009923D7" w:rsidRDefault="009923D7" w:rsidP="009923D7">
      <w:pPr>
        <w:pStyle w:val="PL"/>
      </w:pPr>
      <w:r>
        <w:t xml:space="preserve">            RimRSSet:</w:t>
      </w:r>
    </w:p>
    <w:p w14:paraId="70140DDA" w14:textId="77777777" w:rsidR="009923D7" w:rsidRDefault="009923D7" w:rsidP="009923D7">
      <w:pPr>
        <w:pStyle w:val="PL"/>
      </w:pPr>
      <w:r>
        <w:t xml:space="preserve">              $ref: '#/components/schemas/RimRSSet-Multiple'</w:t>
      </w:r>
    </w:p>
    <w:p w14:paraId="4C644E38" w14:textId="77777777" w:rsidR="009923D7" w:rsidRDefault="009923D7" w:rsidP="009923D7">
      <w:pPr>
        <w:pStyle w:val="PL"/>
      </w:pPr>
    </w:p>
    <w:p w14:paraId="3F199515" w14:textId="77777777" w:rsidR="009923D7" w:rsidRDefault="009923D7" w:rsidP="009923D7">
      <w:pPr>
        <w:pStyle w:val="PL"/>
      </w:pPr>
      <w:r>
        <w:t xml:space="preserve">    RimRSSet-Single:</w:t>
      </w:r>
    </w:p>
    <w:p w14:paraId="53791F31" w14:textId="77777777" w:rsidR="009923D7" w:rsidRDefault="009923D7" w:rsidP="009923D7">
      <w:pPr>
        <w:pStyle w:val="PL"/>
      </w:pPr>
      <w:r>
        <w:t xml:space="preserve">      allOf:</w:t>
      </w:r>
    </w:p>
    <w:p w14:paraId="68AE8F76" w14:textId="77777777" w:rsidR="009923D7" w:rsidRDefault="009923D7" w:rsidP="009923D7">
      <w:pPr>
        <w:pStyle w:val="PL"/>
      </w:pPr>
      <w:r>
        <w:t xml:space="preserve">        - $ref: 'TS28623_GenericNrm.yaml#/components/schemas/Top'</w:t>
      </w:r>
    </w:p>
    <w:p w14:paraId="0BC29AF4" w14:textId="77777777" w:rsidR="009923D7" w:rsidRDefault="009923D7" w:rsidP="009923D7">
      <w:pPr>
        <w:pStyle w:val="PL"/>
      </w:pPr>
      <w:r>
        <w:t xml:space="preserve">        - type: object</w:t>
      </w:r>
    </w:p>
    <w:p w14:paraId="43BF4A7F" w14:textId="77777777" w:rsidR="009923D7" w:rsidRDefault="009923D7" w:rsidP="009923D7">
      <w:pPr>
        <w:pStyle w:val="PL"/>
      </w:pPr>
      <w:r>
        <w:t xml:space="preserve">          properties:</w:t>
      </w:r>
    </w:p>
    <w:p w14:paraId="1C99CB65" w14:textId="77777777" w:rsidR="009923D7" w:rsidRDefault="009923D7" w:rsidP="009923D7">
      <w:pPr>
        <w:pStyle w:val="PL"/>
      </w:pPr>
      <w:r>
        <w:t xml:space="preserve">            attributes:</w:t>
      </w:r>
    </w:p>
    <w:p w14:paraId="531CB2B0" w14:textId="77777777" w:rsidR="009923D7" w:rsidRDefault="009923D7" w:rsidP="009923D7">
      <w:pPr>
        <w:pStyle w:val="PL"/>
      </w:pPr>
      <w:r>
        <w:t xml:space="preserve">              type: object</w:t>
      </w:r>
    </w:p>
    <w:p w14:paraId="0EFFF158" w14:textId="77777777" w:rsidR="009923D7" w:rsidRDefault="009923D7" w:rsidP="009923D7">
      <w:pPr>
        <w:pStyle w:val="PL"/>
      </w:pPr>
      <w:r>
        <w:t xml:space="preserve">              properties:</w:t>
      </w:r>
    </w:p>
    <w:p w14:paraId="0BDA638F" w14:textId="77777777" w:rsidR="009923D7" w:rsidRDefault="009923D7" w:rsidP="009923D7">
      <w:pPr>
        <w:pStyle w:val="PL"/>
      </w:pPr>
      <w:r>
        <w:t xml:space="preserve">                setId:</w:t>
      </w:r>
    </w:p>
    <w:p w14:paraId="542A2D54" w14:textId="77777777" w:rsidR="009923D7" w:rsidRDefault="009923D7" w:rsidP="009923D7">
      <w:pPr>
        <w:pStyle w:val="PL"/>
      </w:pPr>
      <w:r>
        <w:t xml:space="preserve">                  $ref: '#/components/schemas/RSSetId'</w:t>
      </w:r>
    </w:p>
    <w:p w14:paraId="7119DB2F" w14:textId="77777777" w:rsidR="009923D7" w:rsidRDefault="009923D7" w:rsidP="009923D7">
      <w:pPr>
        <w:pStyle w:val="PL"/>
      </w:pPr>
      <w:r>
        <w:t xml:space="preserve">                setType:</w:t>
      </w:r>
    </w:p>
    <w:p w14:paraId="07FA9AF4" w14:textId="77777777" w:rsidR="009923D7" w:rsidRDefault="009923D7" w:rsidP="009923D7">
      <w:pPr>
        <w:pStyle w:val="PL"/>
      </w:pPr>
      <w:r>
        <w:t xml:space="preserve">                  $ref: '#/components/schemas/RSSetType'</w:t>
      </w:r>
    </w:p>
    <w:p w14:paraId="3417464D" w14:textId="77777777" w:rsidR="009923D7" w:rsidRDefault="009923D7" w:rsidP="009923D7">
      <w:pPr>
        <w:pStyle w:val="PL"/>
      </w:pPr>
      <w:r>
        <w:t xml:space="preserve">                nRCellDURefs:</w:t>
      </w:r>
    </w:p>
    <w:p w14:paraId="7BF0D2A2" w14:textId="77777777" w:rsidR="009923D7" w:rsidRDefault="009923D7" w:rsidP="009923D7">
      <w:pPr>
        <w:pStyle w:val="PL"/>
      </w:pPr>
      <w:r>
        <w:t xml:space="preserve">                  $ref: 'TS28623_ComDefs.yaml#/components/schemas/DnList'</w:t>
      </w:r>
    </w:p>
    <w:p w14:paraId="60CD88CF" w14:textId="77777777" w:rsidR="009923D7" w:rsidRDefault="009923D7" w:rsidP="009923D7">
      <w:pPr>
        <w:pStyle w:val="PL"/>
      </w:pPr>
    </w:p>
    <w:p w14:paraId="4806660F" w14:textId="77777777" w:rsidR="009923D7" w:rsidRDefault="009923D7" w:rsidP="009923D7">
      <w:pPr>
        <w:pStyle w:val="PL"/>
      </w:pPr>
      <w:r>
        <w:t xml:space="preserve">    ExternalGnbDuFunction-Single:</w:t>
      </w:r>
    </w:p>
    <w:p w14:paraId="388626C4" w14:textId="77777777" w:rsidR="009923D7" w:rsidRDefault="009923D7" w:rsidP="009923D7">
      <w:pPr>
        <w:pStyle w:val="PL"/>
      </w:pPr>
      <w:r>
        <w:t xml:space="preserve">      allOf:</w:t>
      </w:r>
    </w:p>
    <w:p w14:paraId="0D89F477" w14:textId="77777777" w:rsidR="009923D7" w:rsidRDefault="009923D7" w:rsidP="009923D7">
      <w:pPr>
        <w:pStyle w:val="PL"/>
      </w:pPr>
      <w:r>
        <w:t xml:space="preserve">        - $ref: 'TS28623_GenericNrm.yaml#/components/schemas/Top'</w:t>
      </w:r>
    </w:p>
    <w:p w14:paraId="007422BF" w14:textId="77777777" w:rsidR="009923D7" w:rsidRDefault="009923D7" w:rsidP="009923D7">
      <w:pPr>
        <w:pStyle w:val="PL"/>
      </w:pPr>
      <w:r>
        <w:t xml:space="preserve">        - type: object</w:t>
      </w:r>
    </w:p>
    <w:p w14:paraId="02659EA1" w14:textId="77777777" w:rsidR="009923D7" w:rsidRDefault="009923D7" w:rsidP="009923D7">
      <w:pPr>
        <w:pStyle w:val="PL"/>
      </w:pPr>
      <w:r>
        <w:t xml:space="preserve">          properties:</w:t>
      </w:r>
    </w:p>
    <w:p w14:paraId="0F834489" w14:textId="77777777" w:rsidR="009923D7" w:rsidRDefault="009923D7" w:rsidP="009923D7">
      <w:pPr>
        <w:pStyle w:val="PL"/>
      </w:pPr>
      <w:r>
        <w:t xml:space="preserve">            attributes:</w:t>
      </w:r>
    </w:p>
    <w:p w14:paraId="39E8E3AB" w14:textId="77777777" w:rsidR="009923D7" w:rsidRDefault="009923D7" w:rsidP="009923D7">
      <w:pPr>
        <w:pStyle w:val="PL"/>
      </w:pPr>
      <w:r>
        <w:t xml:space="preserve">              allOf:</w:t>
      </w:r>
    </w:p>
    <w:p w14:paraId="3672E28A" w14:textId="77777777" w:rsidR="009923D7" w:rsidRDefault="009923D7" w:rsidP="009923D7">
      <w:pPr>
        <w:pStyle w:val="PL"/>
      </w:pPr>
      <w:r>
        <w:t xml:space="preserve">                - $ref: 'TS28623_GenericNrm.yaml#/components/schemas/ManagedFunction-Attr'</w:t>
      </w:r>
    </w:p>
    <w:p w14:paraId="706987F8" w14:textId="77777777" w:rsidR="009923D7" w:rsidRDefault="009923D7" w:rsidP="009923D7">
      <w:pPr>
        <w:pStyle w:val="PL"/>
      </w:pPr>
      <w:r>
        <w:t xml:space="preserve">                - type: object</w:t>
      </w:r>
    </w:p>
    <w:p w14:paraId="1B922C02" w14:textId="77777777" w:rsidR="009923D7" w:rsidRDefault="009923D7" w:rsidP="009923D7">
      <w:pPr>
        <w:pStyle w:val="PL"/>
      </w:pPr>
      <w:r>
        <w:t xml:space="preserve">                  properties:</w:t>
      </w:r>
    </w:p>
    <w:p w14:paraId="51AF0664" w14:textId="77777777" w:rsidR="009923D7" w:rsidRDefault="009923D7" w:rsidP="009923D7">
      <w:pPr>
        <w:pStyle w:val="PL"/>
      </w:pPr>
      <w:r>
        <w:t xml:space="preserve">                    gnbId:</w:t>
      </w:r>
    </w:p>
    <w:p w14:paraId="429516F9" w14:textId="77777777" w:rsidR="009923D7" w:rsidRDefault="009923D7" w:rsidP="009923D7">
      <w:pPr>
        <w:pStyle w:val="PL"/>
      </w:pPr>
      <w:r>
        <w:t xml:space="preserve">                      $ref: '#/components/schemas/GnbId'</w:t>
      </w:r>
    </w:p>
    <w:p w14:paraId="6C9F36D4" w14:textId="77777777" w:rsidR="009923D7" w:rsidRDefault="009923D7" w:rsidP="009923D7">
      <w:pPr>
        <w:pStyle w:val="PL"/>
      </w:pPr>
      <w:r>
        <w:t xml:space="preserve">                    gnbIdLength:</w:t>
      </w:r>
    </w:p>
    <w:p w14:paraId="33076431" w14:textId="77777777" w:rsidR="009923D7" w:rsidRDefault="009923D7" w:rsidP="009923D7">
      <w:pPr>
        <w:pStyle w:val="PL"/>
      </w:pPr>
      <w:r>
        <w:t xml:space="preserve">                      $ref: '#/components/schemas/GnbIdLength'</w:t>
      </w:r>
    </w:p>
    <w:p w14:paraId="3D9B8B56" w14:textId="77777777" w:rsidR="009923D7" w:rsidRDefault="009923D7" w:rsidP="009923D7">
      <w:pPr>
        <w:pStyle w:val="PL"/>
      </w:pPr>
      <w:r>
        <w:t xml:space="preserve">        - $ref: 'TS28623_GenericNrm.yaml#/components/schemas/ManagedFunction-ncO'</w:t>
      </w:r>
    </w:p>
    <w:p w14:paraId="133D2C6D" w14:textId="77777777" w:rsidR="009923D7" w:rsidRDefault="009923D7" w:rsidP="009923D7">
      <w:pPr>
        <w:pStyle w:val="PL"/>
      </w:pPr>
      <w:r>
        <w:t xml:space="preserve">        - type: object</w:t>
      </w:r>
    </w:p>
    <w:p w14:paraId="2CDDFE55" w14:textId="77777777" w:rsidR="009923D7" w:rsidRDefault="009923D7" w:rsidP="009923D7">
      <w:pPr>
        <w:pStyle w:val="PL"/>
      </w:pPr>
      <w:r>
        <w:t xml:space="preserve">          properties:</w:t>
      </w:r>
    </w:p>
    <w:p w14:paraId="5B72C736" w14:textId="77777777" w:rsidR="009923D7" w:rsidRDefault="009923D7" w:rsidP="009923D7">
      <w:pPr>
        <w:pStyle w:val="PL"/>
      </w:pPr>
      <w:r>
        <w:t xml:space="preserve">            EP_F1C:</w:t>
      </w:r>
    </w:p>
    <w:p w14:paraId="5D5155A1" w14:textId="77777777" w:rsidR="009923D7" w:rsidRDefault="009923D7" w:rsidP="009923D7">
      <w:pPr>
        <w:pStyle w:val="PL"/>
      </w:pPr>
      <w:r>
        <w:t xml:space="preserve">              $ref: '#/components/schemas/EP_F1C-Multiple'</w:t>
      </w:r>
    </w:p>
    <w:p w14:paraId="144EFABA" w14:textId="77777777" w:rsidR="009923D7" w:rsidRDefault="009923D7" w:rsidP="009923D7">
      <w:pPr>
        <w:pStyle w:val="PL"/>
      </w:pPr>
      <w:r>
        <w:t xml:space="preserve">            EP_F1U:</w:t>
      </w:r>
    </w:p>
    <w:p w14:paraId="34F56100" w14:textId="77777777" w:rsidR="009923D7" w:rsidRDefault="009923D7" w:rsidP="009923D7">
      <w:pPr>
        <w:pStyle w:val="PL"/>
      </w:pPr>
      <w:r>
        <w:t xml:space="preserve">              $ref: '#/components/schemas/EP_F1U-Multiple'</w:t>
      </w:r>
    </w:p>
    <w:p w14:paraId="44971604" w14:textId="77777777" w:rsidR="009923D7" w:rsidRDefault="009923D7" w:rsidP="009923D7">
      <w:pPr>
        <w:pStyle w:val="PL"/>
      </w:pPr>
      <w:r>
        <w:t xml:space="preserve">    ExternalGnbCuUpFunction-Single:</w:t>
      </w:r>
    </w:p>
    <w:p w14:paraId="73346932" w14:textId="77777777" w:rsidR="009923D7" w:rsidRDefault="009923D7" w:rsidP="009923D7">
      <w:pPr>
        <w:pStyle w:val="PL"/>
      </w:pPr>
      <w:r>
        <w:t xml:space="preserve">      allOf:</w:t>
      </w:r>
    </w:p>
    <w:p w14:paraId="3CB4A9E3" w14:textId="77777777" w:rsidR="009923D7" w:rsidRDefault="009923D7" w:rsidP="009923D7">
      <w:pPr>
        <w:pStyle w:val="PL"/>
      </w:pPr>
      <w:r>
        <w:t xml:space="preserve">        - $ref: 'TS28623_GenericNrm.yaml#/components/schemas/Top'</w:t>
      </w:r>
    </w:p>
    <w:p w14:paraId="79E633B7" w14:textId="77777777" w:rsidR="009923D7" w:rsidRDefault="009923D7" w:rsidP="009923D7">
      <w:pPr>
        <w:pStyle w:val="PL"/>
      </w:pPr>
      <w:r>
        <w:t xml:space="preserve">        - type: object</w:t>
      </w:r>
    </w:p>
    <w:p w14:paraId="0F5AF3E9" w14:textId="77777777" w:rsidR="009923D7" w:rsidRDefault="009923D7" w:rsidP="009923D7">
      <w:pPr>
        <w:pStyle w:val="PL"/>
      </w:pPr>
      <w:r>
        <w:t xml:space="preserve">          properties:</w:t>
      </w:r>
    </w:p>
    <w:p w14:paraId="2F4BF202" w14:textId="77777777" w:rsidR="009923D7" w:rsidRDefault="009923D7" w:rsidP="009923D7">
      <w:pPr>
        <w:pStyle w:val="PL"/>
      </w:pPr>
      <w:r>
        <w:t xml:space="preserve">            attributes:</w:t>
      </w:r>
    </w:p>
    <w:p w14:paraId="0F9011B1" w14:textId="77777777" w:rsidR="009923D7" w:rsidRDefault="009923D7" w:rsidP="009923D7">
      <w:pPr>
        <w:pStyle w:val="PL"/>
      </w:pPr>
      <w:r>
        <w:t xml:space="preserve">              allOf:</w:t>
      </w:r>
    </w:p>
    <w:p w14:paraId="25037A69" w14:textId="77777777" w:rsidR="009923D7" w:rsidRDefault="009923D7" w:rsidP="009923D7">
      <w:pPr>
        <w:pStyle w:val="PL"/>
      </w:pPr>
      <w:r>
        <w:t xml:space="preserve">                - $ref: 'TS28623_GenericNrm.yaml#/components/schemas/ManagedFunction-Attr'</w:t>
      </w:r>
    </w:p>
    <w:p w14:paraId="117BD016" w14:textId="77777777" w:rsidR="009923D7" w:rsidRDefault="009923D7" w:rsidP="009923D7">
      <w:pPr>
        <w:pStyle w:val="PL"/>
      </w:pPr>
      <w:r>
        <w:t xml:space="preserve">                - type: object</w:t>
      </w:r>
    </w:p>
    <w:p w14:paraId="55EA8979" w14:textId="77777777" w:rsidR="009923D7" w:rsidRDefault="009923D7" w:rsidP="009923D7">
      <w:pPr>
        <w:pStyle w:val="PL"/>
      </w:pPr>
      <w:r>
        <w:t xml:space="preserve">                  properties:</w:t>
      </w:r>
    </w:p>
    <w:p w14:paraId="21A8CA9D" w14:textId="77777777" w:rsidR="009923D7" w:rsidRDefault="009923D7" w:rsidP="009923D7">
      <w:pPr>
        <w:pStyle w:val="PL"/>
      </w:pPr>
      <w:r>
        <w:t xml:space="preserve">                    gnbId:</w:t>
      </w:r>
    </w:p>
    <w:p w14:paraId="6371B2D6" w14:textId="77777777" w:rsidR="009923D7" w:rsidRDefault="009923D7" w:rsidP="009923D7">
      <w:pPr>
        <w:pStyle w:val="PL"/>
      </w:pPr>
      <w:r>
        <w:t xml:space="preserve">                      $ref: '#/components/schemas/GnbId'</w:t>
      </w:r>
    </w:p>
    <w:p w14:paraId="1BE6B8BA" w14:textId="77777777" w:rsidR="009923D7" w:rsidRDefault="009923D7" w:rsidP="009923D7">
      <w:pPr>
        <w:pStyle w:val="PL"/>
      </w:pPr>
      <w:r>
        <w:t xml:space="preserve">                    gnbIdLength:</w:t>
      </w:r>
    </w:p>
    <w:p w14:paraId="7D496A25" w14:textId="77777777" w:rsidR="009923D7" w:rsidRDefault="009923D7" w:rsidP="009923D7">
      <w:pPr>
        <w:pStyle w:val="PL"/>
      </w:pPr>
      <w:r>
        <w:t xml:space="preserve">                      $ref: '#/components/schemas/GnbIdLength'</w:t>
      </w:r>
    </w:p>
    <w:p w14:paraId="0479FE96" w14:textId="77777777" w:rsidR="009923D7" w:rsidRDefault="009923D7" w:rsidP="009923D7">
      <w:pPr>
        <w:pStyle w:val="PL"/>
      </w:pPr>
      <w:r>
        <w:t xml:space="preserve">        - $ref: 'TS28623_GenericNrm.yaml#/components/schemas/ManagedFunction-ncO'</w:t>
      </w:r>
    </w:p>
    <w:p w14:paraId="57287EC2" w14:textId="77777777" w:rsidR="009923D7" w:rsidRDefault="009923D7" w:rsidP="009923D7">
      <w:pPr>
        <w:pStyle w:val="PL"/>
      </w:pPr>
      <w:r>
        <w:t xml:space="preserve">        - type: object</w:t>
      </w:r>
    </w:p>
    <w:p w14:paraId="4793B024" w14:textId="77777777" w:rsidR="009923D7" w:rsidRDefault="009923D7" w:rsidP="009923D7">
      <w:pPr>
        <w:pStyle w:val="PL"/>
      </w:pPr>
      <w:r>
        <w:t xml:space="preserve">          properties:</w:t>
      </w:r>
    </w:p>
    <w:p w14:paraId="07D942DA" w14:textId="77777777" w:rsidR="009923D7" w:rsidRDefault="009923D7" w:rsidP="009923D7">
      <w:pPr>
        <w:pStyle w:val="PL"/>
      </w:pPr>
      <w:r>
        <w:t xml:space="preserve">            EP_E1:</w:t>
      </w:r>
    </w:p>
    <w:p w14:paraId="34E65CA5" w14:textId="77777777" w:rsidR="009923D7" w:rsidRDefault="009923D7" w:rsidP="009923D7">
      <w:pPr>
        <w:pStyle w:val="PL"/>
      </w:pPr>
      <w:r>
        <w:t xml:space="preserve">              $ref: '#/components/schemas/EP_E1-Multiple'</w:t>
      </w:r>
    </w:p>
    <w:p w14:paraId="047CE94E" w14:textId="77777777" w:rsidR="009923D7" w:rsidRDefault="009923D7" w:rsidP="009923D7">
      <w:pPr>
        <w:pStyle w:val="PL"/>
      </w:pPr>
      <w:r>
        <w:t xml:space="preserve">            EP_F1U:</w:t>
      </w:r>
    </w:p>
    <w:p w14:paraId="470F1420" w14:textId="77777777" w:rsidR="009923D7" w:rsidRDefault="009923D7" w:rsidP="009923D7">
      <w:pPr>
        <w:pStyle w:val="PL"/>
      </w:pPr>
      <w:r>
        <w:t xml:space="preserve">              $ref: '#/components/schemas/EP_F1U-Multiple'</w:t>
      </w:r>
    </w:p>
    <w:p w14:paraId="2883F1B5" w14:textId="77777777" w:rsidR="009923D7" w:rsidRDefault="009923D7" w:rsidP="009923D7">
      <w:pPr>
        <w:pStyle w:val="PL"/>
      </w:pPr>
      <w:r>
        <w:t xml:space="preserve">            EP_XnU:</w:t>
      </w:r>
    </w:p>
    <w:p w14:paraId="68DC7DAD" w14:textId="77777777" w:rsidR="009923D7" w:rsidRDefault="009923D7" w:rsidP="009923D7">
      <w:pPr>
        <w:pStyle w:val="PL"/>
      </w:pPr>
      <w:r>
        <w:t xml:space="preserve">              $ref: '#/components/schemas/EP_XnU-Multiple'</w:t>
      </w:r>
    </w:p>
    <w:p w14:paraId="6DCE3647" w14:textId="77777777" w:rsidR="009923D7" w:rsidRDefault="009923D7" w:rsidP="009923D7">
      <w:pPr>
        <w:pStyle w:val="PL"/>
      </w:pPr>
      <w:r>
        <w:lastRenderedPageBreak/>
        <w:t xml:space="preserve">    ExternalGnbCuCpFunction-Single:</w:t>
      </w:r>
    </w:p>
    <w:p w14:paraId="1B05393B" w14:textId="77777777" w:rsidR="009923D7" w:rsidRDefault="009923D7" w:rsidP="009923D7">
      <w:pPr>
        <w:pStyle w:val="PL"/>
      </w:pPr>
      <w:r>
        <w:t xml:space="preserve">      allOf:</w:t>
      </w:r>
    </w:p>
    <w:p w14:paraId="32715497" w14:textId="77777777" w:rsidR="009923D7" w:rsidRDefault="009923D7" w:rsidP="009923D7">
      <w:pPr>
        <w:pStyle w:val="PL"/>
      </w:pPr>
      <w:r>
        <w:t xml:space="preserve">        - $ref: 'TS28623_GenericNrm.yaml#/components/schemas/Top'</w:t>
      </w:r>
    </w:p>
    <w:p w14:paraId="40C6FB9F" w14:textId="77777777" w:rsidR="009923D7" w:rsidRDefault="009923D7" w:rsidP="009923D7">
      <w:pPr>
        <w:pStyle w:val="PL"/>
      </w:pPr>
      <w:r>
        <w:t xml:space="preserve">        - type: object</w:t>
      </w:r>
    </w:p>
    <w:p w14:paraId="2CAFE9A4" w14:textId="77777777" w:rsidR="009923D7" w:rsidRDefault="009923D7" w:rsidP="009923D7">
      <w:pPr>
        <w:pStyle w:val="PL"/>
      </w:pPr>
      <w:r>
        <w:t xml:space="preserve">          properties:</w:t>
      </w:r>
    </w:p>
    <w:p w14:paraId="73A2FB1D" w14:textId="77777777" w:rsidR="009923D7" w:rsidRDefault="009923D7" w:rsidP="009923D7">
      <w:pPr>
        <w:pStyle w:val="PL"/>
      </w:pPr>
      <w:r>
        <w:t xml:space="preserve">            attributes:</w:t>
      </w:r>
    </w:p>
    <w:p w14:paraId="4E886CC3" w14:textId="77777777" w:rsidR="009923D7" w:rsidRDefault="009923D7" w:rsidP="009923D7">
      <w:pPr>
        <w:pStyle w:val="PL"/>
      </w:pPr>
      <w:r>
        <w:t xml:space="preserve">              allOf:</w:t>
      </w:r>
    </w:p>
    <w:p w14:paraId="62C15DF6" w14:textId="77777777" w:rsidR="009923D7" w:rsidRDefault="009923D7" w:rsidP="009923D7">
      <w:pPr>
        <w:pStyle w:val="PL"/>
      </w:pPr>
      <w:r>
        <w:t xml:space="preserve">                - $ref: &gt;-</w:t>
      </w:r>
    </w:p>
    <w:p w14:paraId="2F3EA080" w14:textId="77777777" w:rsidR="009923D7" w:rsidRDefault="009923D7" w:rsidP="009923D7">
      <w:pPr>
        <w:pStyle w:val="PL"/>
      </w:pPr>
      <w:r>
        <w:t xml:space="preserve">                    TS28623_GenericNrm.yaml#/components/schemas/ManagedFunction-Attr</w:t>
      </w:r>
    </w:p>
    <w:p w14:paraId="10A02B31" w14:textId="77777777" w:rsidR="009923D7" w:rsidRDefault="009923D7" w:rsidP="009923D7">
      <w:pPr>
        <w:pStyle w:val="PL"/>
      </w:pPr>
      <w:r>
        <w:t xml:space="preserve">                - type: object</w:t>
      </w:r>
    </w:p>
    <w:p w14:paraId="6BA59E5C" w14:textId="77777777" w:rsidR="009923D7" w:rsidRDefault="009923D7" w:rsidP="009923D7">
      <w:pPr>
        <w:pStyle w:val="PL"/>
      </w:pPr>
      <w:r>
        <w:t xml:space="preserve">                  properties:</w:t>
      </w:r>
    </w:p>
    <w:p w14:paraId="4BB92C07" w14:textId="77777777" w:rsidR="009923D7" w:rsidRDefault="009923D7" w:rsidP="009923D7">
      <w:pPr>
        <w:pStyle w:val="PL"/>
      </w:pPr>
      <w:r>
        <w:t xml:space="preserve">                    gnbId:</w:t>
      </w:r>
    </w:p>
    <w:p w14:paraId="19DAE515" w14:textId="77777777" w:rsidR="009923D7" w:rsidRDefault="009923D7" w:rsidP="009923D7">
      <w:pPr>
        <w:pStyle w:val="PL"/>
      </w:pPr>
      <w:r>
        <w:t xml:space="preserve">                      $ref: '#/components/schemas/GnbId'</w:t>
      </w:r>
    </w:p>
    <w:p w14:paraId="7D93169D" w14:textId="77777777" w:rsidR="009923D7" w:rsidRDefault="009923D7" w:rsidP="009923D7">
      <w:pPr>
        <w:pStyle w:val="PL"/>
      </w:pPr>
      <w:r>
        <w:t xml:space="preserve">                    gnbIdLength:</w:t>
      </w:r>
    </w:p>
    <w:p w14:paraId="0ED789E3" w14:textId="77777777" w:rsidR="009923D7" w:rsidRDefault="009923D7" w:rsidP="009923D7">
      <w:pPr>
        <w:pStyle w:val="PL"/>
      </w:pPr>
      <w:r>
        <w:t xml:space="preserve">                      $ref: '#/components/schemas/GnbIdLength'</w:t>
      </w:r>
    </w:p>
    <w:p w14:paraId="7DD17EE3" w14:textId="77777777" w:rsidR="009923D7" w:rsidRDefault="009923D7" w:rsidP="009923D7">
      <w:pPr>
        <w:pStyle w:val="PL"/>
      </w:pPr>
      <w:r>
        <w:t xml:space="preserve">                    plmnId:</w:t>
      </w:r>
    </w:p>
    <w:p w14:paraId="68FDB7DC" w14:textId="77777777" w:rsidR="009923D7" w:rsidRDefault="009923D7" w:rsidP="009923D7">
      <w:pPr>
        <w:pStyle w:val="PL"/>
      </w:pPr>
      <w:r>
        <w:t xml:space="preserve">                      $ref: '#/components/schemas/PlmnId'</w:t>
      </w:r>
    </w:p>
    <w:p w14:paraId="68835440" w14:textId="77777777" w:rsidR="009923D7" w:rsidRDefault="009923D7" w:rsidP="009923D7">
      <w:pPr>
        <w:pStyle w:val="PL"/>
      </w:pPr>
      <w:r>
        <w:t xml:space="preserve">        - $ref: 'TS28623_GenericNrm.yaml#/components/schemas/ManagedFunction-ncO'</w:t>
      </w:r>
    </w:p>
    <w:p w14:paraId="11441995" w14:textId="77777777" w:rsidR="009923D7" w:rsidRDefault="009923D7" w:rsidP="009923D7">
      <w:pPr>
        <w:pStyle w:val="PL"/>
      </w:pPr>
      <w:r>
        <w:t xml:space="preserve">        - type: object</w:t>
      </w:r>
    </w:p>
    <w:p w14:paraId="7C96260B" w14:textId="77777777" w:rsidR="009923D7" w:rsidRDefault="009923D7" w:rsidP="009923D7">
      <w:pPr>
        <w:pStyle w:val="PL"/>
      </w:pPr>
      <w:r>
        <w:t xml:space="preserve">          properties:</w:t>
      </w:r>
    </w:p>
    <w:p w14:paraId="273E67B0" w14:textId="77777777" w:rsidR="009923D7" w:rsidRDefault="009923D7" w:rsidP="009923D7">
      <w:pPr>
        <w:pStyle w:val="PL"/>
      </w:pPr>
      <w:r>
        <w:t xml:space="preserve">            ExternalNrCellCu:</w:t>
      </w:r>
    </w:p>
    <w:p w14:paraId="201C8FCD" w14:textId="77777777" w:rsidR="009923D7" w:rsidRDefault="009923D7" w:rsidP="009923D7">
      <w:pPr>
        <w:pStyle w:val="PL"/>
      </w:pPr>
      <w:r>
        <w:t xml:space="preserve">              $ref: '#/components/schemas/ExternalNrCellCu-Multiple'</w:t>
      </w:r>
    </w:p>
    <w:p w14:paraId="02C55C2E" w14:textId="77777777" w:rsidR="009923D7" w:rsidRDefault="009923D7" w:rsidP="009923D7">
      <w:pPr>
        <w:pStyle w:val="PL"/>
      </w:pPr>
      <w:r>
        <w:t xml:space="preserve">            EP_XnC:</w:t>
      </w:r>
    </w:p>
    <w:p w14:paraId="686E06BB" w14:textId="77777777" w:rsidR="009923D7" w:rsidRDefault="009923D7" w:rsidP="009923D7">
      <w:pPr>
        <w:pStyle w:val="PL"/>
      </w:pPr>
      <w:r>
        <w:t xml:space="preserve">              $ref: '#/components/schemas/EP_XnC-Multiple'</w:t>
      </w:r>
    </w:p>
    <w:p w14:paraId="600532B7" w14:textId="77777777" w:rsidR="009923D7" w:rsidRDefault="009923D7" w:rsidP="009923D7">
      <w:pPr>
        <w:pStyle w:val="PL"/>
      </w:pPr>
      <w:r>
        <w:t xml:space="preserve">            EP_E1:</w:t>
      </w:r>
    </w:p>
    <w:p w14:paraId="42776DD9" w14:textId="77777777" w:rsidR="009923D7" w:rsidRDefault="009923D7" w:rsidP="009923D7">
      <w:pPr>
        <w:pStyle w:val="PL"/>
      </w:pPr>
      <w:r>
        <w:t xml:space="preserve">              $ref: '#/components/schemas/EP_E1-Multiple'</w:t>
      </w:r>
    </w:p>
    <w:p w14:paraId="7ABDEFBA" w14:textId="77777777" w:rsidR="009923D7" w:rsidRDefault="009923D7" w:rsidP="009923D7">
      <w:pPr>
        <w:pStyle w:val="PL"/>
      </w:pPr>
      <w:r>
        <w:t xml:space="preserve">            EP_F1C:</w:t>
      </w:r>
    </w:p>
    <w:p w14:paraId="63A2A0DD" w14:textId="77777777" w:rsidR="009923D7" w:rsidRDefault="009923D7" w:rsidP="009923D7">
      <w:pPr>
        <w:pStyle w:val="PL"/>
      </w:pPr>
      <w:r>
        <w:t xml:space="preserve">              $ref: '#/components/schemas/EP_F1C-Multiple'</w:t>
      </w:r>
    </w:p>
    <w:p w14:paraId="71022682" w14:textId="77777777" w:rsidR="009923D7" w:rsidRDefault="009923D7" w:rsidP="009923D7">
      <w:pPr>
        <w:pStyle w:val="PL"/>
      </w:pPr>
      <w:r>
        <w:t xml:space="preserve">    ExternalNrCellCu-Single:</w:t>
      </w:r>
    </w:p>
    <w:p w14:paraId="7A8C3C77" w14:textId="77777777" w:rsidR="009923D7" w:rsidRDefault="009923D7" w:rsidP="009923D7">
      <w:pPr>
        <w:pStyle w:val="PL"/>
      </w:pPr>
      <w:r>
        <w:t xml:space="preserve">      allOf:</w:t>
      </w:r>
    </w:p>
    <w:p w14:paraId="70F88927" w14:textId="77777777" w:rsidR="009923D7" w:rsidRDefault="009923D7" w:rsidP="009923D7">
      <w:pPr>
        <w:pStyle w:val="PL"/>
      </w:pPr>
      <w:r>
        <w:t xml:space="preserve">        - $ref: 'TS28623_GenericNrm.yaml#/components/schemas/Top'</w:t>
      </w:r>
    </w:p>
    <w:p w14:paraId="09B29AFA" w14:textId="77777777" w:rsidR="009923D7" w:rsidRDefault="009923D7" w:rsidP="009923D7">
      <w:pPr>
        <w:pStyle w:val="PL"/>
      </w:pPr>
      <w:r>
        <w:t xml:space="preserve">        - type: object</w:t>
      </w:r>
    </w:p>
    <w:p w14:paraId="23F01B66" w14:textId="77777777" w:rsidR="009923D7" w:rsidRDefault="009923D7" w:rsidP="009923D7">
      <w:pPr>
        <w:pStyle w:val="PL"/>
      </w:pPr>
      <w:r>
        <w:t xml:space="preserve">          properties:</w:t>
      </w:r>
    </w:p>
    <w:p w14:paraId="4D57E2D5" w14:textId="77777777" w:rsidR="009923D7" w:rsidRDefault="009923D7" w:rsidP="009923D7">
      <w:pPr>
        <w:pStyle w:val="PL"/>
      </w:pPr>
      <w:r>
        <w:t xml:space="preserve">            attributes:</w:t>
      </w:r>
    </w:p>
    <w:p w14:paraId="3FA5E9DC" w14:textId="77777777" w:rsidR="009923D7" w:rsidRDefault="009923D7" w:rsidP="009923D7">
      <w:pPr>
        <w:pStyle w:val="PL"/>
      </w:pPr>
      <w:r>
        <w:t xml:space="preserve">              allOf:</w:t>
      </w:r>
    </w:p>
    <w:p w14:paraId="5B0966A6" w14:textId="77777777" w:rsidR="009923D7" w:rsidRDefault="009923D7" w:rsidP="009923D7">
      <w:pPr>
        <w:pStyle w:val="PL"/>
      </w:pPr>
      <w:r>
        <w:t xml:space="preserve">                - $ref: 'TS28623_GenericNrm.yaml#/components/schemas/ManagedFunction-Attr'</w:t>
      </w:r>
    </w:p>
    <w:p w14:paraId="12B3E452" w14:textId="77777777" w:rsidR="009923D7" w:rsidRDefault="009923D7" w:rsidP="009923D7">
      <w:pPr>
        <w:pStyle w:val="PL"/>
      </w:pPr>
      <w:r>
        <w:t xml:space="preserve">                - type: object</w:t>
      </w:r>
    </w:p>
    <w:p w14:paraId="1A4AD47D" w14:textId="77777777" w:rsidR="009923D7" w:rsidRDefault="009923D7" w:rsidP="009923D7">
      <w:pPr>
        <w:pStyle w:val="PL"/>
      </w:pPr>
      <w:r>
        <w:t xml:space="preserve">                  properties:</w:t>
      </w:r>
    </w:p>
    <w:p w14:paraId="43C689D0" w14:textId="77777777" w:rsidR="009923D7" w:rsidRDefault="009923D7" w:rsidP="009923D7">
      <w:pPr>
        <w:pStyle w:val="PL"/>
      </w:pPr>
      <w:r>
        <w:t xml:space="preserve">                    cellLocalId:</w:t>
      </w:r>
    </w:p>
    <w:p w14:paraId="32A1D890" w14:textId="77777777" w:rsidR="009923D7" w:rsidRDefault="009923D7" w:rsidP="009923D7">
      <w:pPr>
        <w:pStyle w:val="PL"/>
      </w:pPr>
      <w:r>
        <w:t xml:space="preserve">                      type: integer</w:t>
      </w:r>
    </w:p>
    <w:p w14:paraId="05FDEAA7" w14:textId="77777777" w:rsidR="009923D7" w:rsidRDefault="009923D7" w:rsidP="009923D7">
      <w:pPr>
        <w:pStyle w:val="PL"/>
      </w:pPr>
      <w:r>
        <w:t xml:space="preserve">                    nrPci:</w:t>
      </w:r>
    </w:p>
    <w:p w14:paraId="791FB014" w14:textId="77777777" w:rsidR="009923D7" w:rsidRDefault="009923D7" w:rsidP="009923D7">
      <w:pPr>
        <w:pStyle w:val="PL"/>
      </w:pPr>
      <w:r>
        <w:t xml:space="preserve">                      $ref: '#/components/schemas/NrPci'</w:t>
      </w:r>
    </w:p>
    <w:p w14:paraId="4FB2DDEF" w14:textId="77777777" w:rsidR="009923D7" w:rsidRDefault="009923D7" w:rsidP="009923D7">
      <w:pPr>
        <w:pStyle w:val="PL"/>
      </w:pPr>
      <w:r>
        <w:t xml:space="preserve">                    plmnIdList:</w:t>
      </w:r>
    </w:p>
    <w:p w14:paraId="1BF8FE9B" w14:textId="77777777" w:rsidR="009923D7" w:rsidRDefault="009923D7" w:rsidP="009923D7">
      <w:pPr>
        <w:pStyle w:val="PL"/>
      </w:pPr>
      <w:r>
        <w:t xml:space="preserve">                      $ref: '#/components/schemas/PlmnIdList'</w:t>
      </w:r>
    </w:p>
    <w:p w14:paraId="3A4C3F8C" w14:textId="77777777" w:rsidR="009923D7" w:rsidRDefault="009923D7" w:rsidP="009923D7">
      <w:pPr>
        <w:pStyle w:val="PL"/>
      </w:pPr>
      <w:r>
        <w:t xml:space="preserve">                    nRFrequencyRef:</w:t>
      </w:r>
    </w:p>
    <w:p w14:paraId="1A2EC364" w14:textId="77777777" w:rsidR="009923D7" w:rsidRDefault="009923D7" w:rsidP="009923D7">
      <w:pPr>
        <w:pStyle w:val="PL"/>
      </w:pPr>
      <w:r>
        <w:t xml:space="preserve">                      $ref: 'TS28623_ComDefs.yaml#/components/schemas/Dn'</w:t>
      </w:r>
    </w:p>
    <w:p w14:paraId="0F0A8B87" w14:textId="77777777" w:rsidR="009923D7" w:rsidRDefault="009923D7" w:rsidP="009923D7">
      <w:pPr>
        <w:pStyle w:val="PL"/>
      </w:pPr>
      <w:r>
        <w:t xml:space="preserve">        - $ref: 'TS28623_GenericNrm.yaml#/components/schemas/ManagedFunction-ncO'</w:t>
      </w:r>
    </w:p>
    <w:p w14:paraId="2297765D" w14:textId="77777777" w:rsidR="009923D7" w:rsidRDefault="009923D7" w:rsidP="009923D7">
      <w:pPr>
        <w:pStyle w:val="PL"/>
      </w:pPr>
      <w:r>
        <w:t xml:space="preserve">    ExternalENBFunction-Single:</w:t>
      </w:r>
    </w:p>
    <w:p w14:paraId="27A489BB" w14:textId="77777777" w:rsidR="009923D7" w:rsidRDefault="009923D7" w:rsidP="009923D7">
      <w:pPr>
        <w:pStyle w:val="PL"/>
      </w:pPr>
      <w:r>
        <w:t xml:space="preserve">      allOf:</w:t>
      </w:r>
    </w:p>
    <w:p w14:paraId="6E448A65" w14:textId="77777777" w:rsidR="009923D7" w:rsidRDefault="009923D7" w:rsidP="009923D7">
      <w:pPr>
        <w:pStyle w:val="PL"/>
      </w:pPr>
      <w:r>
        <w:t xml:space="preserve">        - $ref: 'TS28623_GenericNrm.yaml#/components/schemas/Top'</w:t>
      </w:r>
    </w:p>
    <w:p w14:paraId="567E3F20" w14:textId="77777777" w:rsidR="009923D7" w:rsidRDefault="009923D7" w:rsidP="009923D7">
      <w:pPr>
        <w:pStyle w:val="PL"/>
      </w:pPr>
      <w:r>
        <w:t xml:space="preserve">        - type: object</w:t>
      </w:r>
    </w:p>
    <w:p w14:paraId="444880F9" w14:textId="77777777" w:rsidR="009923D7" w:rsidRDefault="009923D7" w:rsidP="009923D7">
      <w:pPr>
        <w:pStyle w:val="PL"/>
      </w:pPr>
      <w:r>
        <w:t xml:space="preserve">          properties:</w:t>
      </w:r>
    </w:p>
    <w:p w14:paraId="2C889BD6" w14:textId="77777777" w:rsidR="009923D7" w:rsidRDefault="009923D7" w:rsidP="009923D7">
      <w:pPr>
        <w:pStyle w:val="PL"/>
      </w:pPr>
      <w:r>
        <w:t xml:space="preserve">            attributes:</w:t>
      </w:r>
    </w:p>
    <w:p w14:paraId="0FCF303F" w14:textId="77777777" w:rsidR="009923D7" w:rsidRDefault="009923D7" w:rsidP="009923D7">
      <w:pPr>
        <w:pStyle w:val="PL"/>
      </w:pPr>
      <w:r>
        <w:t xml:space="preserve">              allOf:</w:t>
      </w:r>
    </w:p>
    <w:p w14:paraId="1A7A89A6" w14:textId="77777777" w:rsidR="009923D7" w:rsidRDefault="009923D7" w:rsidP="009923D7">
      <w:pPr>
        <w:pStyle w:val="PL"/>
      </w:pPr>
      <w:r>
        <w:t xml:space="preserve">                - $ref: 'TS28623_GenericNrm.yaml#/components/schemas/ManagedFunction-Attr'</w:t>
      </w:r>
    </w:p>
    <w:p w14:paraId="69FF77F3" w14:textId="77777777" w:rsidR="009923D7" w:rsidRDefault="009923D7" w:rsidP="009923D7">
      <w:pPr>
        <w:pStyle w:val="PL"/>
      </w:pPr>
      <w:r>
        <w:t xml:space="preserve">                - type: object</w:t>
      </w:r>
    </w:p>
    <w:p w14:paraId="08A98C88" w14:textId="77777777" w:rsidR="009923D7" w:rsidRDefault="009923D7" w:rsidP="009923D7">
      <w:pPr>
        <w:pStyle w:val="PL"/>
      </w:pPr>
      <w:r>
        <w:t xml:space="preserve">                  properties:</w:t>
      </w:r>
    </w:p>
    <w:p w14:paraId="6B80FC6B" w14:textId="77777777" w:rsidR="009923D7" w:rsidRDefault="009923D7" w:rsidP="009923D7">
      <w:pPr>
        <w:pStyle w:val="PL"/>
      </w:pPr>
      <w:r>
        <w:t xml:space="preserve">                    eNBId:</w:t>
      </w:r>
    </w:p>
    <w:p w14:paraId="4E608BDB" w14:textId="77777777" w:rsidR="009923D7" w:rsidRDefault="009923D7" w:rsidP="009923D7">
      <w:pPr>
        <w:pStyle w:val="PL"/>
      </w:pPr>
      <w:r>
        <w:t xml:space="preserve">                      type: integer</w:t>
      </w:r>
    </w:p>
    <w:p w14:paraId="68E23B7B" w14:textId="77777777" w:rsidR="009923D7" w:rsidRDefault="009923D7" w:rsidP="009923D7">
      <w:pPr>
        <w:pStyle w:val="PL"/>
      </w:pPr>
      <w:r>
        <w:t xml:space="preserve">        - $ref: 'TS28623_GenericNrm.yaml#/components/schemas/ManagedFunction-ncO'</w:t>
      </w:r>
    </w:p>
    <w:p w14:paraId="4A10BF3D" w14:textId="77777777" w:rsidR="009923D7" w:rsidRDefault="009923D7" w:rsidP="009923D7">
      <w:pPr>
        <w:pStyle w:val="PL"/>
      </w:pPr>
      <w:r>
        <w:t xml:space="preserve">        - type: object</w:t>
      </w:r>
    </w:p>
    <w:p w14:paraId="7F857407" w14:textId="77777777" w:rsidR="009923D7" w:rsidRDefault="009923D7" w:rsidP="009923D7">
      <w:pPr>
        <w:pStyle w:val="PL"/>
      </w:pPr>
      <w:r>
        <w:t xml:space="preserve">          properties:</w:t>
      </w:r>
    </w:p>
    <w:p w14:paraId="3DC12DD3" w14:textId="77777777" w:rsidR="009923D7" w:rsidRDefault="009923D7" w:rsidP="009923D7">
      <w:pPr>
        <w:pStyle w:val="PL"/>
      </w:pPr>
      <w:r>
        <w:t xml:space="preserve">            ExternalEUTranCell:</w:t>
      </w:r>
    </w:p>
    <w:p w14:paraId="3707C61A" w14:textId="77777777" w:rsidR="009923D7" w:rsidRDefault="009923D7" w:rsidP="009923D7">
      <w:pPr>
        <w:pStyle w:val="PL"/>
      </w:pPr>
      <w:r>
        <w:t xml:space="preserve">              $ref: '#/components/schemas/ExternalEUTranCell-Multiple'</w:t>
      </w:r>
    </w:p>
    <w:p w14:paraId="4047B41A" w14:textId="77777777" w:rsidR="009923D7" w:rsidRDefault="009923D7" w:rsidP="009923D7">
      <w:pPr>
        <w:pStyle w:val="PL"/>
      </w:pPr>
      <w:r>
        <w:t xml:space="preserve">    ExternalEUTranCell-Single:</w:t>
      </w:r>
    </w:p>
    <w:p w14:paraId="19D52F6D" w14:textId="77777777" w:rsidR="009923D7" w:rsidRDefault="009923D7" w:rsidP="009923D7">
      <w:pPr>
        <w:pStyle w:val="PL"/>
      </w:pPr>
      <w:r>
        <w:t xml:space="preserve">      allOf:</w:t>
      </w:r>
    </w:p>
    <w:p w14:paraId="2289243E" w14:textId="77777777" w:rsidR="009923D7" w:rsidRDefault="009923D7" w:rsidP="009923D7">
      <w:pPr>
        <w:pStyle w:val="PL"/>
      </w:pPr>
      <w:r>
        <w:t xml:space="preserve">        - $ref: 'TS28623_GenericNrm.yaml#/components/schemas/Top'</w:t>
      </w:r>
    </w:p>
    <w:p w14:paraId="0240287B" w14:textId="77777777" w:rsidR="009923D7" w:rsidRDefault="009923D7" w:rsidP="009923D7">
      <w:pPr>
        <w:pStyle w:val="PL"/>
      </w:pPr>
      <w:r>
        <w:t xml:space="preserve">        - type: object</w:t>
      </w:r>
    </w:p>
    <w:p w14:paraId="725DB4DF" w14:textId="77777777" w:rsidR="009923D7" w:rsidRDefault="009923D7" w:rsidP="009923D7">
      <w:pPr>
        <w:pStyle w:val="PL"/>
      </w:pPr>
      <w:r>
        <w:t xml:space="preserve">          properties:</w:t>
      </w:r>
    </w:p>
    <w:p w14:paraId="0FF0C614" w14:textId="77777777" w:rsidR="009923D7" w:rsidRDefault="009923D7" w:rsidP="009923D7">
      <w:pPr>
        <w:pStyle w:val="PL"/>
      </w:pPr>
      <w:r>
        <w:lastRenderedPageBreak/>
        <w:t xml:space="preserve">            attributes:</w:t>
      </w:r>
    </w:p>
    <w:p w14:paraId="22EBA96F" w14:textId="77777777" w:rsidR="009923D7" w:rsidRDefault="009923D7" w:rsidP="009923D7">
      <w:pPr>
        <w:pStyle w:val="PL"/>
      </w:pPr>
      <w:r>
        <w:t xml:space="preserve">              allOf:</w:t>
      </w:r>
    </w:p>
    <w:p w14:paraId="45CFDBB2" w14:textId="77777777" w:rsidR="009923D7" w:rsidRDefault="009923D7" w:rsidP="009923D7">
      <w:pPr>
        <w:pStyle w:val="PL"/>
      </w:pPr>
      <w:r>
        <w:t xml:space="preserve">                - $ref: 'TS28623_GenericNrm.yaml#/components/schemas/ManagedFunction-Attr'</w:t>
      </w:r>
    </w:p>
    <w:p w14:paraId="522C035F" w14:textId="77777777" w:rsidR="009923D7" w:rsidRDefault="009923D7" w:rsidP="009923D7">
      <w:pPr>
        <w:pStyle w:val="PL"/>
      </w:pPr>
      <w:r>
        <w:t xml:space="preserve">                - type: object</w:t>
      </w:r>
    </w:p>
    <w:p w14:paraId="7D8A26D4" w14:textId="77777777" w:rsidR="009923D7" w:rsidRDefault="009923D7" w:rsidP="009923D7">
      <w:pPr>
        <w:pStyle w:val="PL"/>
      </w:pPr>
      <w:r>
        <w:t xml:space="preserve">                  properties:</w:t>
      </w:r>
    </w:p>
    <w:p w14:paraId="3800929F" w14:textId="77777777" w:rsidR="009923D7" w:rsidRDefault="009923D7" w:rsidP="009923D7">
      <w:pPr>
        <w:pStyle w:val="PL"/>
      </w:pPr>
      <w:r>
        <w:t xml:space="preserve">                    EUtranFrequencyRef:</w:t>
      </w:r>
    </w:p>
    <w:p w14:paraId="09059E21" w14:textId="77777777" w:rsidR="009923D7" w:rsidRDefault="009923D7" w:rsidP="009923D7">
      <w:pPr>
        <w:pStyle w:val="PL"/>
      </w:pPr>
      <w:r>
        <w:t xml:space="preserve">                      $ref: 'TS28623_ComDefs.yaml#/components/schemas/Dn'</w:t>
      </w:r>
    </w:p>
    <w:p w14:paraId="37900C97" w14:textId="77777777" w:rsidR="009923D7" w:rsidRDefault="009923D7" w:rsidP="009923D7">
      <w:pPr>
        <w:pStyle w:val="PL"/>
      </w:pPr>
      <w:r>
        <w:t xml:space="preserve">        - $ref: 'TS28623_GenericNrm.yaml#/components/schemas/ManagedFunction-ncO'</w:t>
      </w:r>
    </w:p>
    <w:p w14:paraId="2C3FC3F7" w14:textId="77777777" w:rsidR="009923D7" w:rsidRDefault="009923D7" w:rsidP="009923D7">
      <w:pPr>
        <w:pStyle w:val="PL"/>
      </w:pPr>
    </w:p>
    <w:p w14:paraId="254D9CAB" w14:textId="77777777" w:rsidR="009923D7" w:rsidRDefault="009923D7" w:rsidP="009923D7">
      <w:pPr>
        <w:pStyle w:val="PL"/>
      </w:pPr>
      <w:r>
        <w:t xml:space="preserve">    EP_XnC-Single:</w:t>
      </w:r>
    </w:p>
    <w:p w14:paraId="2D801FF8" w14:textId="77777777" w:rsidR="009923D7" w:rsidRDefault="009923D7" w:rsidP="009923D7">
      <w:pPr>
        <w:pStyle w:val="PL"/>
      </w:pPr>
      <w:r>
        <w:t xml:space="preserve">      allOf:</w:t>
      </w:r>
    </w:p>
    <w:p w14:paraId="27572A63" w14:textId="77777777" w:rsidR="009923D7" w:rsidRDefault="009923D7" w:rsidP="009923D7">
      <w:pPr>
        <w:pStyle w:val="PL"/>
      </w:pPr>
      <w:r>
        <w:t xml:space="preserve">        - $ref: 'TS28623_GenericNrm.yaml#/components/schemas/Top'</w:t>
      </w:r>
    </w:p>
    <w:p w14:paraId="5601E1C5" w14:textId="77777777" w:rsidR="009923D7" w:rsidRDefault="009923D7" w:rsidP="009923D7">
      <w:pPr>
        <w:pStyle w:val="PL"/>
      </w:pPr>
      <w:r>
        <w:t xml:space="preserve">        - type: object</w:t>
      </w:r>
    </w:p>
    <w:p w14:paraId="213F1930" w14:textId="77777777" w:rsidR="009923D7" w:rsidRDefault="009923D7" w:rsidP="009923D7">
      <w:pPr>
        <w:pStyle w:val="PL"/>
      </w:pPr>
      <w:r>
        <w:t xml:space="preserve">          properties:</w:t>
      </w:r>
    </w:p>
    <w:p w14:paraId="0CB5F904" w14:textId="77777777" w:rsidR="009923D7" w:rsidRDefault="009923D7" w:rsidP="009923D7">
      <w:pPr>
        <w:pStyle w:val="PL"/>
      </w:pPr>
      <w:r>
        <w:t xml:space="preserve">            attributes:</w:t>
      </w:r>
    </w:p>
    <w:p w14:paraId="3C1ED93B" w14:textId="77777777" w:rsidR="009923D7" w:rsidRDefault="009923D7" w:rsidP="009923D7">
      <w:pPr>
        <w:pStyle w:val="PL"/>
      </w:pPr>
      <w:r>
        <w:t xml:space="preserve">              allOf:</w:t>
      </w:r>
    </w:p>
    <w:p w14:paraId="068090EB" w14:textId="77777777" w:rsidR="009923D7" w:rsidRDefault="009923D7" w:rsidP="009923D7">
      <w:pPr>
        <w:pStyle w:val="PL"/>
      </w:pPr>
      <w:r>
        <w:t xml:space="preserve">                - $ref: 'TS28623_GenericNrm.yaml#/components/schemas/EP_RP-Attr'</w:t>
      </w:r>
    </w:p>
    <w:p w14:paraId="0D442ABE" w14:textId="77777777" w:rsidR="009923D7" w:rsidRDefault="009923D7" w:rsidP="009923D7">
      <w:pPr>
        <w:pStyle w:val="PL"/>
      </w:pPr>
      <w:r>
        <w:t xml:space="preserve">                - type: object</w:t>
      </w:r>
    </w:p>
    <w:p w14:paraId="0B286450" w14:textId="77777777" w:rsidR="009923D7" w:rsidRDefault="009923D7" w:rsidP="009923D7">
      <w:pPr>
        <w:pStyle w:val="PL"/>
      </w:pPr>
      <w:r>
        <w:t xml:space="preserve">                  properties:</w:t>
      </w:r>
    </w:p>
    <w:p w14:paraId="279D07C3" w14:textId="77777777" w:rsidR="009923D7" w:rsidRDefault="009923D7" w:rsidP="009923D7">
      <w:pPr>
        <w:pStyle w:val="PL"/>
      </w:pPr>
      <w:r>
        <w:t xml:space="preserve">                    localAddress:</w:t>
      </w:r>
    </w:p>
    <w:p w14:paraId="4E3F8E3E" w14:textId="77777777" w:rsidR="009923D7" w:rsidRDefault="009923D7" w:rsidP="009923D7">
      <w:pPr>
        <w:pStyle w:val="PL"/>
      </w:pPr>
      <w:r>
        <w:t xml:space="preserve">                      $ref: '#/components/schemas/LocalAddress'</w:t>
      </w:r>
    </w:p>
    <w:p w14:paraId="7740C885" w14:textId="77777777" w:rsidR="009923D7" w:rsidRDefault="009923D7" w:rsidP="009923D7">
      <w:pPr>
        <w:pStyle w:val="PL"/>
      </w:pPr>
      <w:r>
        <w:t xml:space="preserve">                    remoteAddress:</w:t>
      </w:r>
    </w:p>
    <w:p w14:paraId="0B599B05" w14:textId="77777777" w:rsidR="009923D7" w:rsidRDefault="009923D7" w:rsidP="009923D7">
      <w:pPr>
        <w:pStyle w:val="PL"/>
      </w:pPr>
      <w:r>
        <w:t xml:space="preserve">                      $ref: '#/components/schemas/RemoteAddress'</w:t>
      </w:r>
    </w:p>
    <w:p w14:paraId="079CB64F" w14:textId="77777777" w:rsidR="009923D7" w:rsidRDefault="009923D7" w:rsidP="009923D7">
      <w:pPr>
        <w:pStyle w:val="PL"/>
      </w:pPr>
      <w:r>
        <w:t xml:space="preserve">    EP_E1-Single:</w:t>
      </w:r>
    </w:p>
    <w:p w14:paraId="220A9D9D" w14:textId="77777777" w:rsidR="009923D7" w:rsidRDefault="009923D7" w:rsidP="009923D7">
      <w:pPr>
        <w:pStyle w:val="PL"/>
      </w:pPr>
      <w:r>
        <w:t xml:space="preserve">      allOf:</w:t>
      </w:r>
    </w:p>
    <w:p w14:paraId="0C4D4A42" w14:textId="77777777" w:rsidR="009923D7" w:rsidRDefault="009923D7" w:rsidP="009923D7">
      <w:pPr>
        <w:pStyle w:val="PL"/>
      </w:pPr>
      <w:r>
        <w:t xml:space="preserve">        - $ref: 'TS28623_GenericNrm.yaml#/components/schemas/Top'</w:t>
      </w:r>
    </w:p>
    <w:p w14:paraId="0C267EA0" w14:textId="77777777" w:rsidR="009923D7" w:rsidRDefault="009923D7" w:rsidP="009923D7">
      <w:pPr>
        <w:pStyle w:val="PL"/>
      </w:pPr>
      <w:r>
        <w:t xml:space="preserve">        - type: object</w:t>
      </w:r>
    </w:p>
    <w:p w14:paraId="3BD47FE4" w14:textId="77777777" w:rsidR="009923D7" w:rsidRDefault="009923D7" w:rsidP="009923D7">
      <w:pPr>
        <w:pStyle w:val="PL"/>
      </w:pPr>
      <w:r>
        <w:t xml:space="preserve">          properties:</w:t>
      </w:r>
    </w:p>
    <w:p w14:paraId="623B1768" w14:textId="77777777" w:rsidR="009923D7" w:rsidRDefault="009923D7" w:rsidP="009923D7">
      <w:pPr>
        <w:pStyle w:val="PL"/>
      </w:pPr>
      <w:r>
        <w:t xml:space="preserve">            attributes:</w:t>
      </w:r>
    </w:p>
    <w:p w14:paraId="0FFDD8DC" w14:textId="77777777" w:rsidR="009923D7" w:rsidRDefault="009923D7" w:rsidP="009923D7">
      <w:pPr>
        <w:pStyle w:val="PL"/>
      </w:pPr>
      <w:r>
        <w:t xml:space="preserve">              allOf:</w:t>
      </w:r>
    </w:p>
    <w:p w14:paraId="18752EDD" w14:textId="77777777" w:rsidR="009923D7" w:rsidRDefault="009923D7" w:rsidP="009923D7">
      <w:pPr>
        <w:pStyle w:val="PL"/>
      </w:pPr>
      <w:r>
        <w:t xml:space="preserve">                - $ref: 'TS28623_GenericNrm.yaml#/components/schemas/EP_RP-Attr'</w:t>
      </w:r>
    </w:p>
    <w:p w14:paraId="62939DF0" w14:textId="77777777" w:rsidR="009923D7" w:rsidRDefault="009923D7" w:rsidP="009923D7">
      <w:pPr>
        <w:pStyle w:val="PL"/>
      </w:pPr>
      <w:r>
        <w:t xml:space="preserve">                - type: object</w:t>
      </w:r>
    </w:p>
    <w:p w14:paraId="541EEF3B" w14:textId="77777777" w:rsidR="009923D7" w:rsidRDefault="009923D7" w:rsidP="009923D7">
      <w:pPr>
        <w:pStyle w:val="PL"/>
      </w:pPr>
      <w:r>
        <w:t xml:space="preserve">                  properties:</w:t>
      </w:r>
    </w:p>
    <w:p w14:paraId="41CC8B9E" w14:textId="77777777" w:rsidR="009923D7" w:rsidRDefault="009923D7" w:rsidP="009923D7">
      <w:pPr>
        <w:pStyle w:val="PL"/>
      </w:pPr>
      <w:r>
        <w:t xml:space="preserve">                    localAddress:</w:t>
      </w:r>
    </w:p>
    <w:p w14:paraId="5F14F66D" w14:textId="77777777" w:rsidR="009923D7" w:rsidRDefault="009923D7" w:rsidP="009923D7">
      <w:pPr>
        <w:pStyle w:val="PL"/>
      </w:pPr>
      <w:r>
        <w:t xml:space="preserve">                      $ref: '#/components/schemas/LocalAddress'</w:t>
      </w:r>
    </w:p>
    <w:p w14:paraId="423E9F1F" w14:textId="77777777" w:rsidR="009923D7" w:rsidRDefault="009923D7" w:rsidP="009923D7">
      <w:pPr>
        <w:pStyle w:val="PL"/>
      </w:pPr>
      <w:r>
        <w:t xml:space="preserve">                    remoteAddress:</w:t>
      </w:r>
    </w:p>
    <w:p w14:paraId="776B34D6" w14:textId="77777777" w:rsidR="009923D7" w:rsidRDefault="009923D7" w:rsidP="009923D7">
      <w:pPr>
        <w:pStyle w:val="PL"/>
      </w:pPr>
      <w:r>
        <w:t xml:space="preserve">                      $ref: '#/components/schemas/RemoteAddress'</w:t>
      </w:r>
    </w:p>
    <w:p w14:paraId="66D6E801" w14:textId="77777777" w:rsidR="009923D7" w:rsidRDefault="009923D7" w:rsidP="009923D7">
      <w:pPr>
        <w:pStyle w:val="PL"/>
      </w:pPr>
      <w:r>
        <w:t xml:space="preserve">    EP_F1C-Single:</w:t>
      </w:r>
    </w:p>
    <w:p w14:paraId="5D8F6EB7" w14:textId="77777777" w:rsidR="009923D7" w:rsidRDefault="009923D7" w:rsidP="009923D7">
      <w:pPr>
        <w:pStyle w:val="PL"/>
      </w:pPr>
      <w:r>
        <w:t xml:space="preserve">      allOf:</w:t>
      </w:r>
    </w:p>
    <w:p w14:paraId="62974216" w14:textId="77777777" w:rsidR="009923D7" w:rsidRDefault="009923D7" w:rsidP="009923D7">
      <w:pPr>
        <w:pStyle w:val="PL"/>
      </w:pPr>
      <w:r>
        <w:t xml:space="preserve">        - $ref: 'TS28623_GenericNrm.yaml#/components/schemas/Top'</w:t>
      </w:r>
    </w:p>
    <w:p w14:paraId="5FCF3D80" w14:textId="77777777" w:rsidR="009923D7" w:rsidRDefault="009923D7" w:rsidP="009923D7">
      <w:pPr>
        <w:pStyle w:val="PL"/>
      </w:pPr>
      <w:r>
        <w:t xml:space="preserve">        - type: object</w:t>
      </w:r>
    </w:p>
    <w:p w14:paraId="2C774CD7" w14:textId="77777777" w:rsidR="009923D7" w:rsidRDefault="009923D7" w:rsidP="009923D7">
      <w:pPr>
        <w:pStyle w:val="PL"/>
      </w:pPr>
      <w:r>
        <w:t xml:space="preserve">          properties:</w:t>
      </w:r>
    </w:p>
    <w:p w14:paraId="77CB98D0" w14:textId="77777777" w:rsidR="009923D7" w:rsidRDefault="009923D7" w:rsidP="009923D7">
      <w:pPr>
        <w:pStyle w:val="PL"/>
      </w:pPr>
      <w:r>
        <w:t xml:space="preserve">            attributes:</w:t>
      </w:r>
    </w:p>
    <w:p w14:paraId="58B2530E" w14:textId="77777777" w:rsidR="009923D7" w:rsidRDefault="009923D7" w:rsidP="009923D7">
      <w:pPr>
        <w:pStyle w:val="PL"/>
      </w:pPr>
      <w:r>
        <w:t xml:space="preserve">              allOf:</w:t>
      </w:r>
    </w:p>
    <w:p w14:paraId="4C2924B7" w14:textId="77777777" w:rsidR="009923D7" w:rsidRDefault="009923D7" w:rsidP="009923D7">
      <w:pPr>
        <w:pStyle w:val="PL"/>
      </w:pPr>
      <w:r>
        <w:t xml:space="preserve">                - $ref: 'TS28623_GenericNrm.yaml#/components/schemas/EP_RP-Attr'</w:t>
      </w:r>
    </w:p>
    <w:p w14:paraId="61725825" w14:textId="77777777" w:rsidR="009923D7" w:rsidRDefault="009923D7" w:rsidP="009923D7">
      <w:pPr>
        <w:pStyle w:val="PL"/>
      </w:pPr>
      <w:r>
        <w:t xml:space="preserve">                - type: object</w:t>
      </w:r>
    </w:p>
    <w:p w14:paraId="7AAC7135" w14:textId="77777777" w:rsidR="009923D7" w:rsidRDefault="009923D7" w:rsidP="009923D7">
      <w:pPr>
        <w:pStyle w:val="PL"/>
      </w:pPr>
      <w:r>
        <w:t xml:space="preserve">                  properties:</w:t>
      </w:r>
    </w:p>
    <w:p w14:paraId="4480026D" w14:textId="77777777" w:rsidR="009923D7" w:rsidRDefault="009923D7" w:rsidP="009923D7">
      <w:pPr>
        <w:pStyle w:val="PL"/>
      </w:pPr>
      <w:r>
        <w:t xml:space="preserve">                    localAddress:</w:t>
      </w:r>
    </w:p>
    <w:p w14:paraId="7DE9F951" w14:textId="77777777" w:rsidR="009923D7" w:rsidRDefault="009923D7" w:rsidP="009923D7">
      <w:pPr>
        <w:pStyle w:val="PL"/>
      </w:pPr>
      <w:r>
        <w:t xml:space="preserve">                      $ref: '#/components/schemas/LocalAddress'</w:t>
      </w:r>
    </w:p>
    <w:p w14:paraId="140EA3F2" w14:textId="77777777" w:rsidR="009923D7" w:rsidRDefault="009923D7" w:rsidP="009923D7">
      <w:pPr>
        <w:pStyle w:val="PL"/>
      </w:pPr>
      <w:r>
        <w:t xml:space="preserve">                    remoteAddress:</w:t>
      </w:r>
    </w:p>
    <w:p w14:paraId="10B436C9" w14:textId="77777777" w:rsidR="009923D7" w:rsidRDefault="009923D7" w:rsidP="009923D7">
      <w:pPr>
        <w:pStyle w:val="PL"/>
      </w:pPr>
      <w:r>
        <w:t xml:space="preserve">                      $ref: '#/components/schemas/RemoteAddress'</w:t>
      </w:r>
    </w:p>
    <w:p w14:paraId="6CA67583" w14:textId="77777777" w:rsidR="009923D7" w:rsidRDefault="009923D7" w:rsidP="009923D7">
      <w:pPr>
        <w:pStyle w:val="PL"/>
      </w:pPr>
      <w:r>
        <w:t xml:space="preserve">    EP_NgC-Single:</w:t>
      </w:r>
    </w:p>
    <w:p w14:paraId="48F72125" w14:textId="77777777" w:rsidR="009923D7" w:rsidRDefault="009923D7" w:rsidP="009923D7">
      <w:pPr>
        <w:pStyle w:val="PL"/>
      </w:pPr>
      <w:r>
        <w:t xml:space="preserve">      allOf:</w:t>
      </w:r>
    </w:p>
    <w:p w14:paraId="4BBF5A56" w14:textId="77777777" w:rsidR="009923D7" w:rsidRDefault="009923D7" w:rsidP="009923D7">
      <w:pPr>
        <w:pStyle w:val="PL"/>
      </w:pPr>
      <w:r>
        <w:t xml:space="preserve">        - $ref: 'TS28623_GenericNrm.yaml#/components/schemas/Top'</w:t>
      </w:r>
    </w:p>
    <w:p w14:paraId="06F9838A" w14:textId="77777777" w:rsidR="009923D7" w:rsidRDefault="009923D7" w:rsidP="009923D7">
      <w:pPr>
        <w:pStyle w:val="PL"/>
      </w:pPr>
      <w:r>
        <w:t xml:space="preserve">        - type: object</w:t>
      </w:r>
    </w:p>
    <w:p w14:paraId="2D3806FF" w14:textId="77777777" w:rsidR="009923D7" w:rsidRDefault="009923D7" w:rsidP="009923D7">
      <w:pPr>
        <w:pStyle w:val="PL"/>
      </w:pPr>
      <w:r>
        <w:t xml:space="preserve">          properties:</w:t>
      </w:r>
    </w:p>
    <w:p w14:paraId="59713183" w14:textId="77777777" w:rsidR="009923D7" w:rsidRDefault="009923D7" w:rsidP="009923D7">
      <w:pPr>
        <w:pStyle w:val="PL"/>
      </w:pPr>
      <w:r>
        <w:t xml:space="preserve">            attributes:</w:t>
      </w:r>
    </w:p>
    <w:p w14:paraId="6685565D" w14:textId="77777777" w:rsidR="009923D7" w:rsidRDefault="009923D7" w:rsidP="009923D7">
      <w:pPr>
        <w:pStyle w:val="PL"/>
      </w:pPr>
      <w:r>
        <w:t xml:space="preserve">              allOf:</w:t>
      </w:r>
    </w:p>
    <w:p w14:paraId="244F1D95" w14:textId="77777777" w:rsidR="009923D7" w:rsidRDefault="009923D7" w:rsidP="009923D7">
      <w:pPr>
        <w:pStyle w:val="PL"/>
      </w:pPr>
      <w:r>
        <w:t xml:space="preserve">                - $ref: 'TS28623_GenericNrm.yaml#/components/schemas/EP_RP-Attr'</w:t>
      </w:r>
    </w:p>
    <w:p w14:paraId="0A2E90E8" w14:textId="77777777" w:rsidR="009923D7" w:rsidRDefault="009923D7" w:rsidP="009923D7">
      <w:pPr>
        <w:pStyle w:val="PL"/>
      </w:pPr>
      <w:r>
        <w:t xml:space="preserve">                - type: object</w:t>
      </w:r>
    </w:p>
    <w:p w14:paraId="3779DB77" w14:textId="77777777" w:rsidR="009923D7" w:rsidRDefault="009923D7" w:rsidP="009923D7">
      <w:pPr>
        <w:pStyle w:val="PL"/>
      </w:pPr>
      <w:r>
        <w:t xml:space="preserve">                  properties:</w:t>
      </w:r>
    </w:p>
    <w:p w14:paraId="58E52D22" w14:textId="77777777" w:rsidR="009923D7" w:rsidRDefault="009923D7" w:rsidP="009923D7">
      <w:pPr>
        <w:pStyle w:val="PL"/>
      </w:pPr>
      <w:r>
        <w:t xml:space="preserve">                    localAddress:</w:t>
      </w:r>
    </w:p>
    <w:p w14:paraId="6B016770" w14:textId="77777777" w:rsidR="009923D7" w:rsidRDefault="009923D7" w:rsidP="009923D7">
      <w:pPr>
        <w:pStyle w:val="PL"/>
      </w:pPr>
      <w:r>
        <w:t xml:space="preserve">                      $ref: '#/components/schemas/LocalAddress'</w:t>
      </w:r>
    </w:p>
    <w:p w14:paraId="2FEA17B8" w14:textId="77777777" w:rsidR="009923D7" w:rsidRDefault="009923D7" w:rsidP="009923D7">
      <w:pPr>
        <w:pStyle w:val="PL"/>
      </w:pPr>
      <w:r>
        <w:t xml:space="preserve">                    remoteAddress:</w:t>
      </w:r>
    </w:p>
    <w:p w14:paraId="429CB434" w14:textId="77777777" w:rsidR="009923D7" w:rsidRDefault="009923D7" w:rsidP="009923D7">
      <w:pPr>
        <w:pStyle w:val="PL"/>
      </w:pPr>
      <w:r>
        <w:t xml:space="preserve">                      $ref: '#/components/schemas/RemoteAddress'</w:t>
      </w:r>
    </w:p>
    <w:p w14:paraId="10B9F7E0" w14:textId="77777777" w:rsidR="009923D7" w:rsidRDefault="009923D7" w:rsidP="009923D7">
      <w:pPr>
        <w:pStyle w:val="PL"/>
      </w:pPr>
      <w:r>
        <w:t xml:space="preserve">    EP_X2C-Single:</w:t>
      </w:r>
    </w:p>
    <w:p w14:paraId="4966FCB4" w14:textId="77777777" w:rsidR="009923D7" w:rsidRDefault="009923D7" w:rsidP="009923D7">
      <w:pPr>
        <w:pStyle w:val="PL"/>
      </w:pPr>
      <w:r>
        <w:t xml:space="preserve">      allOf:</w:t>
      </w:r>
    </w:p>
    <w:p w14:paraId="0EF9654D" w14:textId="77777777" w:rsidR="009923D7" w:rsidRDefault="009923D7" w:rsidP="009923D7">
      <w:pPr>
        <w:pStyle w:val="PL"/>
      </w:pPr>
      <w:r>
        <w:t xml:space="preserve">        - $ref: 'TS28623_GenericNrm.yaml#/components/schemas/Top'</w:t>
      </w:r>
    </w:p>
    <w:p w14:paraId="10B001A2" w14:textId="77777777" w:rsidR="009923D7" w:rsidRDefault="009923D7" w:rsidP="009923D7">
      <w:pPr>
        <w:pStyle w:val="PL"/>
      </w:pPr>
      <w:r>
        <w:t xml:space="preserve">        - type: object</w:t>
      </w:r>
    </w:p>
    <w:p w14:paraId="4B3B6257" w14:textId="77777777" w:rsidR="009923D7" w:rsidRDefault="009923D7" w:rsidP="009923D7">
      <w:pPr>
        <w:pStyle w:val="PL"/>
      </w:pPr>
      <w:r>
        <w:t xml:space="preserve">          properties:</w:t>
      </w:r>
    </w:p>
    <w:p w14:paraId="4038902D" w14:textId="77777777" w:rsidR="009923D7" w:rsidRDefault="009923D7" w:rsidP="009923D7">
      <w:pPr>
        <w:pStyle w:val="PL"/>
      </w:pPr>
      <w:r>
        <w:lastRenderedPageBreak/>
        <w:t xml:space="preserve">            attributes:</w:t>
      </w:r>
    </w:p>
    <w:p w14:paraId="54FFEFC1" w14:textId="77777777" w:rsidR="009923D7" w:rsidRDefault="009923D7" w:rsidP="009923D7">
      <w:pPr>
        <w:pStyle w:val="PL"/>
      </w:pPr>
      <w:r>
        <w:t xml:space="preserve">              allOf:</w:t>
      </w:r>
    </w:p>
    <w:p w14:paraId="799D9E0B" w14:textId="77777777" w:rsidR="009923D7" w:rsidRDefault="009923D7" w:rsidP="009923D7">
      <w:pPr>
        <w:pStyle w:val="PL"/>
      </w:pPr>
      <w:r>
        <w:t xml:space="preserve">                - $ref: 'TS28623_GenericNrm.yaml#/components/schemas/EP_RP-Attr'</w:t>
      </w:r>
    </w:p>
    <w:p w14:paraId="2EC51185" w14:textId="77777777" w:rsidR="009923D7" w:rsidRDefault="009923D7" w:rsidP="009923D7">
      <w:pPr>
        <w:pStyle w:val="PL"/>
      </w:pPr>
      <w:r>
        <w:t xml:space="preserve">                - type: object</w:t>
      </w:r>
    </w:p>
    <w:p w14:paraId="593DE92A" w14:textId="77777777" w:rsidR="009923D7" w:rsidRDefault="009923D7" w:rsidP="009923D7">
      <w:pPr>
        <w:pStyle w:val="PL"/>
      </w:pPr>
      <w:r>
        <w:t xml:space="preserve">                  properties:</w:t>
      </w:r>
    </w:p>
    <w:p w14:paraId="3726E5E5" w14:textId="77777777" w:rsidR="009923D7" w:rsidRDefault="009923D7" w:rsidP="009923D7">
      <w:pPr>
        <w:pStyle w:val="PL"/>
      </w:pPr>
      <w:r>
        <w:t xml:space="preserve">                    localAddress:</w:t>
      </w:r>
    </w:p>
    <w:p w14:paraId="6A4E62C6" w14:textId="77777777" w:rsidR="009923D7" w:rsidRDefault="009923D7" w:rsidP="009923D7">
      <w:pPr>
        <w:pStyle w:val="PL"/>
      </w:pPr>
      <w:r>
        <w:t xml:space="preserve">                      $ref: '#/components/schemas/LocalAddress'</w:t>
      </w:r>
    </w:p>
    <w:p w14:paraId="5C3024F0" w14:textId="77777777" w:rsidR="009923D7" w:rsidRDefault="009923D7" w:rsidP="009923D7">
      <w:pPr>
        <w:pStyle w:val="PL"/>
      </w:pPr>
      <w:r>
        <w:t xml:space="preserve">                    remoteAddress:</w:t>
      </w:r>
    </w:p>
    <w:p w14:paraId="3E05F151" w14:textId="77777777" w:rsidR="009923D7" w:rsidRDefault="009923D7" w:rsidP="009923D7">
      <w:pPr>
        <w:pStyle w:val="PL"/>
      </w:pPr>
      <w:r>
        <w:t xml:space="preserve">                      $ref: '#/components/schemas/RemoteAddress'</w:t>
      </w:r>
    </w:p>
    <w:p w14:paraId="05077A02" w14:textId="77777777" w:rsidR="009923D7" w:rsidRDefault="009923D7" w:rsidP="009923D7">
      <w:pPr>
        <w:pStyle w:val="PL"/>
      </w:pPr>
      <w:r>
        <w:t xml:space="preserve">    EP_XnU-Single:</w:t>
      </w:r>
    </w:p>
    <w:p w14:paraId="0AE06071" w14:textId="77777777" w:rsidR="009923D7" w:rsidRDefault="009923D7" w:rsidP="009923D7">
      <w:pPr>
        <w:pStyle w:val="PL"/>
      </w:pPr>
      <w:r>
        <w:t xml:space="preserve">      allOf:</w:t>
      </w:r>
    </w:p>
    <w:p w14:paraId="5CE08DFD" w14:textId="77777777" w:rsidR="009923D7" w:rsidRDefault="009923D7" w:rsidP="009923D7">
      <w:pPr>
        <w:pStyle w:val="PL"/>
      </w:pPr>
      <w:r>
        <w:t xml:space="preserve">        - $ref: 'TS28623_GenericNrm.yaml#/components/schemas/Top'</w:t>
      </w:r>
    </w:p>
    <w:p w14:paraId="2DB412EE" w14:textId="77777777" w:rsidR="009923D7" w:rsidRDefault="009923D7" w:rsidP="009923D7">
      <w:pPr>
        <w:pStyle w:val="PL"/>
      </w:pPr>
      <w:r>
        <w:t xml:space="preserve">        - type: object</w:t>
      </w:r>
    </w:p>
    <w:p w14:paraId="7046FD24" w14:textId="77777777" w:rsidR="009923D7" w:rsidRDefault="009923D7" w:rsidP="009923D7">
      <w:pPr>
        <w:pStyle w:val="PL"/>
      </w:pPr>
      <w:r>
        <w:t xml:space="preserve">          properties:</w:t>
      </w:r>
    </w:p>
    <w:p w14:paraId="6E6A2F42" w14:textId="77777777" w:rsidR="009923D7" w:rsidRDefault="009923D7" w:rsidP="009923D7">
      <w:pPr>
        <w:pStyle w:val="PL"/>
      </w:pPr>
      <w:r>
        <w:t xml:space="preserve">            attributes:</w:t>
      </w:r>
    </w:p>
    <w:p w14:paraId="7AA3E771" w14:textId="77777777" w:rsidR="009923D7" w:rsidRDefault="009923D7" w:rsidP="009923D7">
      <w:pPr>
        <w:pStyle w:val="PL"/>
      </w:pPr>
      <w:r>
        <w:t xml:space="preserve">              allOf:</w:t>
      </w:r>
    </w:p>
    <w:p w14:paraId="7CF2CC9D" w14:textId="77777777" w:rsidR="009923D7" w:rsidRDefault="009923D7" w:rsidP="009923D7">
      <w:pPr>
        <w:pStyle w:val="PL"/>
      </w:pPr>
      <w:r>
        <w:t xml:space="preserve">                - $ref: 'TS28623_GenericNrm.yaml#/components/schemas/EP_RP-Attr'</w:t>
      </w:r>
    </w:p>
    <w:p w14:paraId="09A098E7" w14:textId="77777777" w:rsidR="009923D7" w:rsidRDefault="009923D7" w:rsidP="009923D7">
      <w:pPr>
        <w:pStyle w:val="PL"/>
      </w:pPr>
      <w:r>
        <w:t xml:space="preserve">                - type: object</w:t>
      </w:r>
    </w:p>
    <w:p w14:paraId="71167EC0" w14:textId="77777777" w:rsidR="009923D7" w:rsidRDefault="009923D7" w:rsidP="009923D7">
      <w:pPr>
        <w:pStyle w:val="PL"/>
      </w:pPr>
      <w:r>
        <w:t xml:space="preserve">                  properties:</w:t>
      </w:r>
    </w:p>
    <w:p w14:paraId="07098BBB" w14:textId="77777777" w:rsidR="009923D7" w:rsidRDefault="009923D7" w:rsidP="009923D7">
      <w:pPr>
        <w:pStyle w:val="PL"/>
      </w:pPr>
      <w:r>
        <w:t xml:space="preserve">                    localAddress:</w:t>
      </w:r>
    </w:p>
    <w:p w14:paraId="144241B4" w14:textId="77777777" w:rsidR="009923D7" w:rsidRDefault="009923D7" w:rsidP="009923D7">
      <w:pPr>
        <w:pStyle w:val="PL"/>
      </w:pPr>
      <w:r>
        <w:t xml:space="preserve">                      $ref: '#/components/schemas/LocalAddress'</w:t>
      </w:r>
    </w:p>
    <w:p w14:paraId="4CDF55C8" w14:textId="77777777" w:rsidR="009923D7" w:rsidRDefault="009923D7" w:rsidP="009923D7">
      <w:pPr>
        <w:pStyle w:val="PL"/>
      </w:pPr>
      <w:r>
        <w:t xml:space="preserve">                    remoteAddress:</w:t>
      </w:r>
    </w:p>
    <w:p w14:paraId="2EEAA6C2" w14:textId="77777777" w:rsidR="009923D7" w:rsidRDefault="009923D7" w:rsidP="009923D7">
      <w:pPr>
        <w:pStyle w:val="PL"/>
      </w:pPr>
      <w:r>
        <w:t xml:space="preserve">                      $ref: '#/components/schemas/RemoteAddress'</w:t>
      </w:r>
    </w:p>
    <w:p w14:paraId="7B0C36CA" w14:textId="77777777" w:rsidR="009923D7" w:rsidRDefault="009923D7" w:rsidP="009923D7">
      <w:pPr>
        <w:pStyle w:val="PL"/>
      </w:pPr>
      <w:r>
        <w:t xml:space="preserve">    EP_F1U-Single:</w:t>
      </w:r>
    </w:p>
    <w:p w14:paraId="1E9EED2E" w14:textId="77777777" w:rsidR="009923D7" w:rsidRDefault="009923D7" w:rsidP="009923D7">
      <w:pPr>
        <w:pStyle w:val="PL"/>
      </w:pPr>
      <w:r>
        <w:t xml:space="preserve">      allOf:</w:t>
      </w:r>
    </w:p>
    <w:p w14:paraId="51FDB2AF" w14:textId="77777777" w:rsidR="009923D7" w:rsidRDefault="009923D7" w:rsidP="009923D7">
      <w:pPr>
        <w:pStyle w:val="PL"/>
      </w:pPr>
      <w:r>
        <w:t xml:space="preserve">        - $ref: 'TS28623_GenericNrm.yaml#/components/schemas/Top'</w:t>
      </w:r>
    </w:p>
    <w:p w14:paraId="0CBCCD87" w14:textId="77777777" w:rsidR="009923D7" w:rsidRDefault="009923D7" w:rsidP="009923D7">
      <w:pPr>
        <w:pStyle w:val="PL"/>
      </w:pPr>
      <w:r>
        <w:t xml:space="preserve">        - type: object</w:t>
      </w:r>
    </w:p>
    <w:p w14:paraId="42256160" w14:textId="77777777" w:rsidR="009923D7" w:rsidRDefault="009923D7" w:rsidP="009923D7">
      <w:pPr>
        <w:pStyle w:val="PL"/>
      </w:pPr>
      <w:r>
        <w:t xml:space="preserve">          properties:</w:t>
      </w:r>
    </w:p>
    <w:p w14:paraId="2F157598" w14:textId="77777777" w:rsidR="009923D7" w:rsidRDefault="009923D7" w:rsidP="009923D7">
      <w:pPr>
        <w:pStyle w:val="PL"/>
      </w:pPr>
      <w:r>
        <w:t xml:space="preserve">            attributes:</w:t>
      </w:r>
    </w:p>
    <w:p w14:paraId="654D1A43" w14:textId="77777777" w:rsidR="009923D7" w:rsidRDefault="009923D7" w:rsidP="009923D7">
      <w:pPr>
        <w:pStyle w:val="PL"/>
      </w:pPr>
      <w:r>
        <w:t xml:space="preserve">              allOf:</w:t>
      </w:r>
    </w:p>
    <w:p w14:paraId="59F57892" w14:textId="77777777" w:rsidR="009923D7" w:rsidRDefault="009923D7" w:rsidP="009923D7">
      <w:pPr>
        <w:pStyle w:val="PL"/>
      </w:pPr>
      <w:r>
        <w:t xml:space="preserve">                - $ref: 'TS28623_GenericNrm.yaml#/components/schemas/EP_RP-Attr'</w:t>
      </w:r>
    </w:p>
    <w:p w14:paraId="391F5906" w14:textId="77777777" w:rsidR="009923D7" w:rsidRDefault="009923D7" w:rsidP="009923D7">
      <w:pPr>
        <w:pStyle w:val="PL"/>
      </w:pPr>
      <w:r>
        <w:t xml:space="preserve">                - type: object</w:t>
      </w:r>
    </w:p>
    <w:p w14:paraId="02A708CF" w14:textId="77777777" w:rsidR="009923D7" w:rsidRDefault="009923D7" w:rsidP="009923D7">
      <w:pPr>
        <w:pStyle w:val="PL"/>
      </w:pPr>
      <w:r>
        <w:t xml:space="preserve">                  properties:</w:t>
      </w:r>
    </w:p>
    <w:p w14:paraId="5D09A791" w14:textId="77777777" w:rsidR="009923D7" w:rsidRDefault="009923D7" w:rsidP="009923D7">
      <w:pPr>
        <w:pStyle w:val="PL"/>
      </w:pPr>
      <w:r>
        <w:t xml:space="preserve">                    localAddress:</w:t>
      </w:r>
    </w:p>
    <w:p w14:paraId="566E529F" w14:textId="77777777" w:rsidR="009923D7" w:rsidRDefault="009923D7" w:rsidP="009923D7">
      <w:pPr>
        <w:pStyle w:val="PL"/>
      </w:pPr>
      <w:r>
        <w:t xml:space="preserve">                      $ref: '#/components/schemas/LocalAddress'</w:t>
      </w:r>
    </w:p>
    <w:p w14:paraId="616492A6" w14:textId="77777777" w:rsidR="009923D7" w:rsidRDefault="009923D7" w:rsidP="009923D7">
      <w:pPr>
        <w:pStyle w:val="PL"/>
      </w:pPr>
      <w:r>
        <w:t xml:space="preserve">                    remoteAddress:</w:t>
      </w:r>
    </w:p>
    <w:p w14:paraId="6A5AD1EE" w14:textId="77777777" w:rsidR="009923D7" w:rsidRDefault="009923D7" w:rsidP="009923D7">
      <w:pPr>
        <w:pStyle w:val="PL"/>
      </w:pPr>
      <w:r>
        <w:t xml:space="preserve">                      $ref: '#/components/schemas/RemoteAddress'</w:t>
      </w:r>
    </w:p>
    <w:p w14:paraId="39347951" w14:textId="77777777" w:rsidR="009923D7" w:rsidRDefault="009923D7" w:rsidP="009923D7">
      <w:pPr>
        <w:pStyle w:val="PL"/>
      </w:pPr>
      <w:r>
        <w:t xml:space="preserve">                    epTransportRefs:</w:t>
      </w:r>
    </w:p>
    <w:p w14:paraId="2D1EFACF" w14:textId="77777777" w:rsidR="009923D7" w:rsidRDefault="009923D7" w:rsidP="009923D7">
      <w:pPr>
        <w:pStyle w:val="PL"/>
      </w:pPr>
      <w:r>
        <w:t xml:space="preserve">                      $ref: 'TS28623_ComDefs.yaml#/components/schemas/DnList'</w:t>
      </w:r>
    </w:p>
    <w:p w14:paraId="18889DA2" w14:textId="77777777" w:rsidR="009923D7" w:rsidRDefault="009923D7" w:rsidP="009923D7">
      <w:pPr>
        <w:pStyle w:val="PL"/>
      </w:pPr>
    </w:p>
    <w:p w14:paraId="4C141FCD" w14:textId="77777777" w:rsidR="009923D7" w:rsidRDefault="009923D7" w:rsidP="009923D7">
      <w:pPr>
        <w:pStyle w:val="PL"/>
      </w:pPr>
      <w:r>
        <w:t xml:space="preserve">    EP_NgU-Single:</w:t>
      </w:r>
    </w:p>
    <w:p w14:paraId="3B14CE0B" w14:textId="77777777" w:rsidR="009923D7" w:rsidRDefault="009923D7" w:rsidP="009923D7">
      <w:pPr>
        <w:pStyle w:val="PL"/>
      </w:pPr>
      <w:r>
        <w:t xml:space="preserve">      allOf:</w:t>
      </w:r>
    </w:p>
    <w:p w14:paraId="28315C48" w14:textId="77777777" w:rsidR="009923D7" w:rsidRDefault="009923D7" w:rsidP="009923D7">
      <w:pPr>
        <w:pStyle w:val="PL"/>
      </w:pPr>
      <w:r>
        <w:t xml:space="preserve">        - $ref: 'TS28623_GenericNrm.yaml#/components/schemas/Top'</w:t>
      </w:r>
    </w:p>
    <w:p w14:paraId="08ADF94C" w14:textId="77777777" w:rsidR="009923D7" w:rsidRDefault="009923D7" w:rsidP="009923D7">
      <w:pPr>
        <w:pStyle w:val="PL"/>
      </w:pPr>
      <w:r>
        <w:t xml:space="preserve">        - type: object</w:t>
      </w:r>
    </w:p>
    <w:p w14:paraId="1541827F" w14:textId="77777777" w:rsidR="009923D7" w:rsidRDefault="009923D7" w:rsidP="009923D7">
      <w:pPr>
        <w:pStyle w:val="PL"/>
      </w:pPr>
      <w:r>
        <w:t xml:space="preserve">          properties:</w:t>
      </w:r>
    </w:p>
    <w:p w14:paraId="0D380A39" w14:textId="77777777" w:rsidR="009923D7" w:rsidRDefault="009923D7" w:rsidP="009923D7">
      <w:pPr>
        <w:pStyle w:val="PL"/>
      </w:pPr>
      <w:r>
        <w:t xml:space="preserve">            attributes:</w:t>
      </w:r>
    </w:p>
    <w:p w14:paraId="39ECD625" w14:textId="77777777" w:rsidR="009923D7" w:rsidRDefault="009923D7" w:rsidP="009923D7">
      <w:pPr>
        <w:pStyle w:val="PL"/>
      </w:pPr>
      <w:r>
        <w:t xml:space="preserve">              allOf:</w:t>
      </w:r>
    </w:p>
    <w:p w14:paraId="4DE00E13" w14:textId="77777777" w:rsidR="009923D7" w:rsidRDefault="009923D7" w:rsidP="009923D7">
      <w:pPr>
        <w:pStyle w:val="PL"/>
      </w:pPr>
      <w:r>
        <w:t xml:space="preserve">                - $ref: 'TS28623_GenericNrm.yaml#/components/schemas/EP_RP-Attr'</w:t>
      </w:r>
    </w:p>
    <w:p w14:paraId="2788D76E" w14:textId="77777777" w:rsidR="009923D7" w:rsidRDefault="009923D7" w:rsidP="009923D7">
      <w:pPr>
        <w:pStyle w:val="PL"/>
      </w:pPr>
      <w:r>
        <w:t xml:space="preserve">                - type: object</w:t>
      </w:r>
    </w:p>
    <w:p w14:paraId="47BD5959" w14:textId="77777777" w:rsidR="009923D7" w:rsidRDefault="009923D7" w:rsidP="009923D7">
      <w:pPr>
        <w:pStyle w:val="PL"/>
      </w:pPr>
      <w:r>
        <w:t xml:space="preserve">                  properties:</w:t>
      </w:r>
    </w:p>
    <w:p w14:paraId="461982A0" w14:textId="77777777" w:rsidR="009923D7" w:rsidRDefault="009923D7" w:rsidP="009923D7">
      <w:pPr>
        <w:pStyle w:val="PL"/>
      </w:pPr>
      <w:r>
        <w:t xml:space="preserve">                    localAddress:</w:t>
      </w:r>
    </w:p>
    <w:p w14:paraId="5BB4FF0D" w14:textId="77777777" w:rsidR="009923D7" w:rsidRDefault="009923D7" w:rsidP="009923D7">
      <w:pPr>
        <w:pStyle w:val="PL"/>
      </w:pPr>
      <w:r>
        <w:t xml:space="preserve">                      $ref: '#/components/schemas/LocalAddress'</w:t>
      </w:r>
    </w:p>
    <w:p w14:paraId="49A98823" w14:textId="77777777" w:rsidR="009923D7" w:rsidRDefault="009923D7" w:rsidP="009923D7">
      <w:pPr>
        <w:pStyle w:val="PL"/>
      </w:pPr>
      <w:r>
        <w:t xml:space="preserve">                    remoteAddress:</w:t>
      </w:r>
    </w:p>
    <w:p w14:paraId="07D88E92" w14:textId="77777777" w:rsidR="009923D7" w:rsidRDefault="009923D7" w:rsidP="009923D7">
      <w:pPr>
        <w:pStyle w:val="PL"/>
      </w:pPr>
      <w:r>
        <w:t xml:space="preserve">                      $ref: '#/components/schemas/RemoteAddress'</w:t>
      </w:r>
    </w:p>
    <w:p w14:paraId="19E22114" w14:textId="77777777" w:rsidR="009923D7" w:rsidRDefault="009923D7" w:rsidP="009923D7">
      <w:pPr>
        <w:pStyle w:val="PL"/>
      </w:pPr>
      <w:r>
        <w:t xml:space="preserve">                    epTransportRefs:</w:t>
      </w:r>
    </w:p>
    <w:p w14:paraId="131BABEC" w14:textId="77777777" w:rsidR="009923D7" w:rsidRDefault="009923D7" w:rsidP="009923D7">
      <w:pPr>
        <w:pStyle w:val="PL"/>
      </w:pPr>
      <w:r>
        <w:t xml:space="preserve">                      $ref: 'TS28623_ComDefs.yaml#/components/schemas/DnList'</w:t>
      </w:r>
    </w:p>
    <w:p w14:paraId="279F444B" w14:textId="77777777" w:rsidR="009923D7" w:rsidRDefault="009923D7" w:rsidP="009923D7">
      <w:pPr>
        <w:pStyle w:val="PL"/>
      </w:pPr>
    </w:p>
    <w:p w14:paraId="240BB6A2" w14:textId="77777777" w:rsidR="009923D7" w:rsidRDefault="009923D7" w:rsidP="009923D7">
      <w:pPr>
        <w:pStyle w:val="PL"/>
      </w:pPr>
      <w:r>
        <w:t xml:space="preserve">    EP_X2U-Single:</w:t>
      </w:r>
    </w:p>
    <w:p w14:paraId="706A1FF8" w14:textId="77777777" w:rsidR="009923D7" w:rsidRDefault="009923D7" w:rsidP="009923D7">
      <w:pPr>
        <w:pStyle w:val="PL"/>
      </w:pPr>
      <w:r>
        <w:t xml:space="preserve">      allOf:</w:t>
      </w:r>
    </w:p>
    <w:p w14:paraId="325952FF" w14:textId="77777777" w:rsidR="009923D7" w:rsidRDefault="009923D7" w:rsidP="009923D7">
      <w:pPr>
        <w:pStyle w:val="PL"/>
      </w:pPr>
      <w:r>
        <w:t xml:space="preserve">        - $ref: 'TS28623_GenericNrm.yaml#/components/schemas/Top'</w:t>
      </w:r>
    </w:p>
    <w:p w14:paraId="27D1DBAD" w14:textId="77777777" w:rsidR="009923D7" w:rsidRDefault="009923D7" w:rsidP="009923D7">
      <w:pPr>
        <w:pStyle w:val="PL"/>
      </w:pPr>
      <w:r>
        <w:t xml:space="preserve">        - type: object</w:t>
      </w:r>
    </w:p>
    <w:p w14:paraId="38E549EC" w14:textId="77777777" w:rsidR="009923D7" w:rsidRDefault="009923D7" w:rsidP="009923D7">
      <w:pPr>
        <w:pStyle w:val="PL"/>
      </w:pPr>
      <w:r>
        <w:t xml:space="preserve">          properties:</w:t>
      </w:r>
    </w:p>
    <w:p w14:paraId="4F51C6EA" w14:textId="77777777" w:rsidR="009923D7" w:rsidRDefault="009923D7" w:rsidP="009923D7">
      <w:pPr>
        <w:pStyle w:val="PL"/>
      </w:pPr>
      <w:r>
        <w:t xml:space="preserve">            attributes:</w:t>
      </w:r>
    </w:p>
    <w:p w14:paraId="0F48D33B" w14:textId="77777777" w:rsidR="009923D7" w:rsidRDefault="009923D7" w:rsidP="009923D7">
      <w:pPr>
        <w:pStyle w:val="PL"/>
      </w:pPr>
      <w:r>
        <w:t xml:space="preserve">              allOf:</w:t>
      </w:r>
    </w:p>
    <w:p w14:paraId="77DC3833" w14:textId="77777777" w:rsidR="009923D7" w:rsidRDefault="009923D7" w:rsidP="009923D7">
      <w:pPr>
        <w:pStyle w:val="PL"/>
      </w:pPr>
      <w:r>
        <w:t xml:space="preserve">                - $ref: 'TS28623_GenericNrm.yaml#/components/schemas/EP_RP-Attr'</w:t>
      </w:r>
    </w:p>
    <w:p w14:paraId="5664FE74" w14:textId="77777777" w:rsidR="009923D7" w:rsidRDefault="009923D7" w:rsidP="009923D7">
      <w:pPr>
        <w:pStyle w:val="PL"/>
      </w:pPr>
      <w:r>
        <w:t xml:space="preserve">                - type: object</w:t>
      </w:r>
    </w:p>
    <w:p w14:paraId="7B8280C7" w14:textId="77777777" w:rsidR="009923D7" w:rsidRDefault="009923D7" w:rsidP="009923D7">
      <w:pPr>
        <w:pStyle w:val="PL"/>
      </w:pPr>
      <w:r>
        <w:t xml:space="preserve">                  properties:</w:t>
      </w:r>
    </w:p>
    <w:p w14:paraId="58934DEC" w14:textId="77777777" w:rsidR="009923D7" w:rsidRDefault="009923D7" w:rsidP="009923D7">
      <w:pPr>
        <w:pStyle w:val="PL"/>
      </w:pPr>
      <w:r>
        <w:t xml:space="preserve">                    localAddress:</w:t>
      </w:r>
    </w:p>
    <w:p w14:paraId="26214BD9" w14:textId="77777777" w:rsidR="009923D7" w:rsidRDefault="009923D7" w:rsidP="009923D7">
      <w:pPr>
        <w:pStyle w:val="PL"/>
      </w:pPr>
      <w:r>
        <w:t xml:space="preserve">                      $ref: '#/components/schemas/LocalAddress'</w:t>
      </w:r>
    </w:p>
    <w:p w14:paraId="666799FF" w14:textId="77777777" w:rsidR="009923D7" w:rsidRDefault="009923D7" w:rsidP="009923D7">
      <w:pPr>
        <w:pStyle w:val="PL"/>
      </w:pPr>
      <w:r>
        <w:t xml:space="preserve">                    remoteAddress:</w:t>
      </w:r>
    </w:p>
    <w:p w14:paraId="2F8BC77F" w14:textId="77777777" w:rsidR="009923D7" w:rsidRDefault="009923D7" w:rsidP="009923D7">
      <w:pPr>
        <w:pStyle w:val="PL"/>
      </w:pPr>
      <w:r>
        <w:t xml:space="preserve">                      $ref: '#/components/schemas/RemoteAddress'</w:t>
      </w:r>
    </w:p>
    <w:p w14:paraId="20711048" w14:textId="77777777" w:rsidR="009923D7" w:rsidRDefault="009923D7" w:rsidP="009923D7">
      <w:pPr>
        <w:pStyle w:val="PL"/>
      </w:pPr>
      <w:r>
        <w:lastRenderedPageBreak/>
        <w:t xml:space="preserve">    EP_S1U-Single:</w:t>
      </w:r>
    </w:p>
    <w:p w14:paraId="2C8A5607" w14:textId="77777777" w:rsidR="009923D7" w:rsidRDefault="009923D7" w:rsidP="009923D7">
      <w:pPr>
        <w:pStyle w:val="PL"/>
      </w:pPr>
      <w:r>
        <w:t xml:space="preserve">      allOf:</w:t>
      </w:r>
    </w:p>
    <w:p w14:paraId="5213030A" w14:textId="77777777" w:rsidR="009923D7" w:rsidRDefault="009923D7" w:rsidP="009923D7">
      <w:pPr>
        <w:pStyle w:val="PL"/>
      </w:pPr>
      <w:r>
        <w:t xml:space="preserve">        - $ref: 'TS28623_GenericNrm.yaml#/components/schemas/Top'</w:t>
      </w:r>
    </w:p>
    <w:p w14:paraId="3E686ED3" w14:textId="77777777" w:rsidR="009923D7" w:rsidRDefault="009923D7" w:rsidP="009923D7">
      <w:pPr>
        <w:pStyle w:val="PL"/>
      </w:pPr>
      <w:r>
        <w:t xml:space="preserve">        - type: object</w:t>
      </w:r>
    </w:p>
    <w:p w14:paraId="47706679" w14:textId="77777777" w:rsidR="009923D7" w:rsidRDefault="009923D7" w:rsidP="009923D7">
      <w:pPr>
        <w:pStyle w:val="PL"/>
      </w:pPr>
      <w:r>
        <w:t xml:space="preserve">          properties:</w:t>
      </w:r>
    </w:p>
    <w:p w14:paraId="3E181749" w14:textId="77777777" w:rsidR="009923D7" w:rsidRDefault="009923D7" w:rsidP="009923D7">
      <w:pPr>
        <w:pStyle w:val="PL"/>
      </w:pPr>
      <w:r>
        <w:t xml:space="preserve">            attributes:</w:t>
      </w:r>
    </w:p>
    <w:p w14:paraId="3D421181" w14:textId="77777777" w:rsidR="009923D7" w:rsidRDefault="009923D7" w:rsidP="009923D7">
      <w:pPr>
        <w:pStyle w:val="PL"/>
      </w:pPr>
      <w:r>
        <w:t xml:space="preserve">              allOf:</w:t>
      </w:r>
    </w:p>
    <w:p w14:paraId="2AA64E5E" w14:textId="77777777" w:rsidR="009923D7" w:rsidRDefault="009923D7" w:rsidP="009923D7">
      <w:pPr>
        <w:pStyle w:val="PL"/>
      </w:pPr>
      <w:r>
        <w:t xml:space="preserve">                - $ref: 'TS28623_GenericNrm.yaml#/components/schemas/EP_RP-Attr'</w:t>
      </w:r>
    </w:p>
    <w:p w14:paraId="49193115" w14:textId="77777777" w:rsidR="009923D7" w:rsidRDefault="009923D7" w:rsidP="009923D7">
      <w:pPr>
        <w:pStyle w:val="PL"/>
      </w:pPr>
      <w:r>
        <w:t xml:space="preserve">                - type: object</w:t>
      </w:r>
    </w:p>
    <w:p w14:paraId="667CD0A9" w14:textId="77777777" w:rsidR="009923D7" w:rsidRDefault="009923D7" w:rsidP="009923D7">
      <w:pPr>
        <w:pStyle w:val="PL"/>
      </w:pPr>
      <w:r>
        <w:t xml:space="preserve">                  properties:</w:t>
      </w:r>
    </w:p>
    <w:p w14:paraId="5D5DE206" w14:textId="77777777" w:rsidR="009923D7" w:rsidRDefault="009923D7" w:rsidP="009923D7">
      <w:pPr>
        <w:pStyle w:val="PL"/>
      </w:pPr>
      <w:r>
        <w:t xml:space="preserve">                    localAddress:</w:t>
      </w:r>
    </w:p>
    <w:p w14:paraId="75B4D8F7" w14:textId="77777777" w:rsidR="009923D7" w:rsidRDefault="009923D7" w:rsidP="009923D7">
      <w:pPr>
        <w:pStyle w:val="PL"/>
      </w:pPr>
      <w:r>
        <w:t xml:space="preserve">                      $ref: '#/components/schemas/LocalAddress'</w:t>
      </w:r>
    </w:p>
    <w:p w14:paraId="35F4854D" w14:textId="77777777" w:rsidR="009923D7" w:rsidRDefault="009923D7" w:rsidP="009923D7">
      <w:pPr>
        <w:pStyle w:val="PL"/>
      </w:pPr>
      <w:r>
        <w:t xml:space="preserve">                    remoteAddress:</w:t>
      </w:r>
    </w:p>
    <w:p w14:paraId="00AAA156" w14:textId="77777777" w:rsidR="009923D7" w:rsidRDefault="009923D7" w:rsidP="009923D7">
      <w:pPr>
        <w:pStyle w:val="PL"/>
      </w:pPr>
      <w:r>
        <w:t xml:space="preserve">                      $ref: '#/components/schemas/RemoteAddress'</w:t>
      </w:r>
    </w:p>
    <w:p w14:paraId="2CFC02DC" w14:textId="77777777" w:rsidR="009923D7" w:rsidRDefault="009923D7" w:rsidP="009923D7">
      <w:pPr>
        <w:pStyle w:val="PL"/>
      </w:pPr>
      <w:r>
        <w:t xml:space="preserve">    CCOFunction-Single:</w:t>
      </w:r>
    </w:p>
    <w:p w14:paraId="5B06889D" w14:textId="77777777" w:rsidR="009923D7" w:rsidRDefault="009923D7" w:rsidP="009923D7">
      <w:pPr>
        <w:pStyle w:val="PL"/>
      </w:pPr>
      <w:r>
        <w:t xml:space="preserve">      allOf:</w:t>
      </w:r>
    </w:p>
    <w:p w14:paraId="24B3DA72" w14:textId="77777777" w:rsidR="009923D7" w:rsidRDefault="009923D7" w:rsidP="009923D7">
      <w:pPr>
        <w:pStyle w:val="PL"/>
      </w:pPr>
      <w:r>
        <w:t xml:space="preserve">        - $ref: 'TS28623_GenericNrm.yaml#/components/schemas/Top'</w:t>
      </w:r>
    </w:p>
    <w:p w14:paraId="22D01CAF" w14:textId="77777777" w:rsidR="009923D7" w:rsidRDefault="009923D7" w:rsidP="009923D7">
      <w:pPr>
        <w:pStyle w:val="PL"/>
      </w:pPr>
      <w:r>
        <w:t xml:space="preserve">        - type: object</w:t>
      </w:r>
    </w:p>
    <w:p w14:paraId="24E9342D" w14:textId="77777777" w:rsidR="009923D7" w:rsidRDefault="009923D7" w:rsidP="009923D7">
      <w:pPr>
        <w:pStyle w:val="PL"/>
      </w:pPr>
      <w:r>
        <w:t xml:space="preserve">          properties:</w:t>
      </w:r>
    </w:p>
    <w:p w14:paraId="21836A95" w14:textId="77777777" w:rsidR="009923D7" w:rsidRDefault="009923D7" w:rsidP="009923D7">
      <w:pPr>
        <w:pStyle w:val="PL"/>
      </w:pPr>
      <w:r>
        <w:t xml:space="preserve">            attributes:</w:t>
      </w:r>
    </w:p>
    <w:p w14:paraId="499C8D80" w14:textId="77777777" w:rsidR="009923D7" w:rsidRDefault="009923D7" w:rsidP="009923D7">
      <w:pPr>
        <w:pStyle w:val="PL"/>
      </w:pPr>
      <w:r>
        <w:t xml:space="preserve">              type: object</w:t>
      </w:r>
    </w:p>
    <w:p w14:paraId="15ED4A42" w14:textId="77777777" w:rsidR="009923D7" w:rsidRDefault="009923D7" w:rsidP="009923D7">
      <w:pPr>
        <w:pStyle w:val="PL"/>
      </w:pPr>
      <w:r>
        <w:t xml:space="preserve">              properties:</w:t>
      </w:r>
    </w:p>
    <w:p w14:paraId="4B4688E3" w14:textId="77777777" w:rsidR="009923D7" w:rsidRDefault="009923D7" w:rsidP="009923D7">
      <w:pPr>
        <w:pStyle w:val="PL"/>
      </w:pPr>
      <w:r>
        <w:t xml:space="preserve">                cCOControl:</w:t>
      </w:r>
    </w:p>
    <w:p w14:paraId="6BFE4E2B" w14:textId="77777777" w:rsidR="009923D7" w:rsidRDefault="009923D7" w:rsidP="009923D7">
      <w:pPr>
        <w:pStyle w:val="PL"/>
      </w:pPr>
      <w:r>
        <w:t xml:space="preserve">                  type: boolean</w:t>
      </w:r>
    </w:p>
    <w:p w14:paraId="1609C26E" w14:textId="77777777" w:rsidR="009923D7" w:rsidRDefault="009923D7" w:rsidP="009923D7">
      <w:pPr>
        <w:pStyle w:val="PL"/>
      </w:pPr>
      <w:r>
        <w:t xml:space="preserve">                cCOWeakCoverageParameters:</w:t>
      </w:r>
    </w:p>
    <w:p w14:paraId="0F74C4B7" w14:textId="77777777" w:rsidR="009923D7" w:rsidRDefault="009923D7" w:rsidP="009923D7">
      <w:pPr>
        <w:pStyle w:val="PL"/>
      </w:pPr>
      <w:r>
        <w:t xml:space="preserve">                  $ref: '#/components/schemas/CCOWeakCoverageParameters-Single'</w:t>
      </w:r>
    </w:p>
    <w:p w14:paraId="0DAB504A" w14:textId="77777777" w:rsidR="009923D7" w:rsidRDefault="009923D7" w:rsidP="009923D7">
      <w:pPr>
        <w:pStyle w:val="PL"/>
      </w:pPr>
      <w:r>
        <w:t xml:space="preserve">                cCOPilotPollutionParameters:</w:t>
      </w:r>
    </w:p>
    <w:p w14:paraId="0033D604" w14:textId="77777777" w:rsidR="009923D7" w:rsidRDefault="009923D7" w:rsidP="009923D7">
      <w:pPr>
        <w:pStyle w:val="PL"/>
      </w:pPr>
      <w:r>
        <w:t xml:space="preserve">                  $ref: '#/components/schemas/CCOPilotPollutionParameters-Single'  </w:t>
      </w:r>
    </w:p>
    <w:p w14:paraId="5FA61498" w14:textId="77777777" w:rsidR="009923D7" w:rsidRDefault="009923D7" w:rsidP="009923D7">
      <w:pPr>
        <w:pStyle w:val="PL"/>
      </w:pPr>
      <w:r>
        <w:t xml:space="preserve">                cCOOvershootCoverageParameters-Single:</w:t>
      </w:r>
    </w:p>
    <w:p w14:paraId="0170ED75" w14:textId="77777777" w:rsidR="009923D7" w:rsidRDefault="009923D7" w:rsidP="009923D7">
      <w:pPr>
        <w:pStyle w:val="PL"/>
      </w:pPr>
      <w:r>
        <w:t xml:space="preserve">                  $ref: '#/components/schemas/CCOOvershootCoverageParameters-Single'  </w:t>
      </w:r>
    </w:p>
    <w:p w14:paraId="64524205" w14:textId="77777777" w:rsidR="009923D7" w:rsidRDefault="009923D7" w:rsidP="009923D7">
      <w:pPr>
        <w:pStyle w:val="PL"/>
      </w:pPr>
      <w:r>
        <w:t xml:space="preserve">    CCOParameters-Attr:</w:t>
      </w:r>
    </w:p>
    <w:p w14:paraId="42BBB394" w14:textId="77777777" w:rsidR="009923D7" w:rsidRDefault="009923D7" w:rsidP="009923D7">
      <w:pPr>
        <w:pStyle w:val="PL"/>
      </w:pPr>
      <w:r>
        <w:t xml:space="preserve">      allOf:</w:t>
      </w:r>
    </w:p>
    <w:p w14:paraId="35E4FA13" w14:textId="77777777" w:rsidR="009923D7" w:rsidRDefault="009923D7" w:rsidP="009923D7">
      <w:pPr>
        <w:pStyle w:val="PL"/>
      </w:pPr>
      <w:r>
        <w:t xml:space="preserve">        - $ref: 'TS28623_GenericNrm.yaml#/components/schemas/Top'</w:t>
      </w:r>
    </w:p>
    <w:p w14:paraId="2C5A856B" w14:textId="77777777" w:rsidR="009923D7" w:rsidRDefault="009923D7" w:rsidP="009923D7">
      <w:pPr>
        <w:pStyle w:val="PL"/>
      </w:pPr>
      <w:r>
        <w:t xml:space="preserve">        - type: object</w:t>
      </w:r>
    </w:p>
    <w:p w14:paraId="27BD1D88" w14:textId="77777777" w:rsidR="009923D7" w:rsidRDefault="009923D7" w:rsidP="009923D7">
      <w:pPr>
        <w:pStyle w:val="PL"/>
      </w:pPr>
      <w:r>
        <w:t xml:space="preserve">          properties:</w:t>
      </w:r>
    </w:p>
    <w:p w14:paraId="1D22C512" w14:textId="77777777" w:rsidR="009923D7" w:rsidRDefault="009923D7" w:rsidP="009923D7">
      <w:pPr>
        <w:pStyle w:val="PL"/>
      </w:pPr>
      <w:r>
        <w:t xml:space="preserve">            attributes:</w:t>
      </w:r>
    </w:p>
    <w:p w14:paraId="59EF1522" w14:textId="77777777" w:rsidR="009923D7" w:rsidRDefault="009923D7" w:rsidP="009923D7">
      <w:pPr>
        <w:pStyle w:val="PL"/>
      </w:pPr>
      <w:r>
        <w:t xml:space="preserve">              type: object</w:t>
      </w:r>
    </w:p>
    <w:p w14:paraId="440AB223" w14:textId="77777777" w:rsidR="009923D7" w:rsidRDefault="009923D7" w:rsidP="009923D7">
      <w:pPr>
        <w:pStyle w:val="PL"/>
      </w:pPr>
      <w:r>
        <w:t xml:space="preserve">              properties:</w:t>
      </w:r>
    </w:p>
    <w:p w14:paraId="6960BB0F" w14:textId="77777777" w:rsidR="009923D7" w:rsidRDefault="009923D7" w:rsidP="009923D7">
      <w:pPr>
        <w:pStyle w:val="PL"/>
      </w:pPr>
      <w:r>
        <w:t xml:space="preserve">                coverageShapeList:</w:t>
      </w:r>
    </w:p>
    <w:p w14:paraId="3EF52031" w14:textId="77777777" w:rsidR="009923D7" w:rsidRDefault="009923D7" w:rsidP="009923D7">
      <w:pPr>
        <w:pStyle w:val="PL"/>
      </w:pPr>
      <w:r>
        <w:t xml:space="preserve">                  type: integer</w:t>
      </w:r>
    </w:p>
    <w:p w14:paraId="5CE0C74C" w14:textId="77777777" w:rsidR="009923D7" w:rsidRDefault="009923D7" w:rsidP="009923D7">
      <w:pPr>
        <w:pStyle w:val="PL"/>
      </w:pPr>
      <w:r>
        <w:t xml:space="preserve">                downlinkTransmitPowerRange:</w:t>
      </w:r>
    </w:p>
    <w:p w14:paraId="364AA419" w14:textId="77777777" w:rsidR="009923D7" w:rsidRDefault="009923D7" w:rsidP="009923D7">
      <w:pPr>
        <w:pStyle w:val="PL"/>
      </w:pPr>
      <w:r>
        <w:t xml:space="preserve">                  $ref: '#/components/schemas/ParameterRange'</w:t>
      </w:r>
    </w:p>
    <w:p w14:paraId="688625BA" w14:textId="77777777" w:rsidR="009923D7" w:rsidRDefault="009923D7" w:rsidP="009923D7">
      <w:pPr>
        <w:pStyle w:val="PL"/>
      </w:pPr>
      <w:r>
        <w:t xml:space="preserve">                antennaTiltRange:</w:t>
      </w:r>
    </w:p>
    <w:p w14:paraId="7D6237D1" w14:textId="77777777" w:rsidR="009923D7" w:rsidRDefault="009923D7" w:rsidP="009923D7">
      <w:pPr>
        <w:pStyle w:val="PL"/>
      </w:pPr>
      <w:r>
        <w:t xml:space="preserve">                  $ref: '#/components/schemas/ParameterRange'</w:t>
      </w:r>
    </w:p>
    <w:p w14:paraId="3C0458AB" w14:textId="77777777" w:rsidR="009923D7" w:rsidRDefault="009923D7" w:rsidP="009923D7">
      <w:pPr>
        <w:pStyle w:val="PL"/>
      </w:pPr>
      <w:r>
        <w:t xml:space="preserve">                antennaAzimuthRange:</w:t>
      </w:r>
    </w:p>
    <w:p w14:paraId="0DCA68D2" w14:textId="77777777" w:rsidR="009923D7" w:rsidRDefault="009923D7" w:rsidP="009923D7">
      <w:pPr>
        <w:pStyle w:val="PL"/>
      </w:pPr>
      <w:r>
        <w:t xml:space="preserve">                  $ref: '#/components/schemas/ParameterRange'</w:t>
      </w:r>
    </w:p>
    <w:p w14:paraId="29240BD2" w14:textId="77777777" w:rsidR="009923D7" w:rsidRDefault="009923D7" w:rsidP="009923D7">
      <w:pPr>
        <w:pStyle w:val="PL"/>
      </w:pPr>
      <w:r>
        <w:t xml:space="preserve">                digitalTiltRange:</w:t>
      </w:r>
    </w:p>
    <w:p w14:paraId="66E62E5C" w14:textId="77777777" w:rsidR="009923D7" w:rsidRDefault="009923D7" w:rsidP="009923D7">
      <w:pPr>
        <w:pStyle w:val="PL"/>
      </w:pPr>
      <w:r>
        <w:t xml:space="preserve">                  $ref: '#/components/schemas/ParameterRange'</w:t>
      </w:r>
    </w:p>
    <w:p w14:paraId="278D6CAB" w14:textId="77777777" w:rsidR="009923D7" w:rsidRDefault="009923D7" w:rsidP="009923D7">
      <w:pPr>
        <w:pStyle w:val="PL"/>
      </w:pPr>
      <w:r>
        <w:t xml:space="preserve">                digitalAzimuthRange:</w:t>
      </w:r>
    </w:p>
    <w:p w14:paraId="778EAF83" w14:textId="77777777" w:rsidR="009923D7" w:rsidRDefault="009923D7" w:rsidP="009923D7">
      <w:pPr>
        <w:pStyle w:val="PL"/>
      </w:pPr>
      <w:r>
        <w:t xml:space="preserve">                  $ref: '#/components/schemas/ParameterRange'</w:t>
      </w:r>
    </w:p>
    <w:p w14:paraId="37F03B29" w14:textId="77777777" w:rsidR="009923D7" w:rsidRDefault="009923D7" w:rsidP="009923D7">
      <w:pPr>
        <w:pStyle w:val="PL"/>
      </w:pPr>
    </w:p>
    <w:p w14:paraId="161A766E" w14:textId="77777777" w:rsidR="009923D7" w:rsidRDefault="009923D7" w:rsidP="009923D7">
      <w:pPr>
        <w:pStyle w:val="PL"/>
      </w:pPr>
      <w:r>
        <w:t xml:space="preserve">    CCOWeakCoverageParameters-Single:</w:t>
      </w:r>
    </w:p>
    <w:p w14:paraId="103E07F8" w14:textId="77777777" w:rsidR="009923D7" w:rsidRDefault="009923D7" w:rsidP="009923D7">
      <w:pPr>
        <w:pStyle w:val="PL"/>
      </w:pPr>
      <w:r>
        <w:t xml:space="preserve">      allOf:</w:t>
      </w:r>
    </w:p>
    <w:p w14:paraId="36C47CCD" w14:textId="77777777" w:rsidR="009923D7" w:rsidRDefault="009923D7" w:rsidP="009923D7">
      <w:pPr>
        <w:pStyle w:val="PL"/>
      </w:pPr>
      <w:r>
        <w:t xml:space="preserve">        - $ref: '#/components/schemas/CCOParameters-Attr'</w:t>
      </w:r>
    </w:p>
    <w:p w14:paraId="2AF497CB" w14:textId="77777777" w:rsidR="009923D7" w:rsidRDefault="009923D7" w:rsidP="009923D7">
      <w:pPr>
        <w:pStyle w:val="PL"/>
      </w:pPr>
      <w:r>
        <w:t xml:space="preserve">        - type: object</w:t>
      </w:r>
    </w:p>
    <w:p w14:paraId="04701FFD" w14:textId="77777777" w:rsidR="009923D7" w:rsidRDefault="009923D7" w:rsidP="009923D7">
      <w:pPr>
        <w:pStyle w:val="PL"/>
      </w:pPr>
    </w:p>
    <w:p w14:paraId="5C87ED32" w14:textId="77777777" w:rsidR="009923D7" w:rsidRDefault="009923D7" w:rsidP="009923D7">
      <w:pPr>
        <w:pStyle w:val="PL"/>
      </w:pPr>
      <w:r>
        <w:t xml:space="preserve">    CCOPilotPollutionParameters-Single:</w:t>
      </w:r>
    </w:p>
    <w:p w14:paraId="65A39185" w14:textId="77777777" w:rsidR="009923D7" w:rsidRDefault="009923D7" w:rsidP="009923D7">
      <w:pPr>
        <w:pStyle w:val="PL"/>
      </w:pPr>
      <w:r>
        <w:t xml:space="preserve">      allOf:</w:t>
      </w:r>
    </w:p>
    <w:p w14:paraId="4F128CE8" w14:textId="77777777" w:rsidR="009923D7" w:rsidRDefault="009923D7" w:rsidP="009923D7">
      <w:pPr>
        <w:pStyle w:val="PL"/>
      </w:pPr>
      <w:r>
        <w:t xml:space="preserve">        - $ref: '#/components/schemas/CCOParameters-Attr'</w:t>
      </w:r>
    </w:p>
    <w:p w14:paraId="15B48836" w14:textId="77777777" w:rsidR="009923D7" w:rsidRDefault="009923D7" w:rsidP="009923D7">
      <w:pPr>
        <w:pStyle w:val="PL"/>
      </w:pPr>
      <w:r>
        <w:t xml:space="preserve">        - type: object</w:t>
      </w:r>
    </w:p>
    <w:p w14:paraId="49DA309F" w14:textId="77777777" w:rsidR="009923D7" w:rsidRDefault="009923D7" w:rsidP="009923D7">
      <w:pPr>
        <w:pStyle w:val="PL"/>
      </w:pPr>
      <w:r>
        <w:t xml:space="preserve">    </w:t>
      </w:r>
    </w:p>
    <w:p w14:paraId="528815A8" w14:textId="77777777" w:rsidR="009923D7" w:rsidRDefault="009923D7" w:rsidP="009923D7">
      <w:pPr>
        <w:pStyle w:val="PL"/>
      </w:pPr>
      <w:r>
        <w:t xml:space="preserve">    CCOOvershootCoverageParameters-Single:</w:t>
      </w:r>
    </w:p>
    <w:p w14:paraId="49B3BC53" w14:textId="77777777" w:rsidR="009923D7" w:rsidRDefault="009923D7" w:rsidP="009923D7">
      <w:pPr>
        <w:pStyle w:val="PL"/>
      </w:pPr>
      <w:r>
        <w:t xml:space="preserve">      allOf:</w:t>
      </w:r>
    </w:p>
    <w:p w14:paraId="0F4CA462" w14:textId="77777777" w:rsidR="009923D7" w:rsidRDefault="009923D7" w:rsidP="009923D7">
      <w:pPr>
        <w:pStyle w:val="PL"/>
      </w:pPr>
      <w:r>
        <w:t xml:space="preserve">        - $ref: '#/components/schemas/CCOParameters-Attr'</w:t>
      </w:r>
    </w:p>
    <w:p w14:paraId="0A4AEA1E" w14:textId="77777777" w:rsidR="009923D7" w:rsidRDefault="009923D7" w:rsidP="009923D7">
      <w:pPr>
        <w:pStyle w:val="PL"/>
      </w:pPr>
      <w:r>
        <w:t xml:space="preserve">        - type: object</w:t>
      </w:r>
    </w:p>
    <w:p w14:paraId="7704424F" w14:textId="77777777" w:rsidR="009923D7" w:rsidRDefault="009923D7" w:rsidP="009923D7">
      <w:pPr>
        <w:pStyle w:val="PL"/>
      </w:pPr>
    </w:p>
    <w:p w14:paraId="7970C07D" w14:textId="77777777" w:rsidR="009923D7" w:rsidRDefault="009923D7" w:rsidP="009923D7">
      <w:pPr>
        <w:pStyle w:val="PL"/>
      </w:pPr>
      <w:r>
        <w:t>#-------- Definition of JSON arrays for name-contained IOCs ----------------------</w:t>
      </w:r>
    </w:p>
    <w:p w14:paraId="75957BE9" w14:textId="77777777" w:rsidR="009923D7" w:rsidRDefault="009923D7" w:rsidP="009923D7">
      <w:pPr>
        <w:pStyle w:val="PL"/>
      </w:pPr>
    </w:p>
    <w:p w14:paraId="02BF8745" w14:textId="77777777" w:rsidR="009923D7" w:rsidRDefault="009923D7" w:rsidP="009923D7">
      <w:pPr>
        <w:pStyle w:val="PL"/>
      </w:pPr>
      <w:r>
        <w:t xml:space="preserve">    SubNetwork-Multiple:</w:t>
      </w:r>
    </w:p>
    <w:p w14:paraId="08B50BA8" w14:textId="77777777" w:rsidR="009923D7" w:rsidRDefault="009923D7" w:rsidP="009923D7">
      <w:pPr>
        <w:pStyle w:val="PL"/>
      </w:pPr>
      <w:r>
        <w:t xml:space="preserve">      type: array</w:t>
      </w:r>
    </w:p>
    <w:p w14:paraId="248CD83E" w14:textId="77777777" w:rsidR="009923D7" w:rsidRDefault="009923D7" w:rsidP="009923D7">
      <w:pPr>
        <w:pStyle w:val="PL"/>
      </w:pPr>
      <w:r>
        <w:t xml:space="preserve">      items:</w:t>
      </w:r>
    </w:p>
    <w:p w14:paraId="4A509370" w14:textId="77777777" w:rsidR="009923D7" w:rsidRDefault="009923D7" w:rsidP="009923D7">
      <w:pPr>
        <w:pStyle w:val="PL"/>
      </w:pPr>
      <w:r>
        <w:lastRenderedPageBreak/>
        <w:t xml:space="preserve">        $ref: '#/components/schemas/SubNetwork-Single'</w:t>
      </w:r>
    </w:p>
    <w:p w14:paraId="103500E0" w14:textId="77777777" w:rsidR="009923D7" w:rsidRDefault="009923D7" w:rsidP="009923D7">
      <w:pPr>
        <w:pStyle w:val="PL"/>
      </w:pPr>
      <w:r>
        <w:t xml:space="preserve">    ManagedElement-Multiple:</w:t>
      </w:r>
    </w:p>
    <w:p w14:paraId="5C6F509D" w14:textId="77777777" w:rsidR="009923D7" w:rsidRDefault="009923D7" w:rsidP="009923D7">
      <w:pPr>
        <w:pStyle w:val="PL"/>
      </w:pPr>
      <w:r>
        <w:t xml:space="preserve">      type: array</w:t>
      </w:r>
    </w:p>
    <w:p w14:paraId="35747C90" w14:textId="77777777" w:rsidR="009923D7" w:rsidRDefault="009923D7" w:rsidP="009923D7">
      <w:pPr>
        <w:pStyle w:val="PL"/>
      </w:pPr>
      <w:r>
        <w:t xml:space="preserve">      items:</w:t>
      </w:r>
    </w:p>
    <w:p w14:paraId="50DB7EDF" w14:textId="77777777" w:rsidR="009923D7" w:rsidRDefault="009923D7" w:rsidP="009923D7">
      <w:pPr>
        <w:pStyle w:val="PL"/>
      </w:pPr>
      <w:r>
        <w:t xml:space="preserve">        $ref: '#/components/schemas/ManagedElement-Single'</w:t>
      </w:r>
    </w:p>
    <w:p w14:paraId="0F9F13B2" w14:textId="77777777" w:rsidR="009923D7" w:rsidRDefault="009923D7" w:rsidP="009923D7">
      <w:pPr>
        <w:pStyle w:val="PL"/>
      </w:pPr>
      <w:r>
        <w:t xml:space="preserve">    GnbDuFunction-Multiple:</w:t>
      </w:r>
    </w:p>
    <w:p w14:paraId="64C34F9B" w14:textId="77777777" w:rsidR="009923D7" w:rsidRDefault="009923D7" w:rsidP="009923D7">
      <w:pPr>
        <w:pStyle w:val="PL"/>
      </w:pPr>
      <w:r>
        <w:t xml:space="preserve">      type: array</w:t>
      </w:r>
    </w:p>
    <w:p w14:paraId="33D1D323" w14:textId="77777777" w:rsidR="009923D7" w:rsidRDefault="009923D7" w:rsidP="009923D7">
      <w:pPr>
        <w:pStyle w:val="PL"/>
      </w:pPr>
      <w:r>
        <w:t xml:space="preserve">      items:</w:t>
      </w:r>
    </w:p>
    <w:p w14:paraId="139DB9CA" w14:textId="77777777" w:rsidR="009923D7" w:rsidRDefault="009923D7" w:rsidP="009923D7">
      <w:pPr>
        <w:pStyle w:val="PL"/>
      </w:pPr>
      <w:r>
        <w:t xml:space="preserve">        $ref: '#/components/schemas/GnbDuFunction-Single'</w:t>
      </w:r>
    </w:p>
    <w:p w14:paraId="24ED2638" w14:textId="77777777" w:rsidR="009923D7" w:rsidRDefault="009923D7" w:rsidP="009923D7">
      <w:pPr>
        <w:pStyle w:val="PL"/>
      </w:pPr>
      <w:r>
        <w:t xml:space="preserve">    OperatorDu-Multiple:</w:t>
      </w:r>
    </w:p>
    <w:p w14:paraId="38DFEFC9" w14:textId="77777777" w:rsidR="009923D7" w:rsidRDefault="009923D7" w:rsidP="009923D7">
      <w:pPr>
        <w:pStyle w:val="PL"/>
      </w:pPr>
      <w:r>
        <w:t xml:space="preserve">      type: array</w:t>
      </w:r>
    </w:p>
    <w:p w14:paraId="01FEC9C4" w14:textId="77777777" w:rsidR="009923D7" w:rsidRDefault="009923D7" w:rsidP="009923D7">
      <w:pPr>
        <w:pStyle w:val="PL"/>
      </w:pPr>
      <w:r>
        <w:t xml:space="preserve">      items:</w:t>
      </w:r>
    </w:p>
    <w:p w14:paraId="268F0C37" w14:textId="77777777" w:rsidR="009923D7" w:rsidRDefault="009923D7" w:rsidP="009923D7">
      <w:pPr>
        <w:pStyle w:val="PL"/>
      </w:pPr>
      <w:r>
        <w:t xml:space="preserve">        $ref: '#/components/schemas/OperatorDu-Single'    </w:t>
      </w:r>
    </w:p>
    <w:p w14:paraId="58D473AC" w14:textId="77777777" w:rsidR="009923D7" w:rsidRDefault="009923D7" w:rsidP="009923D7">
      <w:pPr>
        <w:pStyle w:val="PL"/>
      </w:pPr>
      <w:r>
        <w:t xml:space="preserve">    GnbCuUpFunction-Multiple:</w:t>
      </w:r>
    </w:p>
    <w:p w14:paraId="69666838" w14:textId="77777777" w:rsidR="009923D7" w:rsidRDefault="009923D7" w:rsidP="009923D7">
      <w:pPr>
        <w:pStyle w:val="PL"/>
      </w:pPr>
      <w:r>
        <w:t xml:space="preserve">      type: array</w:t>
      </w:r>
    </w:p>
    <w:p w14:paraId="18B92B46" w14:textId="77777777" w:rsidR="009923D7" w:rsidRDefault="009923D7" w:rsidP="009923D7">
      <w:pPr>
        <w:pStyle w:val="PL"/>
      </w:pPr>
      <w:r>
        <w:t xml:space="preserve">      items:</w:t>
      </w:r>
    </w:p>
    <w:p w14:paraId="12BDEABC" w14:textId="77777777" w:rsidR="009923D7" w:rsidRDefault="009923D7" w:rsidP="009923D7">
      <w:pPr>
        <w:pStyle w:val="PL"/>
      </w:pPr>
      <w:r>
        <w:t xml:space="preserve">        $ref: '#/components/schemas/GnbCuUpFunction-Single'</w:t>
      </w:r>
    </w:p>
    <w:p w14:paraId="1AE2DAA8" w14:textId="77777777" w:rsidR="009923D7" w:rsidRDefault="009923D7" w:rsidP="009923D7">
      <w:pPr>
        <w:pStyle w:val="PL"/>
      </w:pPr>
      <w:r>
        <w:t xml:space="preserve">    GnbCuCpFunction-Multiple:</w:t>
      </w:r>
    </w:p>
    <w:p w14:paraId="0BEB26E4" w14:textId="77777777" w:rsidR="009923D7" w:rsidRDefault="009923D7" w:rsidP="009923D7">
      <w:pPr>
        <w:pStyle w:val="PL"/>
      </w:pPr>
      <w:r>
        <w:t xml:space="preserve">      type: array</w:t>
      </w:r>
    </w:p>
    <w:p w14:paraId="573FB3B8" w14:textId="77777777" w:rsidR="009923D7" w:rsidRDefault="009923D7" w:rsidP="009923D7">
      <w:pPr>
        <w:pStyle w:val="PL"/>
      </w:pPr>
      <w:r>
        <w:t xml:space="preserve">      items:</w:t>
      </w:r>
    </w:p>
    <w:p w14:paraId="41DE9134" w14:textId="77777777" w:rsidR="009923D7" w:rsidRDefault="009923D7" w:rsidP="009923D7">
      <w:pPr>
        <w:pStyle w:val="PL"/>
      </w:pPr>
      <w:r>
        <w:t xml:space="preserve">        $ref: '#/components/schemas/GnbCuCpFunction-Single'</w:t>
      </w:r>
    </w:p>
    <w:p w14:paraId="12755F4B" w14:textId="77777777" w:rsidR="009923D7" w:rsidRDefault="009923D7" w:rsidP="009923D7">
      <w:pPr>
        <w:pStyle w:val="PL"/>
      </w:pPr>
      <w:r>
        <w:t xml:space="preserve">    BWPSet-Multiple:</w:t>
      </w:r>
    </w:p>
    <w:p w14:paraId="3BD58D33" w14:textId="77777777" w:rsidR="009923D7" w:rsidRDefault="009923D7" w:rsidP="009923D7">
      <w:pPr>
        <w:pStyle w:val="PL"/>
      </w:pPr>
      <w:r>
        <w:t xml:space="preserve">      type: array</w:t>
      </w:r>
    </w:p>
    <w:p w14:paraId="0A96A5E9" w14:textId="77777777" w:rsidR="009923D7" w:rsidRDefault="009923D7" w:rsidP="009923D7">
      <w:pPr>
        <w:pStyle w:val="PL"/>
      </w:pPr>
      <w:r>
        <w:t xml:space="preserve">      items:</w:t>
      </w:r>
    </w:p>
    <w:p w14:paraId="5067A0F4" w14:textId="77777777" w:rsidR="009923D7" w:rsidRDefault="009923D7" w:rsidP="009923D7">
      <w:pPr>
        <w:pStyle w:val="PL"/>
      </w:pPr>
      <w:r>
        <w:t xml:space="preserve">        $ref: '#/components/schemas/BWPSet-Single'</w:t>
      </w:r>
    </w:p>
    <w:p w14:paraId="32968B28" w14:textId="77777777" w:rsidR="009923D7" w:rsidRDefault="009923D7" w:rsidP="009923D7">
      <w:pPr>
        <w:pStyle w:val="PL"/>
      </w:pPr>
    </w:p>
    <w:p w14:paraId="54654131" w14:textId="77777777" w:rsidR="009923D7" w:rsidRDefault="009923D7" w:rsidP="009923D7">
      <w:pPr>
        <w:pStyle w:val="PL"/>
      </w:pPr>
      <w:r>
        <w:t xml:space="preserve">    NrCellDu-Multiple:</w:t>
      </w:r>
    </w:p>
    <w:p w14:paraId="4B82CF77" w14:textId="77777777" w:rsidR="009923D7" w:rsidRDefault="009923D7" w:rsidP="009923D7">
      <w:pPr>
        <w:pStyle w:val="PL"/>
      </w:pPr>
      <w:r>
        <w:t xml:space="preserve">      type: array</w:t>
      </w:r>
    </w:p>
    <w:p w14:paraId="745DD9D3" w14:textId="77777777" w:rsidR="009923D7" w:rsidRDefault="009923D7" w:rsidP="009923D7">
      <w:pPr>
        <w:pStyle w:val="PL"/>
      </w:pPr>
      <w:r>
        <w:t xml:space="preserve">      items:</w:t>
      </w:r>
    </w:p>
    <w:p w14:paraId="4F7A6C70" w14:textId="77777777" w:rsidR="009923D7" w:rsidRDefault="009923D7" w:rsidP="009923D7">
      <w:pPr>
        <w:pStyle w:val="PL"/>
      </w:pPr>
      <w:r>
        <w:t xml:space="preserve">        $ref: '#/components/schemas/NrCellDu-Single'</w:t>
      </w:r>
    </w:p>
    <w:p w14:paraId="269ED709" w14:textId="77777777" w:rsidR="009923D7" w:rsidRDefault="009923D7" w:rsidP="009923D7">
      <w:pPr>
        <w:pStyle w:val="PL"/>
      </w:pPr>
      <w:r>
        <w:t xml:space="preserve">    </w:t>
      </w:r>
    </w:p>
    <w:p w14:paraId="36AC3FA6" w14:textId="77777777" w:rsidR="009923D7" w:rsidRDefault="009923D7" w:rsidP="009923D7">
      <w:pPr>
        <w:pStyle w:val="PL"/>
      </w:pPr>
      <w:r>
        <w:t xml:space="preserve">    NrOperatorCellDu-Multiple:</w:t>
      </w:r>
    </w:p>
    <w:p w14:paraId="091292CF" w14:textId="77777777" w:rsidR="009923D7" w:rsidRDefault="009923D7" w:rsidP="009923D7">
      <w:pPr>
        <w:pStyle w:val="PL"/>
      </w:pPr>
      <w:r>
        <w:t xml:space="preserve">      type: array</w:t>
      </w:r>
    </w:p>
    <w:p w14:paraId="2896B7F6" w14:textId="77777777" w:rsidR="009923D7" w:rsidRDefault="009923D7" w:rsidP="009923D7">
      <w:pPr>
        <w:pStyle w:val="PL"/>
      </w:pPr>
      <w:r>
        <w:t xml:space="preserve">      items:</w:t>
      </w:r>
    </w:p>
    <w:p w14:paraId="391C2B04" w14:textId="77777777" w:rsidR="009923D7" w:rsidRDefault="009923D7" w:rsidP="009923D7">
      <w:pPr>
        <w:pStyle w:val="PL"/>
      </w:pPr>
      <w:r>
        <w:t xml:space="preserve">        $ref: '#/components/schemas/NrOperatorCellDu-Single'    </w:t>
      </w:r>
    </w:p>
    <w:p w14:paraId="08AAF958" w14:textId="77777777" w:rsidR="009923D7" w:rsidRDefault="009923D7" w:rsidP="009923D7">
      <w:pPr>
        <w:pStyle w:val="PL"/>
      </w:pPr>
      <w:r>
        <w:t xml:space="preserve">        </w:t>
      </w:r>
    </w:p>
    <w:p w14:paraId="222C63FC" w14:textId="77777777" w:rsidR="009923D7" w:rsidRDefault="009923D7" w:rsidP="009923D7">
      <w:pPr>
        <w:pStyle w:val="PL"/>
      </w:pPr>
      <w:r>
        <w:t xml:space="preserve">    NrCellCu-Multiple:</w:t>
      </w:r>
    </w:p>
    <w:p w14:paraId="1C048B2C" w14:textId="77777777" w:rsidR="009923D7" w:rsidRDefault="009923D7" w:rsidP="009923D7">
      <w:pPr>
        <w:pStyle w:val="PL"/>
      </w:pPr>
      <w:r>
        <w:t xml:space="preserve">      type: array</w:t>
      </w:r>
    </w:p>
    <w:p w14:paraId="755BDB8A" w14:textId="77777777" w:rsidR="009923D7" w:rsidRDefault="009923D7" w:rsidP="009923D7">
      <w:pPr>
        <w:pStyle w:val="PL"/>
      </w:pPr>
      <w:r>
        <w:t xml:space="preserve">      items:</w:t>
      </w:r>
    </w:p>
    <w:p w14:paraId="6002450D" w14:textId="77777777" w:rsidR="009923D7" w:rsidRDefault="009923D7" w:rsidP="009923D7">
      <w:pPr>
        <w:pStyle w:val="PL"/>
      </w:pPr>
      <w:r>
        <w:t xml:space="preserve">        $ref: '#/components/schemas/NrCellCu-Single'</w:t>
      </w:r>
    </w:p>
    <w:p w14:paraId="521FF0BE" w14:textId="77777777" w:rsidR="009923D7" w:rsidRDefault="009923D7" w:rsidP="009923D7">
      <w:pPr>
        <w:pStyle w:val="PL"/>
      </w:pPr>
    </w:p>
    <w:p w14:paraId="2E638DE1" w14:textId="77777777" w:rsidR="009923D7" w:rsidRDefault="009923D7" w:rsidP="009923D7">
      <w:pPr>
        <w:pStyle w:val="PL"/>
      </w:pPr>
      <w:r>
        <w:t xml:space="preserve">    NRFrequency-Multiple:</w:t>
      </w:r>
    </w:p>
    <w:p w14:paraId="3C46B6F2" w14:textId="77777777" w:rsidR="009923D7" w:rsidRDefault="009923D7" w:rsidP="009923D7">
      <w:pPr>
        <w:pStyle w:val="PL"/>
      </w:pPr>
      <w:r>
        <w:t xml:space="preserve">      type: array</w:t>
      </w:r>
    </w:p>
    <w:p w14:paraId="7FE54351" w14:textId="77777777" w:rsidR="009923D7" w:rsidRDefault="009923D7" w:rsidP="009923D7">
      <w:pPr>
        <w:pStyle w:val="PL"/>
      </w:pPr>
      <w:r>
        <w:t xml:space="preserve">      minItems: 1</w:t>
      </w:r>
    </w:p>
    <w:p w14:paraId="19547FBA" w14:textId="77777777" w:rsidR="009923D7" w:rsidRDefault="009923D7" w:rsidP="009923D7">
      <w:pPr>
        <w:pStyle w:val="PL"/>
      </w:pPr>
      <w:r>
        <w:t xml:space="preserve">      items:</w:t>
      </w:r>
    </w:p>
    <w:p w14:paraId="59B4BB71" w14:textId="77777777" w:rsidR="009923D7" w:rsidRDefault="009923D7" w:rsidP="009923D7">
      <w:pPr>
        <w:pStyle w:val="PL"/>
      </w:pPr>
      <w:r>
        <w:t xml:space="preserve">        $ref: '#/components/schemas/NRFrequency-Single'</w:t>
      </w:r>
    </w:p>
    <w:p w14:paraId="0587B2B9" w14:textId="77777777" w:rsidR="009923D7" w:rsidRDefault="009923D7" w:rsidP="009923D7">
      <w:pPr>
        <w:pStyle w:val="PL"/>
      </w:pPr>
      <w:r>
        <w:t xml:space="preserve">    EUtranFrequency-Multiple:</w:t>
      </w:r>
    </w:p>
    <w:p w14:paraId="41E0206C" w14:textId="77777777" w:rsidR="009923D7" w:rsidRDefault="009923D7" w:rsidP="009923D7">
      <w:pPr>
        <w:pStyle w:val="PL"/>
      </w:pPr>
      <w:r>
        <w:t xml:space="preserve">      type: array</w:t>
      </w:r>
    </w:p>
    <w:p w14:paraId="4E48B86F" w14:textId="77777777" w:rsidR="009923D7" w:rsidRDefault="009923D7" w:rsidP="009923D7">
      <w:pPr>
        <w:pStyle w:val="PL"/>
      </w:pPr>
      <w:r>
        <w:t xml:space="preserve">      minItems: 1</w:t>
      </w:r>
    </w:p>
    <w:p w14:paraId="56D85510" w14:textId="77777777" w:rsidR="009923D7" w:rsidRDefault="009923D7" w:rsidP="009923D7">
      <w:pPr>
        <w:pStyle w:val="PL"/>
      </w:pPr>
      <w:r>
        <w:t xml:space="preserve">      items:</w:t>
      </w:r>
    </w:p>
    <w:p w14:paraId="44441F61" w14:textId="77777777" w:rsidR="009923D7" w:rsidRDefault="009923D7" w:rsidP="009923D7">
      <w:pPr>
        <w:pStyle w:val="PL"/>
      </w:pPr>
      <w:r>
        <w:t xml:space="preserve">        $ref: '#/components/schemas/EUtranFrequency-Single'</w:t>
      </w:r>
    </w:p>
    <w:p w14:paraId="04749A8B" w14:textId="77777777" w:rsidR="009923D7" w:rsidRDefault="009923D7" w:rsidP="009923D7">
      <w:pPr>
        <w:pStyle w:val="PL"/>
      </w:pPr>
    </w:p>
    <w:p w14:paraId="085972DB" w14:textId="77777777" w:rsidR="009923D7" w:rsidRDefault="009923D7" w:rsidP="009923D7">
      <w:pPr>
        <w:pStyle w:val="PL"/>
      </w:pPr>
      <w:r>
        <w:t xml:space="preserve">    NrSectorCarrier-Multiple:</w:t>
      </w:r>
    </w:p>
    <w:p w14:paraId="6A98036A" w14:textId="77777777" w:rsidR="009923D7" w:rsidRDefault="009923D7" w:rsidP="009923D7">
      <w:pPr>
        <w:pStyle w:val="PL"/>
      </w:pPr>
      <w:r>
        <w:t xml:space="preserve">      type: array</w:t>
      </w:r>
    </w:p>
    <w:p w14:paraId="64C7DAC3" w14:textId="77777777" w:rsidR="009923D7" w:rsidRDefault="009923D7" w:rsidP="009923D7">
      <w:pPr>
        <w:pStyle w:val="PL"/>
      </w:pPr>
      <w:r>
        <w:t xml:space="preserve">      items:</w:t>
      </w:r>
    </w:p>
    <w:p w14:paraId="62206233" w14:textId="77777777" w:rsidR="009923D7" w:rsidRDefault="009923D7" w:rsidP="009923D7">
      <w:pPr>
        <w:pStyle w:val="PL"/>
      </w:pPr>
      <w:r>
        <w:t xml:space="preserve">        $ref: '#/components/schemas/NrSectorCarrier-Single'</w:t>
      </w:r>
    </w:p>
    <w:p w14:paraId="0F6425EF" w14:textId="77777777" w:rsidR="009923D7" w:rsidRDefault="009923D7" w:rsidP="009923D7">
      <w:pPr>
        <w:pStyle w:val="PL"/>
      </w:pPr>
      <w:r>
        <w:t xml:space="preserve">    Bwp-Multiple:</w:t>
      </w:r>
    </w:p>
    <w:p w14:paraId="100FE86A" w14:textId="77777777" w:rsidR="009923D7" w:rsidRDefault="009923D7" w:rsidP="009923D7">
      <w:pPr>
        <w:pStyle w:val="PL"/>
      </w:pPr>
      <w:r>
        <w:t xml:space="preserve">      type: array</w:t>
      </w:r>
    </w:p>
    <w:p w14:paraId="4D53F2E3" w14:textId="77777777" w:rsidR="009923D7" w:rsidRDefault="009923D7" w:rsidP="009923D7">
      <w:pPr>
        <w:pStyle w:val="PL"/>
      </w:pPr>
      <w:r>
        <w:t xml:space="preserve">      items:</w:t>
      </w:r>
    </w:p>
    <w:p w14:paraId="2899DA23" w14:textId="77777777" w:rsidR="009923D7" w:rsidRDefault="009923D7" w:rsidP="009923D7">
      <w:pPr>
        <w:pStyle w:val="PL"/>
      </w:pPr>
      <w:r>
        <w:t xml:space="preserve">        $ref: '#/components/schemas/Bwp-Single'</w:t>
      </w:r>
    </w:p>
    <w:p w14:paraId="31524B3B" w14:textId="77777777" w:rsidR="009923D7" w:rsidRDefault="009923D7" w:rsidP="009923D7">
      <w:pPr>
        <w:pStyle w:val="PL"/>
      </w:pPr>
      <w:r>
        <w:t xml:space="preserve">    Beam-Multiple:</w:t>
      </w:r>
    </w:p>
    <w:p w14:paraId="3D1CDA18" w14:textId="77777777" w:rsidR="009923D7" w:rsidRDefault="009923D7" w:rsidP="009923D7">
      <w:pPr>
        <w:pStyle w:val="PL"/>
      </w:pPr>
      <w:r>
        <w:t xml:space="preserve">      type: array</w:t>
      </w:r>
    </w:p>
    <w:p w14:paraId="16E7A563" w14:textId="77777777" w:rsidR="009923D7" w:rsidRDefault="009923D7" w:rsidP="009923D7">
      <w:pPr>
        <w:pStyle w:val="PL"/>
      </w:pPr>
      <w:r>
        <w:t xml:space="preserve">      items:</w:t>
      </w:r>
    </w:p>
    <w:p w14:paraId="4FC07233" w14:textId="77777777" w:rsidR="009923D7" w:rsidRDefault="009923D7" w:rsidP="009923D7">
      <w:pPr>
        <w:pStyle w:val="PL"/>
      </w:pPr>
      <w:r>
        <w:t xml:space="preserve">        $ref: '#/components/schemas/Beam-Single'</w:t>
      </w:r>
    </w:p>
    <w:p w14:paraId="24E9E0F3" w14:textId="77777777" w:rsidR="009923D7" w:rsidRDefault="009923D7" w:rsidP="009923D7">
      <w:pPr>
        <w:pStyle w:val="PL"/>
      </w:pPr>
      <w:r>
        <w:t xml:space="preserve">    RRMPolicyRatio-Multiple:</w:t>
      </w:r>
    </w:p>
    <w:p w14:paraId="3B679CA0" w14:textId="77777777" w:rsidR="009923D7" w:rsidRDefault="009923D7" w:rsidP="009923D7">
      <w:pPr>
        <w:pStyle w:val="PL"/>
      </w:pPr>
      <w:r>
        <w:t xml:space="preserve">      type: array</w:t>
      </w:r>
    </w:p>
    <w:p w14:paraId="10F07182" w14:textId="77777777" w:rsidR="009923D7" w:rsidRDefault="009923D7" w:rsidP="009923D7">
      <w:pPr>
        <w:pStyle w:val="PL"/>
      </w:pPr>
      <w:r>
        <w:t xml:space="preserve">      items:</w:t>
      </w:r>
    </w:p>
    <w:p w14:paraId="733F315C" w14:textId="77777777" w:rsidR="009923D7" w:rsidRDefault="009923D7" w:rsidP="009923D7">
      <w:pPr>
        <w:pStyle w:val="PL"/>
      </w:pPr>
      <w:r>
        <w:t xml:space="preserve">        $ref: '#/components/schemas/RRMPolicyRatio-Single'</w:t>
      </w:r>
    </w:p>
    <w:p w14:paraId="5A558BE8" w14:textId="77777777" w:rsidR="009923D7" w:rsidRDefault="009923D7" w:rsidP="009923D7">
      <w:pPr>
        <w:pStyle w:val="PL"/>
      </w:pPr>
    </w:p>
    <w:p w14:paraId="1EE53C4B" w14:textId="77777777" w:rsidR="009923D7" w:rsidRDefault="009923D7" w:rsidP="009923D7">
      <w:pPr>
        <w:pStyle w:val="PL"/>
      </w:pPr>
      <w:r>
        <w:t xml:space="preserve">    NRCellRelation-Multiple:</w:t>
      </w:r>
    </w:p>
    <w:p w14:paraId="5B46CA22" w14:textId="77777777" w:rsidR="009923D7" w:rsidRDefault="009923D7" w:rsidP="009923D7">
      <w:pPr>
        <w:pStyle w:val="PL"/>
      </w:pPr>
      <w:r>
        <w:t xml:space="preserve">      type: array</w:t>
      </w:r>
    </w:p>
    <w:p w14:paraId="45C55FBB" w14:textId="77777777" w:rsidR="009923D7" w:rsidRDefault="009923D7" w:rsidP="009923D7">
      <w:pPr>
        <w:pStyle w:val="PL"/>
      </w:pPr>
      <w:r>
        <w:lastRenderedPageBreak/>
        <w:t xml:space="preserve">      items:</w:t>
      </w:r>
    </w:p>
    <w:p w14:paraId="3FF6598F" w14:textId="77777777" w:rsidR="009923D7" w:rsidRDefault="009923D7" w:rsidP="009923D7">
      <w:pPr>
        <w:pStyle w:val="PL"/>
      </w:pPr>
      <w:r>
        <w:t xml:space="preserve">        $ref: '#/components/schemas/NRCellRelation-Single'</w:t>
      </w:r>
    </w:p>
    <w:p w14:paraId="68D68782" w14:textId="77777777" w:rsidR="009923D7" w:rsidRDefault="009923D7" w:rsidP="009923D7">
      <w:pPr>
        <w:pStyle w:val="PL"/>
      </w:pPr>
      <w:r>
        <w:t xml:space="preserve">    EUtranCellRelation-Multiple:</w:t>
      </w:r>
    </w:p>
    <w:p w14:paraId="091967C9" w14:textId="77777777" w:rsidR="009923D7" w:rsidRDefault="009923D7" w:rsidP="009923D7">
      <w:pPr>
        <w:pStyle w:val="PL"/>
      </w:pPr>
      <w:r>
        <w:t xml:space="preserve">      type: array</w:t>
      </w:r>
    </w:p>
    <w:p w14:paraId="2EAF5087" w14:textId="77777777" w:rsidR="009923D7" w:rsidRDefault="009923D7" w:rsidP="009923D7">
      <w:pPr>
        <w:pStyle w:val="PL"/>
      </w:pPr>
      <w:r>
        <w:t xml:space="preserve">      items:</w:t>
      </w:r>
    </w:p>
    <w:p w14:paraId="16B121F6" w14:textId="77777777" w:rsidR="009923D7" w:rsidRDefault="009923D7" w:rsidP="009923D7">
      <w:pPr>
        <w:pStyle w:val="PL"/>
      </w:pPr>
      <w:r>
        <w:t xml:space="preserve">        $ref: '#/components/schemas/EUtranCellRelation-Single'</w:t>
      </w:r>
    </w:p>
    <w:p w14:paraId="2470A8D2" w14:textId="77777777" w:rsidR="009923D7" w:rsidRDefault="009923D7" w:rsidP="009923D7">
      <w:pPr>
        <w:pStyle w:val="PL"/>
      </w:pPr>
      <w:r>
        <w:t xml:space="preserve">    NRFreqRelation-Multiple:</w:t>
      </w:r>
    </w:p>
    <w:p w14:paraId="11093A96" w14:textId="77777777" w:rsidR="009923D7" w:rsidRDefault="009923D7" w:rsidP="009923D7">
      <w:pPr>
        <w:pStyle w:val="PL"/>
      </w:pPr>
      <w:r>
        <w:t xml:space="preserve">      type: array</w:t>
      </w:r>
    </w:p>
    <w:p w14:paraId="2A194C1C" w14:textId="77777777" w:rsidR="009923D7" w:rsidRDefault="009923D7" w:rsidP="009923D7">
      <w:pPr>
        <w:pStyle w:val="PL"/>
      </w:pPr>
      <w:r>
        <w:t xml:space="preserve">      items:</w:t>
      </w:r>
    </w:p>
    <w:p w14:paraId="278989D1" w14:textId="77777777" w:rsidR="009923D7" w:rsidRDefault="009923D7" w:rsidP="009923D7">
      <w:pPr>
        <w:pStyle w:val="PL"/>
      </w:pPr>
      <w:r>
        <w:t xml:space="preserve">        $ref: '#/components/schemas/NRFreqRelation-Single'</w:t>
      </w:r>
    </w:p>
    <w:p w14:paraId="6278E0E1" w14:textId="77777777" w:rsidR="009923D7" w:rsidRDefault="009923D7" w:rsidP="009923D7">
      <w:pPr>
        <w:pStyle w:val="PL"/>
      </w:pPr>
      <w:r>
        <w:t xml:space="preserve">    EUtranFreqRelation-Multiple:</w:t>
      </w:r>
    </w:p>
    <w:p w14:paraId="5257FC4B" w14:textId="77777777" w:rsidR="009923D7" w:rsidRDefault="009923D7" w:rsidP="009923D7">
      <w:pPr>
        <w:pStyle w:val="PL"/>
      </w:pPr>
      <w:r>
        <w:t xml:space="preserve">      type: array</w:t>
      </w:r>
    </w:p>
    <w:p w14:paraId="147699F2" w14:textId="77777777" w:rsidR="009923D7" w:rsidRDefault="009923D7" w:rsidP="009923D7">
      <w:pPr>
        <w:pStyle w:val="PL"/>
      </w:pPr>
      <w:r>
        <w:t xml:space="preserve">      items:</w:t>
      </w:r>
    </w:p>
    <w:p w14:paraId="24FCA472" w14:textId="77777777" w:rsidR="009923D7" w:rsidRDefault="009923D7" w:rsidP="009923D7">
      <w:pPr>
        <w:pStyle w:val="PL"/>
      </w:pPr>
      <w:r>
        <w:t xml:space="preserve">        $ref: '#/components/schemas/EUtranFreqRelation-Single'</w:t>
      </w:r>
    </w:p>
    <w:p w14:paraId="0B3D607D" w14:textId="77777777" w:rsidR="009923D7" w:rsidRDefault="009923D7" w:rsidP="009923D7">
      <w:pPr>
        <w:pStyle w:val="PL"/>
      </w:pPr>
    </w:p>
    <w:p w14:paraId="4CAB624B" w14:textId="77777777" w:rsidR="009923D7" w:rsidRDefault="009923D7" w:rsidP="009923D7">
      <w:pPr>
        <w:pStyle w:val="PL"/>
      </w:pPr>
      <w:r>
        <w:t xml:space="preserve">    RimRSSet-Multiple:</w:t>
      </w:r>
    </w:p>
    <w:p w14:paraId="65E6AAA4" w14:textId="77777777" w:rsidR="009923D7" w:rsidRDefault="009923D7" w:rsidP="009923D7">
      <w:pPr>
        <w:pStyle w:val="PL"/>
      </w:pPr>
      <w:r>
        <w:t xml:space="preserve">      type: array</w:t>
      </w:r>
    </w:p>
    <w:p w14:paraId="5D2D35C9" w14:textId="77777777" w:rsidR="009923D7" w:rsidRDefault="009923D7" w:rsidP="009923D7">
      <w:pPr>
        <w:pStyle w:val="PL"/>
      </w:pPr>
      <w:r>
        <w:t xml:space="preserve">      items:</w:t>
      </w:r>
    </w:p>
    <w:p w14:paraId="2A75428D" w14:textId="77777777" w:rsidR="009923D7" w:rsidRDefault="009923D7" w:rsidP="009923D7">
      <w:pPr>
        <w:pStyle w:val="PL"/>
      </w:pPr>
      <w:r>
        <w:t xml:space="preserve">        $ref: '#/components/schemas/RimRSSet-Single'</w:t>
      </w:r>
    </w:p>
    <w:p w14:paraId="6F86EF97" w14:textId="77777777" w:rsidR="009923D7" w:rsidRDefault="009923D7" w:rsidP="009923D7">
      <w:pPr>
        <w:pStyle w:val="PL"/>
      </w:pPr>
    </w:p>
    <w:p w14:paraId="26A261ED" w14:textId="77777777" w:rsidR="009923D7" w:rsidRDefault="009923D7" w:rsidP="009923D7">
      <w:pPr>
        <w:pStyle w:val="PL"/>
      </w:pPr>
      <w:r>
        <w:t xml:space="preserve">    ExternalGnbDuFunction-Multiple:</w:t>
      </w:r>
    </w:p>
    <w:p w14:paraId="3E93947E" w14:textId="77777777" w:rsidR="009923D7" w:rsidRDefault="009923D7" w:rsidP="009923D7">
      <w:pPr>
        <w:pStyle w:val="PL"/>
      </w:pPr>
      <w:r>
        <w:t xml:space="preserve">      type: array</w:t>
      </w:r>
    </w:p>
    <w:p w14:paraId="3EB485FB" w14:textId="77777777" w:rsidR="009923D7" w:rsidRDefault="009923D7" w:rsidP="009923D7">
      <w:pPr>
        <w:pStyle w:val="PL"/>
      </w:pPr>
      <w:r>
        <w:t xml:space="preserve">      items:</w:t>
      </w:r>
    </w:p>
    <w:p w14:paraId="2E84D0B7" w14:textId="77777777" w:rsidR="009923D7" w:rsidRDefault="009923D7" w:rsidP="009923D7">
      <w:pPr>
        <w:pStyle w:val="PL"/>
      </w:pPr>
      <w:r>
        <w:t xml:space="preserve">        $ref: '#/components/schemas/ExternalGnbDuFunction-Single'</w:t>
      </w:r>
    </w:p>
    <w:p w14:paraId="3847D0DA" w14:textId="77777777" w:rsidR="009923D7" w:rsidRDefault="009923D7" w:rsidP="009923D7">
      <w:pPr>
        <w:pStyle w:val="PL"/>
      </w:pPr>
      <w:r>
        <w:t xml:space="preserve">    ExternalGnbCuUpFunction-Multiple:</w:t>
      </w:r>
    </w:p>
    <w:p w14:paraId="362402E7" w14:textId="77777777" w:rsidR="009923D7" w:rsidRDefault="009923D7" w:rsidP="009923D7">
      <w:pPr>
        <w:pStyle w:val="PL"/>
      </w:pPr>
      <w:r>
        <w:t xml:space="preserve">      type: array</w:t>
      </w:r>
    </w:p>
    <w:p w14:paraId="1E902B3E" w14:textId="77777777" w:rsidR="009923D7" w:rsidRDefault="009923D7" w:rsidP="009923D7">
      <w:pPr>
        <w:pStyle w:val="PL"/>
      </w:pPr>
      <w:r>
        <w:t xml:space="preserve">      items:</w:t>
      </w:r>
    </w:p>
    <w:p w14:paraId="1BD79C67" w14:textId="77777777" w:rsidR="009923D7" w:rsidRDefault="009923D7" w:rsidP="009923D7">
      <w:pPr>
        <w:pStyle w:val="PL"/>
      </w:pPr>
      <w:r>
        <w:t xml:space="preserve">        $ref: '#/components/schemas/ExternalGnbCuUpFunction-Single'</w:t>
      </w:r>
    </w:p>
    <w:p w14:paraId="3997DBB5" w14:textId="77777777" w:rsidR="009923D7" w:rsidRDefault="009923D7" w:rsidP="009923D7">
      <w:pPr>
        <w:pStyle w:val="PL"/>
      </w:pPr>
      <w:r>
        <w:t xml:space="preserve">    ExternalGnbCuCpFunction-Multiple:</w:t>
      </w:r>
    </w:p>
    <w:p w14:paraId="11D482C0" w14:textId="77777777" w:rsidR="009923D7" w:rsidRDefault="009923D7" w:rsidP="009923D7">
      <w:pPr>
        <w:pStyle w:val="PL"/>
      </w:pPr>
      <w:r>
        <w:t xml:space="preserve">      type: array</w:t>
      </w:r>
    </w:p>
    <w:p w14:paraId="20A8CAFB" w14:textId="77777777" w:rsidR="009923D7" w:rsidRDefault="009923D7" w:rsidP="009923D7">
      <w:pPr>
        <w:pStyle w:val="PL"/>
      </w:pPr>
      <w:r>
        <w:t xml:space="preserve">      items:</w:t>
      </w:r>
    </w:p>
    <w:p w14:paraId="067FC0C0" w14:textId="77777777" w:rsidR="009923D7" w:rsidRDefault="009923D7" w:rsidP="009923D7">
      <w:pPr>
        <w:pStyle w:val="PL"/>
      </w:pPr>
      <w:r>
        <w:t xml:space="preserve">        $ref: '#/components/schemas/ExternalGnbCuCpFunction-Single'</w:t>
      </w:r>
    </w:p>
    <w:p w14:paraId="6E1236C0" w14:textId="77777777" w:rsidR="009923D7" w:rsidRDefault="009923D7" w:rsidP="009923D7">
      <w:pPr>
        <w:pStyle w:val="PL"/>
      </w:pPr>
      <w:r>
        <w:t xml:space="preserve">    ExternalNrCellCu-Multiple:</w:t>
      </w:r>
    </w:p>
    <w:p w14:paraId="4BCB5C02" w14:textId="77777777" w:rsidR="009923D7" w:rsidRDefault="009923D7" w:rsidP="009923D7">
      <w:pPr>
        <w:pStyle w:val="PL"/>
      </w:pPr>
      <w:r>
        <w:t xml:space="preserve">      type: array</w:t>
      </w:r>
    </w:p>
    <w:p w14:paraId="5395A718" w14:textId="77777777" w:rsidR="009923D7" w:rsidRDefault="009923D7" w:rsidP="009923D7">
      <w:pPr>
        <w:pStyle w:val="PL"/>
      </w:pPr>
      <w:r>
        <w:t xml:space="preserve">      items:</w:t>
      </w:r>
    </w:p>
    <w:p w14:paraId="2F3832EA" w14:textId="77777777" w:rsidR="009923D7" w:rsidRDefault="009923D7" w:rsidP="009923D7">
      <w:pPr>
        <w:pStyle w:val="PL"/>
      </w:pPr>
      <w:r>
        <w:t xml:space="preserve">        $ref: '#/components/schemas/ExternalNrCellCu-Single'</w:t>
      </w:r>
    </w:p>
    <w:p w14:paraId="1A0603C4" w14:textId="77777777" w:rsidR="009923D7" w:rsidRDefault="009923D7" w:rsidP="009923D7">
      <w:pPr>
        <w:pStyle w:val="PL"/>
      </w:pPr>
      <w:r>
        <w:t xml:space="preserve">    </w:t>
      </w:r>
    </w:p>
    <w:p w14:paraId="73CB37FD" w14:textId="77777777" w:rsidR="009923D7" w:rsidRDefault="009923D7" w:rsidP="009923D7">
      <w:pPr>
        <w:pStyle w:val="PL"/>
      </w:pPr>
      <w:r>
        <w:t xml:space="preserve">    ExternalENBFunction-Multiple:</w:t>
      </w:r>
    </w:p>
    <w:p w14:paraId="562FD12E" w14:textId="77777777" w:rsidR="009923D7" w:rsidRDefault="009923D7" w:rsidP="009923D7">
      <w:pPr>
        <w:pStyle w:val="PL"/>
      </w:pPr>
      <w:r>
        <w:t xml:space="preserve">      type: array</w:t>
      </w:r>
    </w:p>
    <w:p w14:paraId="0378BDB0" w14:textId="77777777" w:rsidR="009923D7" w:rsidRDefault="009923D7" w:rsidP="009923D7">
      <w:pPr>
        <w:pStyle w:val="PL"/>
      </w:pPr>
      <w:r>
        <w:t xml:space="preserve">      items:</w:t>
      </w:r>
    </w:p>
    <w:p w14:paraId="4A11B299" w14:textId="77777777" w:rsidR="009923D7" w:rsidRDefault="009923D7" w:rsidP="009923D7">
      <w:pPr>
        <w:pStyle w:val="PL"/>
      </w:pPr>
      <w:r>
        <w:t xml:space="preserve">        $ref: '#/components/schemas/ExternalENBFunction-Single'</w:t>
      </w:r>
    </w:p>
    <w:p w14:paraId="23FD7120" w14:textId="77777777" w:rsidR="009923D7" w:rsidRDefault="009923D7" w:rsidP="009923D7">
      <w:pPr>
        <w:pStyle w:val="PL"/>
      </w:pPr>
      <w:r>
        <w:t xml:space="preserve">    ExternalEUTranCell-Multiple:</w:t>
      </w:r>
    </w:p>
    <w:p w14:paraId="4CE98E6C" w14:textId="77777777" w:rsidR="009923D7" w:rsidRDefault="009923D7" w:rsidP="009923D7">
      <w:pPr>
        <w:pStyle w:val="PL"/>
      </w:pPr>
      <w:r>
        <w:t xml:space="preserve">      type: array</w:t>
      </w:r>
    </w:p>
    <w:p w14:paraId="3709AF1C" w14:textId="77777777" w:rsidR="009923D7" w:rsidRDefault="009923D7" w:rsidP="009923D7">
      <w:pPr>
        <w:pStyle w:val="PL"/>
      </w:pPr>
      <w:r>
        <w:t xml:space="preserve">      items:</w:t>
      </w:r>
    </w:p>
    <w:p w14:paraId="098F91E7" w14:textId="77777777" w:rsidR="009923D7" w:rsidRDefault="009923D7" w:rsidP="009923D7">
      <w:pPr>
        <w:pStyle w:val="PL"/>
      </w:pPr>
      <w:r>
        <w:t xml:space="preserve">        $ref: '#/components/schemas/ExternalEUTranCell-Single'</w:t>
      </w:r>
    </w:p>
    <w:p w14:paraId="63DCFE64" w14:textId="77777777" w:rsidR="009923D7" w:rsidRDefault="009923D7" w:rsidP="009923D7">
      <w:pPr>
        <w:pStyle w:val="PL"/>
      </w:pPr>
    </w:p>
    <w:p w14:paraId="30183A5D" w14:textId="77777777" w:rsidR="009923D7" w:rsidRDefault="009923D7" w:rsidP="009923D7">
      <w:pPr>
        <w:pStyle w:val="PL"/>
      </w:pPr>
      <w:r>
        <w:t xml:space="preserve">    EP_E1-Multiple:</w:t>
      </w:r>
    </w:p>
    <w:p w14:paraId="2C83DB2D" w14:textId="77777777" w:rsidR="009923D7" w:rsidRDefault="009923D7" w:rsidP="009923D7">
      <w:pPr>
        <w:pStyle w:val="PL"/>
      </w:pPr>
      <w:r>
        <w:t xml:space="preserve">      type: array</w:t>
      </w:r>
    </w:p>
    <w:p w14:paraId="597C1B92" w14:textId="77777777" w:rsidR="009923D7" w:rsidRDefault="009923D7" w:rsidP="009923D7">
      <w:pPr>
        <w:pStyle w:val="PL"/>
      </w:pPr>
      <w:r>
        <w:t xml:space="preserve">      items:</w:t>
      </w:r>
    </w:p>
    <w:p w14:paraId="093AA229" w14:textId="77777777" w:rsidR="009923D7" w:rsidRDefault="009923D7" w:rsidP="009923D7">
      <w:pPr>
        <w:pStyle w:val="PL"/>
      </w:pPr>
      <w:r>
        <w:t xml:space="preserve">        $ref: '#/components/schemas/EP_E1-Single'</w:t>
      </w:r>
    </w:p>
    <w:p w14:paraId="296BA483" w14:textId="77777777" w:rsidR="009923D7" w:rsidRDefault="009923D7" w:rsidP="009923D7">
      <w:pPr>
        <w:pStyle w:val="PL"/>
      </w:pPr>
      <w:r>
        <w:t xml:space="preserve">    EP_XnC-Multiple:</w:t>
      </w:r>
    </w:p>
    <w:p w14:paraId="2192F01C" w14:textId="77777777" w:rsidR="009923D7" w:rsidRDefault="009923D7" w:rsidP="009923D7">
      <w:pPr>
        <w:pStyle w:val="PL"/>
      </w:pPr>
      <w:r>
        <w:t xml:space="preserve">      type: array</w:t>
      </w:r>
    </w:p>
    <w:p w14:paraId="1D1236B2" w14:textId="77777777" w:rsidR="009923D7" w:rsidRDefault="009923D7" w:rsidP="009923D7">
      <w:pPr>
        <w:pStyle w:val="PL"/>
      </w:pPr>
      <w:r>
        <w:t xml:space="preserve">      items:</w:t>
      </w:r>
    </w:p>
    <w:p w14:paraId="5EC8F9F1" w14:textId="77777777" w:rsidR="009923D7" w:rsidRDefault="009923D7" w:rsidP="009923D7">
      <w:pPr>
        <w:pStyle w:val="PL"/>
      </w:pPr>
      <w:r>
        <w:t xml:space="preserve">        $ref: '#/components/schemas/EP_XnC-Single'</w:t>
      </w:r>
    </w:p>
    <w:p w14:paraId="5F2983FE" w14:textId="77777777" w:rsidR="009923D7" w:rsidRDefault="009923D7" w:rsidP="009923D7">
      <w:pPr>
        <w:pStyle w:val="PL"/>
      </w:pPr>
      <w:r>
        <w:t xml:space="preserve">    EP_F1C-Multiple:</w:t>
      </w:r>
    </w:p>
    <w:p w14:paraId="56B98143" w14:textId="77777777" w:rsidR="009923D7" w:rsidRDefault="009923D7" w:rsidP="009923D7">
      <w:pPr>
        <w:pStyle w:val="PL"/>
      </w:pPr>
      <w:r>
        <w:t xml:space="preserve">      type: array</w:t>
      </w:r>
    </w:p>
    <w:p w14:paraId="25A0C6F3" w14:textId="77777777" w:rsidR="009923D7" w:rsidRDefault="009923D7" w:rsidP="009923D7">
      <w:pPr>
        <w:pStyle w:val="PL"/>
      </w:pPr>
      <w:r>
        <w:t xml:space="preserve">      items:</w:t>
      </w:r>
    </w:p>
    <w:p w14:paraId="23FD296D" w14:textId="77777777" w:rsidR="009923D7" w:rsidRDefault="009923D7" w:rsidP="009923D7">
      <w:pPr>
        <w:pStyle w:val="PL"/>
      </w:pPr>
      <w:r>
        <w:t xml:space="preserve">        $ref: '#/components/schemas/EP_F1C-Single'</w:t>
      </w:r>
    </w:p>
    <w:p w14:paraId="422B0993" w14:textId="77777777" w:rsidR="009923D7" w:rsidRDefault="009923D7" w:rsidP="009923D7">
      <w:pPr>
        <w:pStyle w:val="PL"/>
      </w:pPr>
      <w:r>
        <w:t xml:space="preserve">    EP_NgC-Multiple:</w:t>
      </w:r>
    </w:p>
    <w:p w14:paraId="081B111E" w14:textId="77777777" w:rsidR="009923D7" w:rsidRDefault="009923D7" w:rsidP="009923D7">
      <w:pPr>
        <w:pStyle w:val="PL"/>
      </w:pPr>
      <w:r>
        <w:t xml:space="preserve">      type: array</w:t>
      </w:r>
    </w:p>
    <w:p w14:paraId="116C4EAB" w14:textId="77777777" w:rsidR="009923D7" w:rsidRDefault="009923D7" w:rsidP="009923D7">
      <w:pPr>
        <w:pStyle w:val="PL"/>
      </w:pPr>
      <w:r>
        <w:t xml:space="preserve">      items:</w:t>
      </w:r>
    </w:p>
    <w:p w14:paraId="0312B464" w14:textId="77777777" w:rsidR="009923D7" w:rsidRDefault="009923D7" w:rsidP="009923D7">
      <w:pPr>
        <w:pStyle w:val="PL"/>
      </w:pPr>
      <w:r>
        <w:t xml:space="preserve">        $ref: '#/components/schemas/EP_NgC-Single'</w:t>
      </w:r>
    </w:p>
    <w:p w14:paraId="7F9F11A1" w14:textId="77777777" w:rsidR="009923D7" w:rsidRDefault="009923D7" w:rsidP="009923D7">
      <w:pPr>
        <w:pStyle w:val="PL"/>
      </w:pPr>
      <w:r>
        <w:t xml:space="preserve">    EP_X2C-Multiple:</w:t>
      </w:r>
    </w:p>
    <w:p w14:paraId="14743B43" w14:textId="77777777" w:rsidR="009923D7" w:rsidRDefault="009923D7" w:rsidP="009923D7">
      <w:pPr>
        <w:pStyle w:val="PL"/>
      </w:pPr>
      <w:r>
        <w:t xml:space="preserve">      type: array</w:t>
      </w:r>
    </w:p>
    <w:p w14:paraId="4A1247CA" w14:textId="77777777" w:rsidR="009923D7" w:rsidRDefault="009923D7" w:rsidP="009923D7">
      <w:pPr>
        <w:pStyle w:val="PL"/>
      </w:pPr>
      <w:r>
        <w:t xml:space="preserve">      items:</w:t>
      </w:r>
    </w:p>
    <w:p w14:paraId="3A58F10A" w14:textId="77777777" w:rsidR="009923D7" w:rsidRDefault="009923D7" w:rsidP="009923D7">
      <w:pPr>
        <w:pStyle w:val="PL"/>
      </w:pPr>
      <w:r>
        <w:t xml:space="preserve">        $ref: '#/components/schemas/EP_X2C-Single'</w:t>
      </w:r>
    </w:p>
    <w:p w14:paraId="0123F29D" w14:textId="77777777" w:rsidR="009923D7" w:rsidRDefault="009923D7" w:rsidP="009923D7">
      <w:pPr>
        <w:pStyle w:val="PL"/>
      </w:pPr>
      <w:r>
        <w:t xml:space="preserve">    EP_XnU-Multiple:</w:t>
      </w:r>
    </w:p>
    <w:p w14:paraId="5B1F2CAD" w14:textId="77777777" w:rsidR="009923D7" w:rsidRDefault="009923D7" w:rsidP="009923D7">
      <w:pPr>
        <w:pStyle w:val="PL"/>
      </w:pPr>
      <w:r>
        <w:t xml:space="preserve">      type: array</w:t>
      </w:r>
    </w:p>
    <w:p w14:paraId="5601D92A" w14:textId="77777777" w:rsidR="009923D7" w:rsidRDefault="009923D7" w:rsidP="009923D7">
      <w:pPr>
        <w:pStyle w:val="PL"/>
      </w:pPr>
      <w:r>
        <w:t xml:space="preserve">      items:</w:t>
      </w:r>
    </w:p>
    <w:p w14:paraId="1FF51047" w14:textId="77777777" w:rsidR="009923D7" w:rsidRDefault="009923D7" w:rsidP="009923D7">
      <w:pPr>
        <w:pStyle w:val="PL"/>
      </w:pPr>
      <w:r>
        <w:t xml:space="preserve">        $ref: '#/components/schemas/EP_XnU-Single'</w:t>
      </w:r>
    </w:p>
    <w:p w14:paraId="177E3C7A" w14:textId="77777777" w:rsidR="009923D7" w:rsidRDefault="009923D7" w:rsidP="009923D7">
      <w:pPr>
        <w:pStyle w:val="PL"/>
      </w:pPr>
      <w:r>
        <w:t xml:space="preserve">    EP_F1U-Multiple:</w:t>
      </w:r>
    </w:p>
    <w:p w14:paraId="60E2CF23" w14:textId="77777777" w:rsidR="009923D7" w:rsidRDefault="009923D7" w:rsidP="009923D7">
      <w:pPr>
        <w:pStyle w:val="PL"/>
      </w:pPr>
      <w:r>
        <w:lastRenderedPageBreak/>
        <w:t xml:space="preserve">      type: array</w:t>
      </w:r>
    </w:p>
    <w:p w14:paraId="7831621B" w14:textId="77777777" w:rsidR="009923D7" w:rsidRDefault="009923D7" w:rsidP="009923D7">
      <w:pPr>
        <w:pStyle w:val="PL"/>
      </w:pPr>
      <w:r>
        <w:t xml:space="preserve">      items:</w:t>
      </w:r>
    </w:p>
    <w:p w14:paraId="198D9155" w14:textId="77777777" w:rsidR="009923D7" w:rsidRDefault="009923D7" w:rsidP="009923D7">
      <w:pPr>
        <w:pStyle w:val="PL"/>
      </w:pPr>
      <w:r>
        <w:t xml:space="preserve">        $ref: '#/components/schemas/EP_F1U-Single'</w:t>
      </w:r>
    </w:p>
    <w:p w14:paraId="670D3687" w14:textId="77777777" w:rsidR="009923D7" w:rsidRDefault="009923D7" w:rsidP="009923D7">
      <w:pPr>
        <w:pStyle w:val="PL"/>
      </w:pPr>
      <w:r>
        <w:t xml:space="preserve">    EP_NgU-Multiple:</w:t>
      </w:r>
    </w:p>
    <w:p w14:paraId="00F1D248" w14:textId="77777777" w:rsidR="009923D7" w:rsidRDefault="009923D7" w:rsidP="009923D7">
      <w:pPr>
        <w:pStyle w:val="PL"/>
      </w:pPr>
      <w:r>
        <w:t xml:space="preserve">      type: array</w:t>
      </w:r>
    </w:p>
    <w:p w14:paraId="581CC396" w14:textId="77777777" w:rsidR="009923D7" w:rsidRDefault="009923D7" w:rsidP="009923D7">
      <w:pPr>
        <w:pStyle w:val="PL"/>
      </w:pPr>
      <w:r>
        <w:t xml:space="preserve">      items:</w:t>
      </w:r>
    </w:p>
    <w:p w14:paraId="62882A82" w14:textId="77777777" w:rsidR="009923D7" w:rsidRDefault="009923D7" w:rsidP="009923D7">
      <w:pPr>
        <w:pStyle w:val="PL"/>
      </w:pPr>
      <w:r>
        <w:t xml:space="preserve">        $ref: '#/components/schemas/EP_NgU-Single'</w:t>
      </w:r>
    </w:p>
    <w:p w14:paraId="1CD39A71" w14:textId="77777777" w:rsidR="009923D7" w:rsidRDefault="009923D7" w:rsidP="009923D7">
      <w:pPr>
        <w:pStyle w:val="PL"/>
      </w:pPr>
      <w:r>
        <w:t xml:space="preserve">    EP_X2U-Multiple:</w:t>
      </w:r>
    </w:p>
    <w:p w14:paraId="7CD89306" w14:textId="77777777" w:rsidR="009923D7" w:rsidRDefault="009923D7" w:rsidP="009923D7">
      <w:pPr>
        <w:pStyle w:val="PL"/>
      </w:pPr>
      <w:r>
        <w:t xml:space="preserve">      type: array</w:t>
      </w:r>
    </w:p>
    <w:p w14:paraId="1B8D534E" w14:textId="77777777" w:rsidR="009923D7" w:rsidRDefault="009923D7" w:rsidP="009923D7">
      <w:pPr>
        <w:pStyle w:val="PL"/>
      </w:pPr>
      <w:r>
        <w:t xml:space="preserve">      items:</w:t>
      </w:r>
    </w:p>
    <w:p w14:paraId="17C19036" w14:textId="77777777" w:rsidR="009923D7" w:rsidRDefault="009923D7" w:rsidP="009923D7">
      <w:pPr>
        <w:pStyle w:val="PL"/>
      </w:pPr>
      <w:r>
        <w:t xml:space="preserve">        $ref: '#/components/schemas/EP_X2U-Single'</w:t>
      </w:r>
    </w:p>
    <w:p w14:paraId="77C615EB" w14:textId="77777777" w:rsidR="009923D7" w:rsidRDefault="009923D7" w:rsidP="009923D7">
      <w:pPr>
        <w:pStyle w:val="PL"/>
      </w:pPr>
      <w:r>
        <w:t xml:space="preserve">    EP_S1U-Multiple:</w:t>
      </w:r>
    </w:p>
    <w:p w14:paraId="0543E251" w14:textId="77777777" w:rsidR="009923D7" w:rsidRDefault="009923D7" w:rsidP="009923D7">
      <w:pPr>
        <w:pStyle w:val="PL"/>
      </w:pPr>
      <w:r>
        <w:t xml:space="preserve">      type: array</w:t>
      </w:r>
    </w:p>
    <w:p w14:paraId="184E0057" w14:textId="77777777" w:rsidR="009923D7" w:rsidRDefault="009923D7" w:rsidP="009923D7">
      <w:pPr>
        <w:pStyle w:val="PL"/>
      </w:pPr>
      <w:r>
        <w:t xml:space="preserve">      items:</w:t>
      </w:r>
    </w:p>
    <w:p w14:paraId="036FC4F4" w14:textId="77777777" w:rsidR="009923D7" w:rsidRDefault="009923D7" w:rsidP="009923D7">
      <w:pPr>
        <w:pStyle w:val="PL"/>
      </w:pPr>
      <w:r>
        <w:t xml:space="preserve">        $ref: '#/components/schemas/EP_S1U-Single'</w:t>
      </w:r>
    </w:p>
    <w:p w14:paraId="71E372B8" w14:textId="77777777" w:rsidR="009923D7" w:rsidRDefault="009923D7" w:rsidP="009923D7">
      <w:pPr>
        <w:pStyle w:val="PL"/>
      </w:pPr>
    </w:p>
    <w:p w14:paraId="3DB4F1E2" w14:textId="77777777" w:rsidR="009923D7" w:rsidRDefault="009923D7" w:rsidP="009923D7">
      <w:pPr>
        <w:pStyle w:val="PL"/>
      </w:pPr>
      <w:r>
        <w:t>#-------- Definitions in TS 28.541 for TS 28.532 ---------------------------------</w:t>
      </w:r>
    </w:p>
    <w:p w14:paraId="61B03A73" w14:textId="77777777" w:rsidR="009923D7" w:rsidRDefault="009923D7" w:rsidP="009923D7">
      <w:pPr>
        <w:pStyle w:val="PL"/>
      </w:pPr>
    </w:p>
    <w:p w14:paraId="40BF3554" w14:textId="77777777" w:rsidR="009923D7" w:rsidRDefault="009923D7" w:rsidP="009923D7">
      <w:pPr>
        <w:pStyle w:val="PL"/>
      </w:pPr>
      <w:r>
        <w:t xml:space="preserve">    resources-nrNrm:</w:t>
      </w:r>
    </w:p>
    <w:p w14:paraId="026DB268" w14:textId="77777777" w:rsidR="009923D7" w:rsidRDefault="009923D7" w:rsidP="009923D7">
      <w:pPr>
        <w:pStyle w:val="PL"/>
      </w:pPr>
      <w:r>
        <w:t xml:space="preserve">      oneOf:</w:t>
      </w:r>
    </w:p>
    <w:p w14:paraId="4561FFEB" w14:textId="77777777" w:rsidR="009923D7" w:rsidRDefault="009923D7" w:rsidP="009923D7">
      <w:pPr>
        <w:pStyle w:val="PL"/>
      </w:pPr>
      <w:r>
        <w:t xml:space="preserve">        - $ref: '#/components/schemas/MnS'</w:t>
      </w:r>
    </w:p>
    <w:p w14:paraId="5BA3C6CB" w14:textId="77777777" w:rsidR="009923D7" w:rsidRDefault="009923D7" w:rsidP="009923D7">
      <w:pPr>
        <w:pStyle w:val="PL"/>
      </w:pPr>
      <w:r>
        <w:t xml:space="preserve">        </w:t>
      </w:r>
    </w:p>
    <w:p w14:paraId="350E4438" w14:textId="77777777" w:rsidR="009923D7" w:rsidRDefault="009923D7" w:rsidP="009923D7">
      <w:pPr>
        <w:pStyle w:val="PL"/>
      </w:pPr>
      <w:r>
        <w:t xml:space="preserve">        - $ref: '#/components/schemas/SubNetwork-Single'</w:t>
      </w:r>
    </w:p>
    <w:p w14:paraId="7F5BF673" w14:textId="77777777" w:rsidR="009923D7" w:rsidRDefault="009923D7" w:rsidP="009923D7">
      <w:pPr>
        <w:pStyle w:val="PL"/>
      </w:pPr>
      <w:r>
        <w:t xml:space="preserve">        - $ref: '#/components/schemas/ManagedElement-Single'</w:t>
      </w:r>
    </w:p>
    <w:p w14:paraId="060A9F61" w14:textId="77777777" w:rsidR="009923D7" w:rsidRDefault="009923D7" w:rsidP="009923D7">
      <w:pPr>
        <w:pStyle w:val="PL"/>
      </w:pPr>
    </w:p>
    <w:p w14:paraId="6090FA9E" w14:textId="77777777" w:rsidR="009923D7" w:rsidRDefault="009923D7" w:rsidP="009923D7">
      <w:pPr>
        <w:pStyle w:val="PL"/>
      </w:pPr>
      <w:r>
        <w:t xml:space="preserve">        - $ref: '#/components/schemas/GnbDuFunction-Single'</w:t>
      </w:r>
    </w:p>
    <w:p w14:paraId="34EB69F3" w14:textId="77777777" w:rsidR="009923D7" w:rsidRDefault="009923D7" w:rsidP="009923D7">
      <w:pPr>
        <w:pStyle w:val="PL"/>
      </w:pPr>
      <w:r>
        <w:t xml:space="preserve">        - $ref: '#/components/schemas/GnbCuUpFunction-Single'</w:t>
      </w:r>
    </w:p>
    <w:p w14:paraId="464C4DFE" w14:textId="77777777" w:rsidR="009923D7" w:rsidRDefault="009923D7" w:rsidP="009923D7">
      <w:pPr>
        <w:pStyle w:val="PL"/>
      </w:pPr>
      <w:r>
        <w:t xml:space="preserve">        - $ref: '#/components/schemas/GnbCuCpFunction-Single'</w:t>
      </w:r>
    </w:p>
    <w:p w14:paraId="7858E462" w14:textId="77777777" w:rsidR="009923D7" w:rsidRDefault="009923D7" w:rsidP="009923D7">
      <w:pPr>
        <w:pStyle w:val="PL"/>
      </w:pPr>
      <w:r>
        <w:t xml:space="preserve">        - $ref: '#/components/schemas/OperatorDu-Single'</w:t>
      </w:r>
    </w:p>
    <w:p w14:paraId="053E7F03" w14:textId="77777777" w:rsidR="009923D7" w:rsidRDefault="009923D7" w:rsidP="009923D7">
      <w:pPr>
        <w:pStyle w:val="PL"/>
      </w:pPr>
    </w:p>
    <w:p w14:paraId="499B4FDC" w14:textId="77777777" w:rsidR="009923D7" w:rsidRDefault="009923D7" w:rsidP="009923D7">
      <w:pPr>
        <w:pStyle w:val="PL"/>
      </w:pPr>
      <w:r>
        <w:t xml:space="preserve">        - $ref: '#/components/schemas/NrCellCu-Single'</w:t>
      </w:r>
    </w:p>
    <w:p w14:paraId="6653867B" w14:textId="77777777" w:rsidR="009923D7" w:rsidRDefault="009923D7" w:rsidP="009923D7">
      <w:pPr>
        <w:pStyle w:val="PL"/>
      </w:pPr>
      <w:r>
        <w:t xml:space="preserve">        - $ref: '#/components/schemas/NrCellDu-Single'</w:t>
      </w:r>
    </w:p>
    <w:p w14:paraId="2D5B1B8A" w14:textId="77777777" w:rsidR="009923D7" w:rsidRDefault="009923D7" w:rsidP="009923D7">
      <w:pPr>
        <w:pStyle w:val="PL"/>
      </w:pPr>
      <w:r>
        <w:t xml:space="preserve">        - $ref: '#/components/schemas/NrOperatorCellDu-Single'</w:t>
      </w:r>
    </w:p>
    <w:p w14:paraId="1B3C4478" w14:textId="77777777" w:rsidR="009923D7" w:rsidRDefault="009923D7" w:rsidP="009923D7">
      <w:pPr>
        <w:pStyle w:val="PL"/>
      </w:pPr>
    </w:p>
    <w:p w14:paraId="721B6012" w14:textId="77777777" w:rsidR="009923D7" w:rsidRDefault="009923D7" w:rsidP="009923D7">
      <w:pPr>
        <w:pStyle w:val="PL"/>
      </w:pPr>
      <w:r>
        <w:t xml:space="preserve">        - $ref: '#/components/schemas/NRFrequency-Single'</w:t>
      </w:r>
    </w:p>
    <w:p w14:paraId="1F418063" w14:textId="77777777" w:rsidR="009923D7" w:rsidRDefault="009923D7" w:rsidP="009923D7">
      <w:pPr>
        <w:pStyle w:val="PL"/>
      </w:pPr>
      <w:r>
        <w:t xml:space="preserve">        - $ref: '#/components/schemas/EUtranFrequency-Single'</w:t>
      </w:r>
    </w:p>
    <w:p w14:paraId="2EE71488" w14:textId="77777777" w:rsidR="009923D7" w:rsidRDefault="009923D7" w:rsidP="009923D7">
      <w:pPr>
        <w:pStyle w:val="PL"/>
      </w:pPr>
    </w:p>
    <w:p w14:paraId="720B7294" w14:textId="77777777" w:rsidR="009923D7" w:rsidRDefault="009923D7" w:rsidP="009923D7">
      <w:pPr>
        <w:pStyle w:val="PL"/>
      </w:pPr>
      <w:r>
        <w:t xml:space="preserve">        - $ref: '#/components/schemas/NrSectorCarrier-Single'</w:t>
      </w:r>
    </w:p>
    <w:p w14:paraId="3C379B6A" w14:textId="77777777" w:rsidR="009923D7" w:rsidRDefault="009923D7" w:rsidP="009923D7">
      <w:pPr>
        <w:pStyle w:val="PL"/>
      </w:pPr>
      <w:r>
        <w:t xml:space="preserve">        - $ref: '#/components/schemas/Bwp-Single'</w:t>
      </w:r>
    </w:p>
    <w:p w14:paraId="3C5210E4" w14:textId="77777777" w:rsidR="009923D7" w:rsidRDefault="009923D7" w:rsidP="009923D7">
      <w:pPr>
        <w:pStyle w:val="PL"/>
      </w:pPr>
      <w:r>
        <w:t xml:space="preserve">        - $ref: '#/components/schemas/BWPSet-Single'        </w:t>
      </w:r>
    </w:p>
    <w:p w14:paraId="335EDD6F" w14:textId="77777777" w:rsidR="009923D7" w:rsidRDefault="009923D7" w:rsidP="009923D7">
      <w:pPr>
        <w:pStyle w:val="PL"/>
      </w:pPr>
      <w:r>
        <w:t xml:space="preserve">        - $ref: '#/components/schemas/CommonBeamformingFunction-Single'</w:t>
      </w:r>
    </w:p>
    <w:p w14:paraId="5961C6A9" w14:textId="77777777" w:rsidR="009923D7" w:rsidRDefault="009923D7" w:rsidP="009923D7">
      <w:pPr>
        <w:pStyle w:val="PL"/>
      </w:pPr>
      <w:r>
        <w:t xml:space="preserve">        - $ref: '#/components/schemas/Beam-Single'</w:t>
      </w:r>
    </w:p>
    <w:p w14:paraId="170F2B59" w14:textId="77777777" w:rsidR="009923D7" w:rsidRDefault="009923D7" w:rsidP="009923D7">
      <w:pPr>
        <w:pStyle w:val="PL"/>
      </w:pPr>
      <w:r>
        <w:t xml:space="preserve">        - $ref: '#/components/schemas/RRMPolicyRatio-Single'</w:t>
      </w:r>
    </w:p>
    <w:p w14:paraId="3BFEA2AA" w14:textId="77777777" w:rsidR="009923D7" w:rsidRDefault="009923D7" w:rsidP="009923D7">
      <w:pPr>
        <w:pStyle w:val="PL"/>
      </w:pPr>
      <w:r>
        <w:t xml:space="preserve">        </w:t>
      </w:r>
    </w:p>
    <w:p w14:paraId="32B3297A" w14:textId="77777777" w:rsidR="009923D7" w:rsidRDefault="009923D7" w:rsidP="009923D7">
      <w:pPr>
        <w:pStyle w:val="PL"/>
      </w:pPr>
      <w:r>
        <w:t xml:space="preserve">        - $ref: '#/components/schemas/NRCellRelation-Single'</w:t>
      </w:r>
    </w:p>
    <w:p w14:paraId="1E4AFF5F" w14:textId="77777777" w:rsidR="009923D7" w:rsidRDefault="009923D7" w:rsidP="009923D7">
      <w:pPr>
        <w:pStyle w:val="PL"/>
      </w:pPr>
      <w:r>
        <w:t xml:space="preserve">        - $ref: '#/components/schemas/EUtranCellRelation-Single'</w:t>
      </w:r>
    </w:p>
    <w:p w14:paraId="3E338F04" w14:textId="77777777" w:rsidR="009923D7" w:rsidRDefault="009923D7" w:rsidP="009923D7">
      <w:pPr>
        <w:pStyle w:val="PL"/>
      </w:pPr>
      <w:r>
        <w:t xml:space="preserve">        - $ref: '#/components/schemas/NRFreqRelation-Single'</w:t>
      </w:r>
    </w:p>
    <w:p w14:paraId="5B026C6F" w14:textId="77777777" w:rsidR="009923D7" w:rsidRDefault="009923D7" w:rsidP="009923D7">
      <w:pPr>
        <w:pStyle w:val="PL"/>
      </w:pPr>
      <w:r>
        <w:t xml:space="preserve">        - $ref: '#/components/schemas/EUtranFreqRelation-Single'</w:t>
      </w:r>
    </w:p>
    <w:p w14:paraId="0706D251" w14:textId="77777777" w:rsidR="009923D7" w:rsidRDefault="009923D7" w:rsidP="009923D7">
      <w:pPr>
        <w:pStyle w:val="PL"/>
      </w:pPr>
    </w:p>
    <w:p w14:paraId="2BBF27CC" w14:textId="77777777" w:rsidR="009923D7" w:rsidRDefault="009923D7" w:rsidP="009923D7">
      <w:pPr>
        <w:pStyle w:val="PL"/>
      </w:pPr>
      <w:r>
        <w:t xml:space="preserve">        - $ref: '#/components/schemas/DANRManagementFunction-Single'</w:t>
      </w:r>
    </w:p>
    <w:p w14:paraId="5F6683B1" w14:textId="77777777" w:rsidR="009923D7" w:rsidRDefault="009923D7" w:rsidP="009923D7">
      <w:pPr>
        <w:pStyle w:val="PL"/>
      </w:pPr>
      <w:r>
        <w:t xml:space="preserve">        - $ref: '#/components/schemas/DESManagementFunction-Single'</w:t>
      </w:r>
    </w:p>
    <w:p w14:paraId="7AD6FB2F" w14:textId="77777777" w:rsidR="009923D7" w:rsidRDefault="009923D7" w:rsidP="009923D7">
      <w:pPr>
        <w:pStyle w:val="PL"/>
      </w:pPr>
      <w:r>
        <w:t xml:space="preserve">        - $ref: '#/components/schemas/DRACHOptimizationFunction-Single'</w:t>
      </w:r>
    </w:p>
    <w:p w14:paraId="246F2AC5" w14:textId="77777777" w:rsidR="009923D7" w:rsidRDefault="009923D7" w:rsidP="009923D7">
      <w:pPr>
        <w:pStyle w:val="PL"/>
      </w:pPr>
      <w:r>
        <w:t xml:space="preserve">        - $ref: '#/components/schemas/DMROFunction-Single'</w:t>
      </w:r>
    </w:p>
    <w:p w14:paraId="57C8823C" w14:textId="77777777" w:rsidR="009923D7" w:rsidRDefault="009923D7" w:rsidP="009923D7">
      <w:pPr>
        <w:pStyle w:val="PL"/>
      </w:pPr>
      <w:r>
        <w:t xml:space="preserve">        - $ref: '#/components/schemas/DLBOFunction-Single'        </w:t>
      </w:r>
    </w:p>
    <w:p w14:paraId="42391A41" w14:textId="77777777" w:rsidR="009923D7" w:rsidRDefault="009923D7" w:rsidP="009923D7">
      <w:pPr>
        <w:pStyle w:val="PL"/>
      </w:pPr>
      <w:r>
        <w:t xml:space="preserve">        - $ref: '#/components/schemas/DPCIConfigurationFunction-Single'</w:t>
      </w:r>
    </w:p>
    <w:p w14:paraId="23B0FD04" w14:textId="77777777" w:rsidR="009923D7" w:rsidRDefault="009923D7" w:rsidP="009923D7">
      <w:pPr>
        <w:pStyle w:val="PL"/>
      </w:pPr>
      <w:r>
        <w:t xml:space="preserve">        - $ref: '#/components/schemas/CPCIConfigurationFunction-Single'</w:t>
      </w:r>
    </w:p>
    <w:p w14:paraId="57E74E48" w14:textId="77777777" w:rsidR="009923D7" w:rsidRDefault="009923D7" w:rsidP="009923D7">
      <w:pPr>
        <w:pStyle w:val="PL"/>
      </w:pPr>
      <w:r>
        <w:t xml:space="preserve">        - $ref: '#/components/schemas/CESManagementFunction-Single'</w:t>
      </w:r>
    </w:p>
    <w:p w14:paraId="5FB2F31A" w14:textId="77777777" w:rsidR="009923D7" w:rsidRDefault="009923D7" w:rsidP="009923D7">
      <w:pPr>
        <w:pStyle w:val="PL"/>
      </w:pPr>
      <w:r>
        <w:t xml:space="preserve">     </w:t>
      </w:r>
    </w:p>
    <w:p w14:paraId="6F250934" w14:textId="77777777" w:rsidR="009923D7" w:rsidRDefault="009923D7" w:rsidP="009923D7">
      <w:pPr>
        <w:pStyle w:val="PL"/>
      </w:pPr>
      <w:r>
        <w:t xml:space="preserve">        - $ref: '#/components/schemas/RimRSGlobal-Single'</w:t>
      </w:r>
    </w:p>
    <w:p w14:paraId="7ADF0B25" w14:textId="77777777" w:rsidR="009923D7" w:rsidRDefault="009923D7" w:rsidP="009923D7">
      <w:pPr>
        <w:pStyle w:val="PL"/>
      </w:pPr>
      <w:r>
        <w:t xml:space="preserve">        - $ref: '#/components/schemas/RimRSSet-Single'</w:t>
      </w:r>
    </w:p>
    <w:p w14:paraId="59BB8300" w14:textId="77777777" w:rsidR="009923D7" w:rsidRDefault="009923D7" w:rsidP="009923D7">
      <w:pPr>
        <w:pStyle w:val="PL"/>
      </w:pPr>
      <w:r>
        <w:t xml:space="preserve">        </w:t>
      </w:r>
    </w:p>
    <w:p w14:paraId="099D7AE2" w14:textId="77777777" w:rsidR="009923D7" w:rsidRDefault="009923D7" w:rsidP="009923D7">
      <w:pPr>
        <w:pStyle w:val="PL"/>
      </w:pPr>
      <w:r>
        <w:t xml:space="preserve">        - $ref: '#/components/schemas/ExternalGnbDuFunction-Single'</w:t>
      </w:r>
    </w:p>
    <w:p w14:paraId="797FE872" w14:textId="77777777" w:rsidR="009923D7" w:rsidRDefault="009923D7" w:rsidP="009923D7">
      <w:pPr>
        <w:pStyle w:val="PL"/>
      </w:pPr>
      <w:r>
        <w:t xml:space="preserve">        - $ref: '#/components/schemas/ExternalGnbCuUpFunction-Single'</w:t>
      </w:r>
    </w:p>
    <w:p w14:paraId="3B054E08" w14:textId="77777777" w:rsidR="009923D7" w:rsidRDefault="009923D7" w:rsidP="009923D7">
      <w:pPr>
        <w:pStyle w:val="PL"/>
      </w:pPr>
      <w:r>
        <w:t xml:space="preserve">        - $ref: '#/components/schemas/ExternalGnbCuCpFunction-Single'</w:t>
      </w:r>
    </w:p>
    <w:p w14:paraId="558F630B" w14:textId="77777777" w:rsidR="009923D7" w:rsidRDefault="009923D7" w:rsidP="009923D7">
      <w:pPr>
        <w:pStyle w:val="PL"/>
      </w:pPr>
      <w:r>
        <w:t xml:space="preserve">        - $ref: '#/components/schemas/ExternalNrCellCu-Single'</w:t>
      </w:r>
    </w:p>
    <w:p w14:paraId="78D78A8A" w14:textId="77777777" w:rsidR="009923D7" w:rsidRDefault="009923D7" w:rsidP="009923D7">
      <w:pPr>
        <w:pStyle w:val="PL"/>
      </w:pPr>
      <w:r>
        <w:t xml:space="preserve">        - $ref: '#/components/schemas/ExternalENBFunction-Single'</w:t>
      </w:r>
    </w:p>
    <w:p w14:paraId="7FEABF66" w14:textId="77777777" w:rsidR="009923D7" w:rsidRDefault="009923D7" w:rsidP="009923D7">
      <w:pPr>
        <w:pStyle w:val="PL"/>
      </w:pPr>
      <w:r>
        <w:t xml:space="preserve">        - $ref: '#/components/schemas/ExternalEUTranCell-Single'</w:t>
      </w:r>
    </w:p>
    <w:p w14:paraId="6BBDA237" w14:textId="77777777" w:rsidR="009923D7" w:rsidRDefault="009923D7" w:rsidP="009923D7">
      <w:pPr>
        <w:pStyle w:val="PL"/>
      </w:pPr>
    </w:p>
    <w:p w14:paraId="6505030D" w14:textId="77777777" w:rsidR="009923D7" w:rsidRDefault="009923D7" w:rsidP="009923D7">
      <w:pPr>
        <w:pStyle w:val="PL"/>
      </w:pPr>
      <w:r>
        <w:t xml:space="preserve">        - $ref: '#/components/schemas/EP_XnC-Single'</w:t>
      </w:r>
    </w:p>
    <w:p w14:paraId="0C52F94B" w14:textId="77777777" w:rsidR="009923D7" w:rsidRDefault="009923D7" w:rsidP="009923D7">
      <w:pPr>
        <w:pStyle w:val="PL"/>
      </w:pPr>
      <w:r>
        <w:t xml:space="preserve">        - $ref: '#/components/schemas/EP_E1-Single'</w:t>
      </w:r>
    </w:p>
    <w:p w14:paraId="6632777A" w14:textId="77777777" w:rsidR="009923D7" w:rsidRDefault="009923D7" w:rsidP="009923D7">
      <w:pPr>
        <w:pStyle w:val="PL"/>
      </w:pPr>
      <w:r>
        <w:t xml:space="preserve">        - $ref: '#/components/schemas/EP_F1C-Single'</w:t>
      </w:r>
    </w:p>
    <w:p w14:paraId="391E7D3B" w14:textId="77777777" w:rsidR="009923D7" w:rsidRDefault="009923D7" w:rsidP="009923D7">
      <w:pPr>
        <w:pStyle w:val="PL"/>
      </w:pPr>
      <w:r>
        <w:lastRenderedPageBreak/>
        <w:t xml:space="preserve">        - $ref: '#/components/schemas/EP_NgC-Single'</w:t>
      </w:r>
    </w:p>
    <w:p w14:paraId="61B70837" w14:textId="77777777" w:rsidR="009923D7" w:rsidRDefault="009923D7" w:rsidP="009923D7">
      <w:pPr>
        <w:pStyle w:val="PL"/>
      </w:pPr>
      <w:r>
        <w:t xml:space="preserve">        - $ref: '#/components/schemas/EP_X2C-Single'</w:t>
      </w:r>
    </w:p>
    <w:p w14:paraId="45C30045" w14:textId="77777777" w:rsidR="009923D7" w:rsidRDefault="009923D7" w:rsidP="009923D7">
      <w:pPr>
        <w:pStyle w:val="PL"/>
      </w:pPr>
      <w:r>
        <w:t xml:space="preserve">        - $ref: '#/components/schemas/EP_XnU-Single'</w:t>
      </w:r>
    </w:p>
    <w:p w14:paraId="64EE2C2F" w14:textId="77777777" w:rsidR="009923D7" w:rsidRDefault="009923D7" w:rsidP="009923D7">
      <w:pPr>
        <w:pStyle w:val="PL"/>
      </w:pPr>
      <w:r>
        <w:t xml:space="preserve">        - $ref: '#/components/schemas/EP_F1U-Single'</w:t>
      </w:r>
    </w:p>
    <w:p w14:paraId="2021EE1A" w14:textId="77777777" w:rsidR="009923D7" w:rsidRDefault="009923D7" w:rsidP="009923D7">
      <w:pPr>
        <w:pStyle w:val="PL"/>
      </w:pPr>
      <w:r>
        <w:t xml:space="preserve">        - $ref: '#/components/schemas/EP_NgU-Single'</w:t>
      </w:r>
    </w:p>
    <w:p w14:paraId="50B82BEB" w14:textId="77777777" w:rsidR="009923D7" w:rsidRDefault="009923D7" w:rsidP="009923D7">
      <w:pPr>
        <w:pStyle w:val="PL"/>
      </w:pPr>
      <w:r>
        <w:t xml:space="preserve">        - $ref: '#/components/schemas/EP_X2U-Single'</w:t>
      </w:r>
    </w:p>
    <w:p w14:paraId="4479B35B" w14:textId="77777777" w:rsidR="009923D7" w:rsidRDefault="009923D7" w:rsidP="009923D7">
      <w:pPr>
        <w:pStyle w:val="PL"/>
      </w:pPr>
      <w:r>
        <w:t xml:space="preserve">        - $ref: '#/components/schemas/EP_S1U-Single'</w:t>
      </w:r>
    </w:p>
    <w:p w14:paraId="0BE293DC" w14:textId="77777777" w:rsidR="009923D7" w:rsidRDefault="009923D7" w:rsidP="009923D7">
      <w:pPr>
        <w:pStyle w:val="PL"/>
      </w:pPr>
      <w:r>
        <w:t xml:space="preserve">        - $ref: '#/components/schemas/CCOFunction-Single'</w:t>
      </w:r>
    </w:p>
    <w:p w14:paraId="0E4F24AF" w14:textId="77777777" w:rsidR="009923D7" w:rsidRDefault="009923D7" w:rsidP="009923D7">
      <w:pPr>
        <w:pStyle w:val="PL"/>
      </w:pPr>
      <w:r>
        <w:t xml:space="preserve">        - $ref: '#/components/schemas/CCOWeakCoverageParameters-Single'</w:t>
      </w:r>
    </w:p>
    <w:p w14:paraId="0D3F052D" w14:textId="77777777" w:rsidR="009923D7" w:rsidRDefault="009923D7" w:rsidP="009923D7">
      <w:pPr>
        <w:pStyle w:val="PL"/>
      </w:pPr>
      <w:r>
        <w:t xml:space="preserve">        - $ref: '#/components/schemas/CCOPilotPollutionParameters-Single'</w:t>
      </w:r>
    </w:p>
    <w:p w14:paraId="45B63A48" w14:textId="77777777" w:rsidR="009923D7" w:rsidRDefault="009923D7" w:rsidP="009923D7">
      <w:pPr>
        <w:pStyle w:val="PL"/>
      </w:pPr>
      <w:r>
        <w:t xml:space="preserve">        - $ref: '#/components/schemas/CCOOvershootCoverageParameters-Single'</w:t>
      </w:r>
    </w:p>
    <w:p w14:paraId="7AE6B910" w14:textId="77777777" w:rsidR="009923D7" w:rsidRPr="002A399E" w:rsidRDefault="009923D7" w:rsidP="009923D7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/>
          <w:sz w:val="16"/>
        </w:rPr>
      </w:pPr>
      <w:r w:rsidRPr="002A399E">
        <w:rPr>
          <w:rFonts w:ascii="Courier New" w:hAnsi="Courier New" w:cstheme="minorBidi"/>
          <w:sz w:val="16"/>
          <w:szCs w:val="22"/>
          <w:lang w:val="en-US"/>
        </w:rPr>
        <w:t>&lt;CODE ENDS&gt;</w:t>
      </w:r>
    </w:p>
    <w:p w14:paraId="0056A403" w14:textId="77777777" w:rsidR="009923D7" w:rsidRPr="00377BE7" w:rsidRDefault="009923D7" w:rsidP="009923D7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36"/>
          <w:szCs w:val="40"/>
        </w:rPr>
      </w:pPr>
      <w:r>
        <w:rPr>
          <w:rFonts w:ascii="Arial" w:hAnsi="Arial" w:cs="Arial"/>
          <w:smallCaps/>
          <w:color w:val="548DD4" w:themeColor="text2" w:themeTint="99"/>
          <w:sz w:val="36"/>
          <w:szCs w:val="40"/>
        </w:rPr>
        <w:t>*** END OF CHANGE 1 ***</w:t>
      </w:r>
    </w:p>
    <w:p w14:paraId="073F3B4C" w14:textId="77777777" w:rsidR="00FA6C69" w:rsidRPr="009923D7" w:rsidRDefault="00FA6C69">
      <w:pPr>
        <w:rPr>
          <w:noProof/>
        </w:rPr>
      </w:pPr>
    </w:p>
    <w:sectPr w:rsidR="00FA6C69" w:rsidRPr="009923D7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A2D376" w14:textId="77777777" w:rsidR="003D276C" w:rsidRDefault="003D276C">
      <w:r>
        <w:separator/>
      </w:r>
    </w:p>
  </w:endnote>
  <w:endnote w:type="continuationSeparator" w:id="0">
    <w:p w14:paraId="4DDC4D13" w14:textId="77777777" w:rsidR="003D276C" w:rsidRDefault="003D27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Helvetica-Bold">
    <w:panose1 w:val="00000000000000000000"/>
    <w:charset w:val="00"/>
    <w:family w:val="roman"/>
    <w:notTrueType/>
    <w:pitch w:val="default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0791B7" w14:textId="77777777" w:rsidR="003D276C" w:rsidRDefault="003D276C">
      <w:r>
        <w:separator/>
      </w:r>
    </w:p>
  </w:footnote>
  <w:footnote w:type="continuationSeparator" w:id="0">
    <w:p w14:paraId="5CBDB23D" w14:textId="77777777" w:rsidR="003D276C" w:rsidRDefault="003D27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BFCF38" w14:textId="77777777" w:rsidR="006C550B" w:rsidRDefault="006C550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CA21B8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183629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a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a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a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a2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a3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pStyle w:val="Lista2"/>
      <w:lvlText w:val="*"/>
      <w:lvlJc w:val="left"/>
      <w:pPr>
        <w:ind w:left="0" w:firstLine="0"/>
      </w:pPr>
    </w:lvl>
  </w:abstractNum>
  <w:abstractNum w:abstractNumId="10" w15:restartNumberingAfterBreak="0">
    <w:nsid w:val="0A841BCD"/>
    <w:multiLevelType w:val="singleLevel"/>
    <w:tmpl w:val="5AD8A3AE"/>
    <w:lvl w:ilvl="0">
      <w:start w:val="4"/>
      <w:numFmt w:val="decimal"/>
      <w:pStyle w:val="List51"/>
      <w:lvlText w:val="%1"/>
      <w:lvlJc w:val="left"/>
      <w:pPr>
        <w:tabs>
          <w:tab w:val="num" w:pos="1140"/>
        </w:tabs>
        <w:ind w:left="1140" w:hanging="1140"/>
      </w:pPr>
    </w:lvl>
  </w:abstractNum>
  <w:abstractNum w:abstractNumId="11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9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20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BC330F5"/>
    <w:multiLevelType w:val="hybridMultilevel"/>
    <w:tmpl w:val="C2769C2A"/>
    <w:lvl w:ilvl="0" w:tplc="FFFFFFFF">
      <w:start w:val="1"/>
      <w:numFmt w:val="bullet"/>
      <w:pStyle w:val="CharCharCharCharCharChar1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  <w:lvlOverride w:ilvl="0">
      <w:lvl w:ilvl="0">
        <w:numFmt w:val="bullet"/>
        <w:pStyle w:val="Lista2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10"/>
    <w:lvlOverride w:ilvl="0">
      <w:startOverride w:val="4"/>
    </w:lvlOverride>
  </w:num>
  <w:num w:numId="3">
    <w:abstractNumId w:val="11"/>
    <w:lvlOverride w:ilvl="0">
      <w:startOverride w:val="1"/>
    </w:lvlOverride>
  </w:num>
  <w:num w:numId="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8"/>
    <w:lvlOverride w:ilvl="0">
      <w:startOverride w:val="1"/>
    </w:lvlOverride>
  </w:num>
  <w:num w:numId="7">
    <w:abstractNumId w:val="16"/>
    <w:lvlOverride w:ilvl="0">
      <w:startOverride w:val="1"/>
    </w:lvlOverride>
  </w:num>
  <w:num w:numId="8">
    <w:abstractNumId w:val="12"/>
  </w:num>
  <w:num w:numId="9">
    <w:abstractNumId w:val="13"/>
  </w:num>
  <w:num w:numId="10">
    <w:abstractNumId w:val="20"/>
  </w:num>
  <w:num w:numId="1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5"/>
  </w:num>
  <w:num w:numId="14">
    <w:abstractNumId w:val="22"/>
  </w:num>
  <w:num w:numId="15">
    <w:abstractNumId w:val="2"/>
  </w:num>
  <w:num w:numId="16">
    <w:abstractNumId w:val="0"/>
  </w:num>
  <w:num w:numId="17">
    <w:abstractNumId w:val="8"/>
  </w:num>
  <w:num w:numId="18">
    <w:abstractNumId w:val="6"/>
  </w:num>
  <w:num w:numId="19">
    <w:abstractNumId w:val="5"/>
  </w:num>
  <w:num w:numId="20">
    <w:abstractNumId w:val="4"/>
  </w:num>
  <w:num w:numId="21">
    <w:abstractNumId w:val="7"/>
  </w:num>
  <w:num w:numId="22">
    <w:abstractNumId w:val="3"/>
  </w:num>
  <w:num w:numId="23">
    <w:abstractNumId w:val="1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F03"/>
    <w:rsid w:val="0000386B"/>
    <w:rsid w:val="00003E8D"/>
    <w:rsid w:val="00005BF9"/>
    <w:rsid w:val="000074BA"/>
    <w:rsid w:val="0001168F"/>
    <w:rsid w:val="00013A38"/>
    <w:rsid w:val="00013B71"/>
    <w:rsid w:val="000149E1"/>
    <w:rsid w:val="0001566D"/>
    <w:rsid w:val="000168CA"/>
    <w:rsid w:val="00022E4A"/>
    <w:rsid w:val="00024619"/>
    <w:rsid w:val="0002774D"/>
    <w:rsid w:val="000345F7"/>
    <w:rsid w:val="00037BEA"/>
    <w:rsid w:val="000459A1"/>
    <w:rsid w:val="0006095A"/>
    <w:rsid w:val="000643F4"/>
    <w:rsid w:val="000661DD"/>
    <w:rsid w:val="000729AB"/>
    <w:rsid w:val="00073984"/>
    <w:rsid w:val="00076727"/>
    <w:rsid w:val="00077637"/>
    <w:rsid w:val="00080CEF"/>
    <w:rsid w:val="000870CA"/>
    <w:rsid w:val="00091FA0"/>
    <w:rsid w:val="0009383E"/>
    <w:rsid w:val="000A2AC5"/>
    <w:rsid w:val="000A378B"/>
    <w:rsid w:val="000A3FB4"/>
    <w:rsid w:val="000A6394"/>
    <w:rsid w:val="000A7BB7"/>
    <w:rsid w:val="000B179D"/>
    <w:rsid w:val="000B7FED"/>
    <w:rsid w:val="000C038A"/>
    <w:rsid w:val="000C3CBB"/>
    <w:rsid w:val="000C6598"/>
    <w:rsid w:val="000C6F95"/>
    <w:rsid w:val="000C7D18"/>
    <w:rsid w:val="000D0BB6"/>
    <w:rsid w:val="000D2DD3"/>
    <w:rsid w:val="000D3FF4"/>
    <w:rsid w:val="000D4344"/>
    <w:rsid w:val="000D44B3"/>
    <w:rsid w:val="000D5644"/>
    <w:rsid w:val="000D66FF"/>
    <w:rsid w:val="000E014D"/>
    <w:rsid w:val="000E04DB"/>
    <w:rsid w:val="000E5534"/>
    <w:rsid w:val="000F5AA1"/>
    <w:rsid w:val="001011E2"/>
    <w:rsid w:val="001037C8"/>
    <w:rsid w:val="00111316"/>
    <w:rsid w:val="0012165F"/>
    <w:rsid w:val="0012299E"/>
    <w:rsid w:val="001317C7"/>
    <w:rsid w:val="001409BB"/>
    <w:rsid w:val="00141FDE"/>
    <w:rsid w:val="00144634"/>
    <w:rsid w:val="00144C26"/>
    <w:rsid w:val="00145D43"/>
    <w:rsid w:val="00151612"/>
    <w:rsid w:val="00152535"/>
    <w:rsid w:val="00152B5B"/>
    <w:rsid w:val="00153150"/>
    <w:rsid w:val="00153B3D"/>
    <w:rsid w:val="0015426A"/>
    <w:rsid w:val="0015505F"/>
    <w:rsid w:val="001666AE"/>
    <w:rsid w:val="00184444"/>
    <w:rsid w:val="00185DBF"/>
    <w:rsid w:val="00192C46"/>
    <w:rsid w:val="00195B38"/>
    <w:rsid w:val="001A08B3"/>
    <w:rsid w:val="001A691E"/>
    <w:rsid w:val="001A7B60"/>
    <w:rsid w:val="001B3286"/>
    <w:rsid w:val="001B52F0"/>
    <w:rsid w:val="001B547C"/>
    <w:rsid w:val="001B5BC5"/>
    <w:rsid w:val="001B7A65"/>
    <w:rsid w:val="001C47D1"/>
    <w:rsid w:val="001C72E4"/>
    <w:rsid w:val="001D187E"/>
    <w:rsid w:val="001D5470"/>
    <w:rsid w:val="001D5BFC"/>
    <w:rsid w:val="001D72E5"/>
    <w:rsid w:val="001E41F3"/>
    <w:rsid w:val="001E5DEE"/>
    <w:rsid w:val="001F08E4"/>
    <w:rsid w:val="001F7549"/>
    <w:rsid w:val="002042E3"/>
    <w:rsid w:val="002052CC"/>
    <w:rsid w:val="00206DDB"/>
    <w:rsid w:val="002131CB"/>
    <w:rsid w:val="002143D5"/>
    <w:rsid w:val="002145F3"/>
    <w:rsid w:val="0021487C"/>
    <w:rsid w:val="00215FAF"/>
    <w:rsid w:val="00216B5B"/>
    <w:rsid w:val="002207EF"/>
    <w:rsid w:val="002215D8"/>
    <w:rsid w:val="002341D6"/>
    <w:rsid w:val="00234308"/>
    <w:rsid w:val="00236351"/>
    <w:rsid w:val="002405C2"/>
    <w:rsid w:val="002405EB"/>
    <w:rsid w:val="00243D6C"/>
    <w:rsid w:val="002509D3"/>
    <w:rsid w:val="0025141C"/>
    <w:rsid w:val="00255441"/>
    <w:rsid w:val="0026004D"/>
    <w:rsid w:val="002625DE"/>
    <w:rsid w:val="00263E45"/>
    <w:rsid w:val="002640DD"/>
    <w:rsid w:val="00264F86"/>
    <w:rsid w:val="002715E0"/>
    <w:rsid w:val="00275D12"/>
    <w:rsid w:val="00284FEB"/>
    <w:rsid w:val="002860C4"/>
    <w:rsid w:val="0029354D"/>
    <w:rsid w:val="002A0268"/>
    <w:rsid w:val="002A549F"/>
    <w:rsid w:val="002B16B1"/>
    <w:rsid w:val="002B27B0"/>
    <w:rsid w:val="002B3353"/>
    <w:rsid w:val="002B4FE2"/>
    <w:rsid w:val="002B5741"/>
    <w:rsid w:val="002C0DB4"/>
    <w:rsid w:val="002C29C2"/>
    <w:rsid w:val="002C43F0"/>
    <w:rsid w:val="002D5D09"/>
    <w:rsid w:val="002D6EC1"/>
    <w:rsid w:val="002E2F2C"/>
    <w:rsid w:val="002E3AEB"/>
    <w:rsid w:val="002E3F96"/>
    <w:rsid w:val="002E472E"/>
    <w:rsid w:val="002E72AD"/>
    <w:rsid w:val="002F04C4"/>
    <w:rsid w:val="002F3901"/>
    <w:rsid w:val="002F68D8"/>
    <w:rsid w:val="00300D4D"/>
    <w:rsid w:val="003051E3"/>
    <w:rsid w:val="00305409"/>
    <w:rsid w:val="0030708E"/>
    <w:rsid w:val="003136E5"/>
    <w:rsid w:val="00313E31"/>
    <w:rsid w:val="00316BA7"/>
    <w:rsid w:val="00316DDB"/>
    <w:rsid w:val="003242BF"/>
    <w:rsid w:val="00332613"/>
    <w:rsid w:val="00334232"/>
    <w:rsid w:val="00336278"/>
    <w:rsid w:val="0034108E"/>
    <w:rsid w:val="00342D27"/>
    <w:rsid w:val="00343397"/>
    <w:rsid w:val="00343CC7"/>
    <w:rsid w:val="003442C0"/>
    <w:rsid w:val="00347F73"/>
    <w:rsid w:val="0035036D"/>
    <w:rsid w:val="0035201A"/>
    <w:rsid w:val="003601E3"/>
    <w:rsid w:val="003609EF"/>
    <w:rsid w:val="0036231A"/>
    <w:rsid w:val="00363445"/>
    <w:rsid w:val="00363BFF"/>
    <w:rsid w:val="00364B31"/>
    <w:rsid w:val="003651D0"/>
    <w:rsid w:val="003701B0"/>
    <w:rsid w:val="0037020B"/>
    <w:rsid w:val="00372AB6"/>
    <w:rsid w:val="0037392C"/>
    <w:rsid w:val="00374DD4"/>
    <w:rsid w:val="00381B14"/>
    <w:rsid w:val="003861F0"/>
    <w:rsid w:val="00386E89"/>
    <w:rsid w:val="003A2B22"/>
    <w:rsid w:val="003B354A"/>
    <w:rsid w:val="003B5E37"/>
    <w:rsid w:val="003C1EF0"/>
    <w:rsid w:val="003C6CAB"/>
    <w:rsid w:val="003D276C"/>
    <w:rsid w:val="003E1A36"/>
    <w:rsid w:val="003F00F5"/>
    <w:rsid w:val="003F045D"/>
    <w:rsid w:val="003F1FAB"/>
    <w:rsid w:val="003F21D3"/>
    <w:rsid w:val="003F3C8D"/>
    <w:rsid w:val="003F443D"/>
    <w:rsid w:val="003F643F"/>
    <w:rsid w:val="00402009"/>
    <w:rsid w:val="0040695B"/>
    <w:rsid w:val="00410371"/>
    <w:rsid w:val="00411A12"/>
    <w:rsid w:val="00414F53"/>
    <w:rsid w:val="00416D1C"/>
    <w:rsid w:val="004242F1"/>
    <w:rsid w:val="00426A57"/>
    <w:rsid w:val="004277C5"/>
    <w:rsid w:val="004309B5"/>
    <w:rsid w:val="00434BCB"/>
    <w:rsid w:val="00450152"/>
    <w:rsid w:val="00450324"/>
    <w:rsid w:val="004528BA"/>
    <w:rsid w:val="004545A8"/>
    <w:rsid w:val="00454F71"/>
    <w:rsid w:val="00460876"/>
    <w:rsid w:val="00462E4A"/>
    <w:rsid w:val="00463911"/>
    <w:rsid w:val="004673AA"/>
    <w:rsid w:val="0047105B"/>
    <w:rsid w:val="004713E2"/>
    <w:rsid w:val="004717E2"/>
    <w:rsid w:val="00476BAD"/>
    <w:rsid w:val="00483E4B"/>
    <w:rsid w:val="004859EF"/>
    <w:rsid w:val="004A0BAF"/>
    <w:rsid w:val="004A52C6"/>
    <w:rsid w:val="004B533D"/>
    <w:rsid w:val="004B75B7"/>
    <w:rsid w:val="004C2457"/>
    <w:rsid w:val="004C2AF5"/>
    <w:rsid w:val="004C6D5F"/>
    <w:rsid w:val="004D2F7F"/>
    <w:rsid w:val="004D3852"/>
    <w:rsid w:val="004D4F3C"/>
    <w:rsid w:val="004E3384"/>
    <w:rsid w:val="004F7BC7"/>
    <w:rsid w:val="005009D9"/>
    <w:rsid w:val="0051376F"/>
    <w:rsid w:val="0051580D"/>
    <w:rsid w:val="00520C69"/>
    <w:rsid w:val="005261DB"/>
    <w:rsid w:val="00527249"/>
    <w:rsid w:val="00527B63"/>
    <w:rsid w:val="0053691F"/>
    <w:rsid w:val="0054028A"/>
    <w:rsid w:val="005434F2"/>
    <w:rsid w:val="005456A5"/>
    <w:rsid w:val="00547111"/>
    <w:rsid w:val="0054725B"/>
    <w:rsid w:val="00547711"/>
    <w:rsid w:val="005637B6"/>
    <w:rsid w:val="00565783"/>
    <w:rsid w:val="0056578F"/>
    <w:rsid w:val="00566080"/>
    <w:rsid w:val="00570B74"/>
    <w:rsid w:val="00574619"/>
    <w:rsid w:val="00577F02"/>
    <w:rsid w:val="00585F96"/>
    <w:rsid w:val="00587365"/>
    <w:rsid w:val="00591228"/>
    <w:rsid w:val="00592B56"/>
    <w:rsid w:val="00592D74"/>
    <w:rsid w:val="005970DC"/>
    <w:rsid w:val="005A4294"/>
    <w:rsid w:val="005A50F9"/>
    <w:rsid w:val="005A6517"/>
    <w:rsid w:val="005B0AED"/>
    <w:rsid w:val="005B6801"/>
    <w:rsid w:val="005B7F74"/>
    <w:rsid w:val="005C5566"/>
    <w:rsid w:val="005C6B05"/>
    <w:rsid w:val="005C797C"/>
    <w:rsid w:val="005D0506"/>
    <w:rsid w:val="005D0964"/>
    <w:rsid w:val="005D4590"/>
    <w:rsid w:val="005E2469"/>
    <w:rsid w:val="005E262A"/>
    <w:rsid w:val="005E2C44"/>
    <w:rsid w:val="005E3C6E"/>
    <w:rsid w:val="005E5103"/>
    <w:rsid w:val="005E59F0"/>
    <w:rsid w:val="005E700D"/>
    <w:rsid w:val="005E7607"/>
    <w:rsid w:val="0061065A"/>
    <w:rsid w:val="0061311D"/>
    <w:rsid w:val="00621188"/>
    <w:rsid w:val="00621C6B"/>
    <w:rsid w:val="00622898"/>
    <w:rsid w:val="00622B15"/>
    <w:rsid w:val="00624D50"/>
    <w:rsid w:val="006257ED"/>
    <w:rsid w:val="00627275"/>
    <w:rsid w:val="00630A07"/>
    <w:rsid w:val="00630E3E"/>
    <w:rsid w:val="00632652"/>
    <w:rsid w:val="0064684A"/>
    <w:rsid w:val="006468E8"/>
    <w:rsid w:val="006503B3"/>
    <w:rsid w:val="00656080"/>
    <w:rsid w:val="006650EB"/>
    <w:rsid w:val="00665C47"/>
    <w:rsid w:val="00670354"/>
    <w:rsid w:val="006868D4"/>
    <w:rsid w:val="00695808"/>
    <w:rsid w:val="006959CC"/>
    <w:rsid w:val="006A0410"/>
    <w:rsid w:val="006A08B0"/>
    <w:rsid w:val="006A2458"/>
    <w:rsid w:val="006B3066"/>
    <w:rsid w:val="006B46FB"/>
    <w:rsid w:val="006C2CB4"/>
    <w:rsid w:val="006C3F74"/>
    <w:rsid w:val="006C550B"/>
    <w:rsid w:val="006C6611"/>
    <w:rsid w:val="006C7945"/>
    <w:rsid w:val="006D79A0"/>
    <w:rsid w:val="006E1DAF"/>
    <w:rsid w:val="006E21FB"/>
    <w:rsid w:val="006E46C2"/>
    <w:rsid w:val="006F50C9"/>
    <w:rsid w:val="006F7E2A"/>
    <w:rsid w:val="00702C31"/>
    <w:rsid w:val="00702C3A"/>
    <w:rsid w:val="007047B5"/>
    <w:rsid w:val="00712D8E"/>
    <w:rsid w:val="00715A11"/>
    <w:rsid w:val="00724511"/>
    <w:rsid w:val="00727AC9"/>
    <w:rsid w:val="00733F1A"/>
    <w:rsid w:val="00735FDB"/>
    <w:rsid w:val="007367ED"/>
    <w:rsid w:val="00740A34"/>
    <w:rsid w:val="007425A2"/>
    <w:rsid w:val="00743415"/>
    <w:rsid w:val="00745DD2"/>
    <w:rsid w:val="00746235"/>
    <w:rsid w:val="00746AD5"/>
    <w:rsid w:val="00747893"/>
    <w:rsid w:val="00753368"/>
    <w:rsid w:val="00753AA8"/>
    <w:rsid w:val="007638C9"/>
    <w:rsid w:val="00763C98"/>
    <w:rsid w:val="00780710"/>
    <w:rsid w:val="00780A01"/>
    <w:rsid w:val="0078103C"/>
    <w:rsid w:val="007823BC"/>
    <w:rsid w:val="00783C54"/>
    <w:rsid w:val="007903DD"/>
    <w:rsid w:val="00791AF6"/>
    <w:rsid w:val="00792342"/>
    <w:rsid w:val="00794E00"/>
    <w:rsid w:val="007977A8"/>
    <w:rsid w:val="007A003E"/>
    <w:rsid w:val="007A15A6"/>
    <w:rsid w:val="007A5FF5"/>
    <w:rsid w:val="007B3116"/>
    <w:rsid w:val="007B512A"/>
    <w:rsid w:val="007B6204"/>
    <w:rsid w:val="007C2097"/>
    <w:rsid w:val="007C3654"/>
    <w:rsid w:val="007C5AF0"/>
    <w:rsid w:val="007C5CCA"/>
    <w:rsid w:val="007D2828"/>
    <w:rsid w:val="007D58D1"/>
    <w:rsid w:val="007D6A07"/>
    <w:rsid w:val="007E2A5C"/>
    <w:rsid w:val="007E2D5F"/>
    <w:rsid w:val="007E57E0"/>
    <w:rsid w:val="007F2F4A"/>
    <w:rsid w:val="007F6F67"/>
    <w:rsid w:val="007F7259"/>
    <w:rsid w:val="008017D2"/>
    <w:rsid w:val="008040A8"/>
    <w:rsid w:val="008174B8"/>
    <w:rsid w:val="0082156A"/>
    <w:rsid w:val="00824739"/>
    <w:rsid w:val="00825530"/>
    <w:rsid w:val="008279FA"/>
    <w:rsid w:val="008312CC"/>
    <w:rsid w:val="00831BEB"/>
    <w:rsid w:val="00833A66"/>
    <w:rsid w:val="0083682C"/>
    <w:rsid w:val="008449D2"/>
    <w:rsid w:val="0085506C"/>
    <w:rsid w:val="00861484"/>
    <w:rsid w:val="008626E7"/>
    <w:rsid w:val="00862BE3"/>
    <w:rsid w:val="008649D7"/>
    <w:rsid w:val="0086681D"/>
    <w:rsid w:val="00866F2D"/>
    <w:rsid w:val="008672EB"/>
    <w:rsid w:val="00870EE7"/>
    <w:rsid w:val="008730AD"/>
    <w:rsid w:val="00876569"/>
    <w:rsid w:val="00882289"/>
    <w:rsid w:val="00883DFC"/>
    <w:rsid w:val="00885CEF"/>
    <w:rsid w:val="00885F64"/>
    <w:rsid w:val="008863B9"/>
    <w:rsid w:val="00887413"/>
    <w:rsid w:val="00891FD5"/>
    <w:rsid w:val="00895C3B"/>
    <w:rsid w:val="008A0C53"/>
    <w:rsid w:val="008A1575"/>
    <w:rsid w:val="008A422F"/>
    <w:rsid w:val="008A45A6"/>
    <w:rsid w:val="008B1129"/>
    <w:rsid w:val="008B1551"/>
    <w:rsid w:val="008B1D73"/>
    <w:rsid w:val="008B3958"/>
    <w:rsid w:val="008B3FF9"/>
    <w:rsid w:val="008C5A9A"/>
    <w:rsid w:val="008C79A0"/>
    <w:rsid w:val="008D0301"/>
    <w:rsid w:val="008D3AB8"/>
    <w:rsid w:val="008D54B1"/>
    <w:rsid w:val="008D6646"/>
    <w:rsid w:val="008F3789"/>
    <w:rsid w:val="008F632C"/>
    <w:rsid w:val="008F686C"/>
    <w:rsid w:val="00902448"/>
    <w:rsid w:val="009076E4"/>
    <w:rsid w:val="00910612"/>
    <w:rsid w:val="00914747"/>
    <w:rsid w:val="009148DE"/>
    <w:rsid w:val="00915A9E"/>
    <w:rsid w:val="0092104A"/>
    <w:rsid w:val="009257B8"/>
    <w:rsid w:val="0092723C"/>
    <w:rsid w:val="009277A9"/>
    <w:rsid w:val="00931B5B"/>
    <w:rsid w:val="00932E10"/>
    <w:rsid w:val="00934430"/>
    <w:rsid w:val="00941E30"/>
    <w:rsid w:val="00945214"/>
    <w:rsid w:val="009459D5"/>
    <w:rsid w:val="0095154B"/>
    <w:rsid w:val="009602A4"/>
    <w:rsid w:val="00961589"/>
    <w:rsid w:val="009617D9"/>
    <w:rsid w:val="00961F94"/>
    <w:rsid w:val="00962765"/>
    <w:rsid w:val="009736A0"/>
    <w:rsid w:val="00973A5E"/>
    <w:rsid w:val="00976207"/>
    <w:rsid w:val="009777D9"/>
    <w:rsid w:val="00981633"/>
    <w:rsid w:val="00981EAF"/>
    <w:rsid w:val="00983EF7"/>
    <w:rsid w:val="00991B88"/>
    <w:rsid w:val="00991EA3"/>
    <w:rsid w:val="009923D7"/>
    <w:rsid w:val="00992823"/>
    <w:rsid w:val="0099313D"/>
    <w:rsid w:val="00993325"/>
    <w:rsid w:val="00995246"/>
    <w:rsid w:val="00996954"/>
    <w:rsid w:val="009A24CC"/>
    <w:rsid w:val="009A5753"/>
    <w:rsid w:val="009A579D"/>
    <w:rsid w:val="009A7B31"/>
    <w:rsid w:val="009B0484"/>
    <w:rsid w:val="009B0F2B"/>
    <w:rsid w:val="009B4147"/>
    <w:rsid w:val="009B7D97"/>
    <w:rsid w:val="009C3945"/>
    <w:rsid w:val="009C485B"/>
    <w:rsid w:val="009D0935"/>
    <w:rsid w:val="009D2482"/>
    <w:rsid w:val="009D26B7"/>
    <w:rsid w:val="009D5FDA"/>
    <w:rsid w:val="009D758D"/>
    <w:rsid w:val="009E3297"/>
    <w:rsid w:val="009E34EE"/>
    <w:rsid w:val="009E52EF"/>
    <w:rsid w:val="009E7054"/>
    <w:rsid w:val="009F442F"/>
    <w:rsid w:val="009F6D69"/>
    <w:rsid w:val="009F734F"/>
    <w:rsid w:val="00A00987"/>
    <w:rsid w:val="00A00DBE"/>
    <w:rsid w:val="00A06682"/>
    <w:rsid w:val="00A115EE"/>
    <w:rsid w:val="00A14419"/>
    <w:rsid w:val="00A16D2C"/>
    <w:rsid w:val="00A246B6"/>
    <w:rsid w:val="00A30141"/>
    <w:rsid w:val="00A34494"/>
    <w:rsid w:val="00A40D33"/>
    <w:rsid w:val="00A41A8F"/>
    <w:rsid w:val="00A4266B"/>
    <w:rsid w:val="00A46ABF"/>
    <w:rsid w:val="00A47E70"/>
    <w:rsid w:val="00A500BC"/>
    <w:rsid w:val="00A50474"/>
    <w:rsid w:val="00A50CF0"/>
    <w:rsid w:val="00A52865"/>
    <w:rsid w:val="00A53EE3"/>
    <w:rsid w:val="00A56A1C"/>
    <w:rsid w:val="00A65224"/>
    <w:rsid w:val="00A7671C"/>
    <w:rsid w:val="00A80699"/>
    <w:rsid w:val="00A80B39"/>
    <w:rsid w:val="00A826F0"/>
    <w:rsid w:val="00A919C0"/>
    <w:rsid w:val="00A93034"/>
    <w:rsid w:val="00AA2553"/>
    <w:rsid w:val="00AA2CBC"/>
    <w:rsid w:val="00AA3F17"/>
    <w:rsid w:val="00AB644B"/>
    <w:rsid w:val="00AB7813"/>
    <w:rsid w:val="00AC1AE2"/>
    <w:rsid w:val="00AC27D3"/>
    <w:rsid w:val="00AC5656"/>
    <w:rsid w:val="00AC5820"/>
    <w:rsid w:val="00AD1CD8"/>
    <w:rsid w:val="00AD3E92"/>
    <w:rsid w:val="00AE057C"/>
    <w:rsid w:val="00AE2B7E"/>
    <w:rsid w:val="00AF0102"/>
    <w:rsid w:val="00AF3A5F"/>
    <w:rsid w:val="00AF4B63"/>
    <w:rsid w:val="00AF798F"/>
    <w:rsid w:val="00B0062A"/>
    <w:rsid w:val="00B1765D"/>
    <w:rsid w:val="00B20BD6"/>
    <w:rsid w:val="00B22401"/>
    <w:rsid w:val="00B258BB"/>
    <w:rsid w:val="00B31F01"/>
    <w:rsid w:val="00B34AE7"/>
    <w:rsid w:val="00B3547B"/>
    <w:rsid w:val="00B400F8"/>
    <w:rsid w:val="00B44667"/>
    <w:rsid w:val="00B45D50"/>
    <w:rsid w:val="00B4661C"/>
    <w:rsid w:val="00B46C22"/>
    <w:rsid w:val="00B475A1"/>
    <w:rsid w:val="00B504D4"/>
    <w:rsid w:val="00B519A8"/>
    <w:rsid w:val="00B520BC"/>
    <w:rsid w:val="00B5262E"/>
    <w:rsid w:val="00B566A3"/>
    <w:rsid w:val="00B62678"/>
    <w:rsid w:val="00B630AC"/>
    <w:rsid w:val="00B67B97"/>
    <w:rsid w:val="00B70848"/>
    <w:rsid w:val="00B759E8"/>
    <w:rsid w:val="00B77CF5"/>
    <w:rsid w:val="00B80ADB"/>
    <w:rsid w:val="00B8101A"/>
    <w:rsid w:val="00B826AA"/>
    <w:rsid w:val="00B84AB5"/>
    <w:rsid w:val="00B86991"/>
    <w:rsid w:val="00B90E9A"/>
    <w:rsid w:val="00B9149F"/>
    <w:rsid w:val="00B941AD"/>
    <w:rsid w:val="00B959F3"/>
    <w:rsid w:val="00B968C8"/>
    <w:rsid w:val="00B96D3B"/>
    <w:rsid w:val="00BA0682"/>
    <w:rsid w:val="00BA0A36"/>
    <w:rsid w:val="00BA1358"/>
    <w:rsid w:val="00BA3664"/>
    <w:rsid w:val="00BA3EC5"/>
    <w:rsid w:val="00BA456D"/>
    <w:rsid w:val="00BA51D9"/>
    <w:rsid w:val="00BB51B3"/>
    <w:rsid w:val="00BB5DFC"/>
    <w:rsid w:val="00BC372F"/>
    <w:rsid w:val="00BC6DE4"/>
    <w:rsid w:val="00BC71EF"/>
    <w:rsid w:val="00BC7E86"/>
    <w:rsid w:val="00BD13D7"/>
    <w:rsid w:val="00BD279D"/>
    <w:rsid w:val="00BD3C5F"/>
    <w:rsid w:val="00BD6BB8"/>
    <w:rsid w:val="00BE6CE6"/>
    <w:rsid w:val="00BF0D27"/>
    <w:rsid w:val="00BF4D49"/>
    <w:rsid w:val="00BF766E"/>
    <w:rsid w:val="00C058C4"/>
    <w:rsid w:val="00C07BEA"/>
    <w:rsid w:val="00C07CC3"/>
    <w:rsid w:val="00C11FC2"/>
    <w:rsid w:val="00C13A50"/>
    <w:rsid w:val="00C1635B"/>
    <w:rsid w:val="00C16453"/>
    <w:rsid w:val="00C17149"/>
    <w:rsid w:val="00C17945"/>
    <w:rsid w:val="00C216F4"/>
    <w:rsid w:val="00C222F1"/>
    <w:rsid w:val="00C272BE"/>
    <w:rsid w:val="00C31965"/>
    <w:rsid w:val="00C32454"/>
    <w:rsid w:val="00C370BB"/>
    <w:rsid w:val="00C40A14"/>
    <w:rsid w:val="00C45E6A"/>
    <w:rsid w:val="00C51773"/>
    <w:rsid w:val="00C5227A"/>
    <w:rsid w:val="00C57257"/>
    <w:rsid w:val="00C61F70"/>
    <w:rsid w:val="00C620CE"/>
    <w:rsid w:val="00C66BA2"/>
    <w:rsid w:val="00C671FD"/>
    <w:rsid w:val="00C67BD7"/>
    <w:rsid w:val="00C8278A"/>
    <w:rsid w:val="00C83812"/>
    <w:rsid w:val="00C94D12"/>
    <w:rsid w:val="00C951EE"/>
    <w:rsid w:val="00C9521F"/>
    <w:rsid w:val="00C95985"/>
    <w:rsid w:val="00C96AD2"/>
    <w:rsid w:val="00C971E9"/>
    <w:rsid w:val="00C9753C"/>
    <w:rsid w:val="00CB2D8B"/>
    <w:rsid w:val="00CB4963"/>
    <w:rsid w:val="00CC2DDF"/>
    <w:rsid w:val="00CC345A"/>
    <w:rsid w:val="00CC3BF3"/>
    <w:rsid w:val="00CC4889"/>
    <w:rsid w:val="00CC5026"/>
    <w:rsid w:val="00CC68D0"/>
    <w:rsid w:val="00CD3045"/>
    <w:rsid w:val="00CD6FA6"/>
    <w:rsid w:val="00CD74B3"/>
    <w:rsid w:val="00CE0628"/>
    <w:rsid w:val="00CE41F6"/>
    <w:rsid w:val="00CE63D3"/>
    <w:rsid w:val="00CE6D87"/>
    <w:rsid w:val="00CF0824"/>
    <w:rsid w:val="00CF24E6"/>
    <w:rsid w:val="00D01D88"/>
    <w:rsid w:val="00D020DD"/>
    <w:rsid w:val="00D03F9A"/>
    <w:rsid w:val="00D0440C"/>
    <w:rsid w:val="00D0487E"/>
    <w:rsid w:val="00D05315"/>
    <w:rsid w:val="00D06D51"/>
    <w:rsid w:val="00D06D7D"/>
    <w:rsid w:val="00D07BF8"/>
    <w:rsid w:val="00D15355"/>
    <w:rsid w:val="00D15E91"/>
    <w:rsid w:val="00D1720C"/>
    <w:rsid w:val="00D24991"/>
    <w:rsid w:val="00D329DB"/>
    <w:rsid w:val="00D343D5"/>
    <w:rsid w:val="00D365C6"/>
    <w:rsid w:val="00D40ACB"/>
    <w:rsid w:val="00D46320"/>
    <w:rsid w:val="00D46B48"/>
    <w:rsid w:val="00D50118"/>
    <w:rsid w:val="00D50255"/>
    <w:rsid w:val="00D51020"/>
    <w:rsid w:val="00D51413"/>
    <w:rsid w:val="00D543A8"/>
    <w:rsid w:val="00D553CB"/>
    <w:rsid w:val="00D5569D"/>
    <w:rsid w:val="00D60532"/>
    <w:rsid w:val="00D61830"/>
    <w:rsid w:val="00D66520"/>
    <w:rsid w:val="00D67543"/>
    <w:rsid w:val="00D72379"/>
    <w:rsid w:val="00D73630"/>
    <w:rsid w:val="00D764AA"/>
    <w:rsid w:val="00D8586C"/>
    <w:rsid w:val="00D87EF3"/>
    <w:rsid w:val="00D90121"/>
    <w:rsid w:val="00D94521"/>
    <w:rsid w:val="00D94C21"/>
    <w:rsid w:val="00D95D98"/>
    <w:rsid w:val="00D97C98"/>
    <w:rsid w:val="00DA2D60"/>
    <w:rsid w:val="00DA4EEE"/>
    <w:rsid w:val="00DA63DE"/>
    <w:rsid w:val="00DA68FE"/>
    <w:rsid w:val="00DB25FD"/>
    <w:rsid w:val="00DB3506"/>
    <w:rsid w:val="00DB354F"/>
    <w:rsid w:val="00DB3D43"/>
    <w:rsid w:val="00DC0D65"/>
    <w:rsid w:val="00DC332C"/>
    <w:rsid w:val="00DD1434"/>
    <w:rsid w:val="00DD5160"/>
    <w:rsid w:val="00DD66DB"/>
    <w:rsid w:val="00DD7734"/>
    <w:rsid w:val="00DE0AF7"/>
    <w:rsid w:val="00DE34CF"/>
    <w:rsid w:val="00DE6D2F"/>
    <w:rsid w:val="00DF0E5F"/>
    <w:rsid w:val="00DF393B"/>
    <w:rsid w:val="00DF3C87"/>
    <w:rsid w:val="00DF501B"/>
    <w:rsid w:val="00E06B21"/>
    <w:rsid w:val="00E102EB"/>
    <w:rsid w:val="00E10380"/>
    <w:rsid w:val="00E106A3"/>
    <w:rsid w:val="00E13F3D"/>
    <w:rsid w:val="00E24768"/>
    <w:rsid w:val="00E34898"/>
    <w:rsid w:val="00E4094D"/>
    <w:rsid w:val="00E4233B"/>
    <w:rsid w:val="00E55E29"/>
    <w:rsid w:val="00E57164"/>
    <w:rsid w:val="00E60F7E"/>
    <w:rsid w:val="00E661D3"/>
    <w:rsid w:val="00E71D6F"/>
    <w:rsid w:val="00E747CA"/>
    <w:rsid w:val="00E775B8"/>
    <w:rsid w:val="00E8155A"/>
    <w:rsid w:val="00E81C90"/>
    <w:rsid w:val="00E81CAB"/>
    <w:rsid w:val="00E83F6C"/>
    <w:rsid w:val="00E86F74"/>
    <w:rsid w:val="00E9097A"/>
    <w:rsid w:val="00E9097F"/>
    <w:rsid w:val="00EA4C5B"/>
    <w:rsid w:val="00EA7938"/>
    <w:rsid w:val="00EB09B7"/>
    <w:rsid w:val="00EB541C"/>
    <w:rsid w:val="00EB6A1D"/>
    <w:rsid w:val="00EC06F2"/>
    <w:rsid w:val="00ED1EC9"/>
    <w:rsid w:val="00ED2528"/>
    <w:rsid w:val="00EE1793"/>
    <w:rsid w:val="00EE7D7C"/>
    <w:rsid w:val="00EF4998"/>
    <w:rsid w:val="00F01282"/>
    <w:rsid w:val="00F0358C"/>
    <w:rsid w:val="00F03CC0"/>
    <w:rsid w:val="00F1222D"/>
    <w:rsid w:val="00F12556"/>
    <w:rsid w:val="00F2537C"/>
    <w:rsid w:val="00F25D98"/>
    <w:rsid w:val="00F300FB"/>
    <w:rsid w:val="00F30354"/>
    <w:rsid w:val="00F32E97"/>
    <w:rsid w:val="00F36352"/>
    <w:rsid w:val="00F41742"/>
    <w:rsid w:val="00F42B62"/>
    <w:rsid w:val="00F46681"/>
    <w:rsid w:val="00F468DC"/>
    <w:rsid w:val="00F46900"/>
    <w:rsid w:val="00F50AE9"/>
    <w:rsid w:val="00F53E22"/>
    <w:rsid w:val="00F603CC"/>
    <w:rsid w:val="00F636B8"/>
    <w:rsid w:val="00F71125"/>
    <w:rsid w:val="00F75F0D"/>
    <w:rsid w:val="00F84920"/>
    <w:rsid w:val="00F94801"/>
    <w:rsid w:val="00F965AB"/>
    <w:rsid w:val="00FA01D7"/>
    <w:rsid w:val="00FA1507"/>
    <w:rsid w:val="00FA207C"/>
    <w:rsid w:val="00FA4265"/>
    <w:rsid w:val="00FA6C69"/>
    <w:rsid w:val="00FB6386"/>
    <w:rsid w:val="00FB7B02"/>
    <w:rsid w:val="00FC063E"/>
    <w:rsid w:val="00FC1E5D"/>
    <w:rsid w:val="00FC307A"/>
    <w:rsid w:val="00FC6663"/>
    <w:rsid w:val="00FD2AFF"/>
    <w:rsid w:val="00FD3AC6"/>
    <w:rsid w:val="00FD5DA5"/>
    <w:rsid w:val="00FD6052"/>
    <w:rsid w:val="00FE16F9"/>
    <w:rsid w:val="00FE50CA"/>
    <w:rsid w:val="00FE53B6"/>
    <w:rsid w:val="00FE5EC6"/>
    <w:rsid w:val="00FE7AE3"/>
    <w:rsid w:val="00FF16F9"/>
    <w:rsid w:val="00FF1C62"/>
    <w:rsid w:val="00FF1D40"/>
    <w:rsid w:val="00FF1D57"/>
    <w:rsid w:val="00FF43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iPriority="99" w:unhideWhenUsed="1"/>
    <w:lsdException w:name="List Bullet" w:semiHidden="1" w:uiPriority="99" w:unhideWhenUsed="1"/>
    <w:lsdException w:name="List Number" w:uiPriority="99"/>
    <w:lsdException w:name="List 2" w:semiHidden="1" w:uiPriority="99" w:unhideWhenUsed="1"/>
    <w:lsdException w:name="List 3" w:semiHidden="1" w:uiPriority="99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nhideWhenUsed="1"/>
    <w:lsdException w:name="List Bullet 5" w:semiHidden="1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4">
    <w:name w:val="Normal"/>
    <w:qFormat/>
    <w:rsid w:val="0040695B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 Char1,Char1"/>
    <w:next w:val="a4"/>
    <w:link w:val="10"/>
    <w:uiPriority w:val="9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4"/>
    <w:link w:val="20"/>
    <w:uiPriority w:val="9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4"/>
    <w:link w:val="31"/>
    <w:uiPriority w:val="9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0"/>
    <w:next w:val="a4"/>
    <w:link w:val="40"/>
    <w:uiPriority w:val="9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"/>
    <w:next w:val="a4"/>
    <w:link w:val="51"/>
    <w:uiPriority w:val="9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4"/>
    <w:link w:val="60"/>
    <w:uiPriority w:val="9"/>
    <w:qFormat/>
    <w:rsid w:val="000B7FED"/>
    <w:pPr>
      <w:outlineLvl w:val="5"/>
    </w:pPr>
  </w:style>
  <w:style w:type="paragraph" w:styleId="7">
    <w:name w:val="heading 7"/>
    <w:basedOn w:val="H6"/>
    <w:next w:val="a4"/>
    <w:link w:val="70"/>
    <w:uiPriority w:val="9"/>
    <w:qFormat/>
    <w:rsid w:val="000B7FED"/>
    <w:pPr>
      <w:outlineLvl w:val="6"/>
    </w:pPr>
  </w:style>
  <w:style w:type="paragraph" w:styleId="8">
    <w:name w:val="heading 8"/>
    <w:basedOn w:val="1"/>
    <w:next w:val="a4"/>
    <w:link w:val="80"/>
    <w:uiPriority w:val="9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4"/>
    <w:link w:val="90"/>
    <w:uiPriority w:val="9"/>
    <w:qFormat/>
    <w:rsid w:val="000B7FED"/>
    <w:pPr>
      <w:outlineLvl w:val="8"/>
    </w:pPr>
  </w:style>
  <w:style w:type="character" w:default="1" w:styleId="a5">
    <w:name w:val="Default Paragraph Font"/>
    <w:uiPriority w:val="1"/>
    <w:semiHidden/>
    <w:unhideWhenUsed/>
  </w:style>
  <w:style w:type="table" w:default="1" w:styleId="a6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character" w:customStyle="1" w:styleId="10">
    <w:name w:val="标题 1 字符"/>
    <w:aliases w:val=" Char1 字符,Char1 字符"/>
    <w:basedOn w:val="a5"/>
    <w:link w:val="1"/>
    <w:uiPriority w:val="9"/>
    <w:rsid w:val="00E81C90"/>
    <w:rPr>
      <w:rFonts w:ascii="Arial" w:hAnsi="Arial"/>
      <w:sz w:val="36"/>
      <w:lang w:val="en-GB" w:eastAsia="en-US"/>
    </w:rPr>
  </w:style>
  <w:style w:type="character" w:customStyle="1" w:styleId="20">
    <w:name w:val="标题 2 字符"/>
    <w:aliases w:val="H2 字符,h2 字符,2nd level 字符,†berschrift 2 字符,õberschrift 2 字符,UNDERRUBRIK 1-2 字符"/>
    <w:basedOn w:val="a5"/>
    <w:link w:val="2"/>
    <w:uiPriority w:val="9"/>
    <w:rsid w:val="00E81C90"/>
    <w:rPr>
      <w:rFonts w:ascii="Arial" w:hAnsi="Arial"/>
      <w:sz w:val="32"/>
      <w:lang w:val="en-GB" w:eastAsia="en-US"/>
    </w:rPr>
  </w:style>
  <w:style w:type="character" w:customStyle="1" w:styleId="31">
    <w:name w:val="标题 3 字符"/>
    <w:aliases w:val="h3 字符"/>
    <w:basedOn w:val="a5"/>
    <w:link w:val="30"/>
    <w:uiPriority w:val="9"/>
    <w:rsid w:val="00E81C90"/>
    <w:rPr>
      <w:rFonts w:ascii="Arial" w:hAnsi="Arial"/>
      <w:sz w:val="28"/>
      <w:lang w:val="en-GB" w:eastAsia="en-US"/>
    </w:rPr>
  </w:style>
  <w:style w:type="character" w:customStyle="1" w:styleId="40">
    <w:name w:val="标题 4 字符"/>
    <w:basedOn w:val="a5"/>
    <w:link w:val="4"/>
    <w:uiPriority w:val="9"/>
    <w:rsid w:val="00E81C90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5"/>
    <w:link w:val="50"/>
    <w:uiPriority w:val="9"/>
    <w:rsid w:val="00E81C90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4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basedOn w:val="a5"/>
    <w:link w:val="6"/>
    <w:uiPriority w:val="9"/>
    <w:rsid w:val="00E81C90"/>
    <w:rPr>
      <w:rFonts w:ascii="Arial" w:hAnsi="Arial"/>
      <w:lang w:val="en-GB" w:eastAsia="en-US"/>
    </w:rPr>
  </w:style>
  <w:style w:type="character" w:customStyle="1" w:styleId="70">
    <w:name w:val="标题 7 字符"/>
    <w:basedOn w:val="a5"/>
    <w:link w:val="7"/>
    <w:uiPriority w:val="9"/>
    <w:rsid w:val="00E81C90"/>
    <w:rPr>
      <w:rFonts w:ascii="Arial" w:hAnsi="Arial"/>
      <w:lang w:val="en-GB" w:eastAsia="en-US"/>
    </w:rPr>
  </w:style>
  <w:style w:type="character" w:customStyle="1" w:styleId="80">
    <w:name w:val="标题 8 字符"/>
    <w:basedOn w:val="a5"/>
    <w:link w:val="8"/>
    <w:uiPriority w:val="9"/>
    <w:rsid w:val="00E81C90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5"/>
    <w:link w:val="9"/>
    <w:uiPriority w:val="9"/>
    <w:rsid w:val="00E81C90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4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4"/>
    <w:rsid w:val="000B7FED"/>
    <w:pPr>
      <w:outlineLvl w:val="9"/>
    </w:pPr>
  </w:style>
  <w:style w:type="paragraph" w:styleId="22">
    <w:name w:val="List Number 2"/>
    <w:basedOn w:val="a3"/>
    <w:uiPriority w:val="99"/>
    <w:rsid w:val="000B7FED"/>
    <w:pPr>
      <w:ind w:left="851"/>
    </w:pPr>
  </w:style>
  <w:style w:type="paragraph" w:styleId="a3">
    <w:name w:val="List Number"/>
    <w:basedOn w:val="a1"/>
    <w:uiPriority w:val="99"/>
    <w:rsid w:val="000B7FED"/>
  </w:style>
  <w:style w:type="paragraph" w:styleId="a1">
    <w:name w:val="List"/>
    <w:basedOn w:val="a4"/>
    <w:uiPriority w:val="99"/>
    <w:rsid w:val="000B7FED"/>
    <w:pPr>
      <w:ind w:left="568" w:hanging="284"/>
    </w:pPr>
  </w:style>
  <w:style w:type="paragraph" w:styleId="a0">
    <w:name w:val="header"/>
    <w:aliases w:val="header odd,header,header odd1,header odd2,header odd3,header odd4,header odd5,header odd6"/>
    <w:link w:val="a2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2">
    <w:name w:val="页眉 字符"/>
    <w:aliases w:val="header odd 字符,header 字符,header odd1 字符,header odd2 字符,header odd3 字符,header odd4 字符,header odd5 字符,header odd6 字符"/>
    <w:link w:val="a0"/>
    <w:uiPriority w:val="99"/>
    <w:rsid w:val="004A52C6"/>
    <w:rPr>
      <w:rFonts w:ascii="Arial" w:hAnsi="Arial"/>
      <w:b/>
      <w:noProof/>
      <w:sz w:val="18"/>
      <w:lang w:val="en-GB" w:eastAsia="en-US"/>
    </w:rPr>
  </w:style>
  <w:style w:type="character" w:styleId="a">
    <w:name w:val="footnote reference"/>
    <w:rsid w:val="000B7FED"/>
    <w:rPr>
      <w:b/>
      <w:position w:val="6"/>
      <w:sz w:val="16"/>
    </w:rPr>
  </w:style>
  <w:style w:type="paragraph" w:styleId="a8">
    <w:name w:val="footnote text"/>
    <w:basedOn w:val="a4"/>
    <w:link w:val="a9"/>
    <w:rsid w:val="000B7FED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basedOn w:val="a5"/>
    <w:link w:val="a8"/>
    <w:rsid w:val="00E81C90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a4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1E5DE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87656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1E5DEE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4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5D050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5D0506"/>
    <w:rPr>
      <w:rFonts w:ascii="Arial" w:hAnsi="Arial"/>
      <w:b/>
      <w:lang w:val="en-GB" w:eastAsia="en-US"/>
    </w:rPr>
  </w:style>
  <w:style w:type="paragraph" w:customStyle="1" w:styleId="NO">
    <w:name w:val="NO"/>
    <w:basedOn w:val="a4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locked/>
    <w:rsid w:val="00C9521F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4"/>
    <w:link w:val="EXChar"/>
    <w:qFormat/>
    <w:rsid w:val="000B7FED"/>
    <w:pPr>
      <w:keepLines/>
      <w:ind w:left="1702" w:hanging="1418"/>
    </w:pPr>
  </w:style>
  <w:style w:type="character" w:customStyle="1" w:styleId="EXChar">
    <w:name w:val="EX Char"/>
    <w:link w:val="EX"/>
    <w:locked/>
    <w:rsid w:val="00E81C90"/>
    <w:rPr>
      <w:rFonts w:ascii="Times New Roman" w:hAnsi="Times New Roman"/>
      <w:lang w:val="en-GB" w:eastAsia="en-US"/>
    </w:rPr>
  </w:style>
  <w:style w:type="paragraph" w:customStyle="1" w:styleId="FP">
    <w:name w:val="FP"/>
    <w:basedOn w:val="a4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4"/>
    <w:uiPriority w:val="39"/>
    <w:rsid w:val="000B7FED"/>
    <w:pPr>
      <w:ind w:left="1985" w:hanging="1985"/>
    </w:pPr>
  </w:style>
  <w:style w:type="paragraph" w:styleId="TOC7">
    <w:name w:val="toc 7"/>
    <w:basedOn w:val="TOC6"/>
    <w:next w:val="a4"/>
    <w:uiPriority w:val="39"/>
    <w:rsid w:val="000B7FED"/>
    <w:pPr>
      <w:ind w:left="2268" w:hanging="2268"/>
    </w:pPr>
  </w:style>
  <w:style w:type="paragraph" w:styleId="23">
    <w:name w:val="List Bullet 2"/>
    <w:basedOn w:val="aa"/>
    <w:uiPriority w:val="99"/>
    <w:rsid w:val="000B7FED"/>
    <w:pPr>
      <w:ind w:left="851"/>
    </w:pPr>
  </w:style>
  <w:style w:type="paragraph" w:styleId="aa">
    <w:name w:val="List Bullet"/>
    <w:basedOn w:val="a1"/>
    <w:uiPriority w:val="99"/>
    <w:rsid w:val="000B7FED"/>
  </w:style>
  <w:style w:type="paragraph" w:styleId="32">
    <w:name w:val="List Bullet 3"/>
    <w:basedOn w:val="23"/>
    <w:uiPriority w:val="99"/>
    <w:rsid w:val="000B7FED"/>
    <w:pPr>
      <w:ind w:left="1135"/>
    </w:pPr>
  </w:style>
  <w:style w:type="paragraph" w:customStyle="1" w:styleId="EQ">
    <w:name w:val="EQ"/>
    <w:basedOn w:val="a4"/>
    <w:next w:val="a4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uiPriority w:val="1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9B4147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1"/>
    <w:uiPriority w:val="9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uiPriority w:val="99"/>
    <w:rsid w:val="000B7FED"/>
    <w:pPr>
      <w:ind w:left="1135"/>
    </w:pPr>
  </w:style>
  <w:style w:type="paragraph" w:styleId="41">
    <w:name w:val="List 4"/>
    <w:basedOn w:val="33"/>
    <w:rsid w:val="000B7FED"/>
    <w:pPr>
      <w:ind w:left="1418"/>
    </w:pPr>
  </w:style>
  <w:style w:type="paragraph" w:styleId="52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link w:val="EditorsNote"/>
    <w:locked/>
    <w:rsid w:val="00876569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2"/>
    <w:rsid w:val="000B7FED"/>
    <w:pPr>
      <w:ind w:left="1418"/>
    </w:pPr>
  </w:style>
  <w:style w:type="paragraph" w:styleId="53">
    <w:name w:val="List Bullet 5"/>
    <w:basedOn w:val="42"/>
    <w:rsid w:val="000B7FED"/>
    <w:pPr>
      <w:ind w:left="1702"/>
    </w:pPr>
  </w:style>
  <w:style w:type="paragraph" w:customStyle="1" w:styleId="B1">
    <w:name w:val="B1"/>
    <w:basedOn w:val="a1"/>
    <w:link w:val="B1Char"/>
    <w:qFormat/>
    <w:rsid w:val="000B7FED"/>
  </w:style>
  <w:style w:type="character" w:customStyle="1" w:styleId="B1Char">
    <w:name w:val="B1 Char"/>
    <w:link w:val="B1"/>
    <w:qFormat/>
    <w:locked/>
    <w:rsid w:val="005D0506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locked/>
    <w:rsid w:val="00876569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0"/>
    <w:link w:val="ac"/>
    <w:uiPriority w:val="99"/>
    <w:rsid w:val="000B7FED"/>
    <w:pPr>
      <w:jc w:val="center"/>
    </w:pPr>
    <w:rPr>
      <w:i/>
    </w:rPr>
  </w:style>
  <w:style w:type="character" w:customStyle="1" w:styleId="ac">
    <w:name w:val="页脚 字符"/>
    <w:basedOn w:val="a5"/>
    <w:link w:val="ab"/>
    <w:uiPriority w:val="99"/>
    <w:rsid w:val="00E81C90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qFormat/>
    <w:rsid w:val="000B7FED"/>
    <w:rPr>
      <w:sz w:val="16"/>
    </w:rPr>
  </w:style>
  <w:style w:type="paragraph" w:styleId="af">
    <w:name w:val="annotation text"/>
    <w:basedOn w:val="a4"/>
    <w:link w:val="af0"/>
    <w:qFormat/>
    <w:rsid w:val="000B7FED"/>
  </w:style>
  <w:style w:type="character" w:customStyle="1" w:styleId="af0">
    <w:name w:val="批注文字 字符"/>
    <w:basedOn w:val="a5"/>
    <w:link w:val="af"/>
    <w:qFormat/>
    <w:rsid w:val="00E81C90"/>
    <w:rPr>
      <w:rFonts w:ascii="Times New Roman" w:hAnsi="Times New Roman"/>
      <w:lang w:val="en-GB" w:eastAsia="en-US"/>
    </w:rPr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4"/>
    <w:link w:val="af3"/>
    <w:rsid w:val="000B7FED"/>
    <w:rPr>
      <w:rFonts w:ascii="Tahoma" w:hAnsi="Tahoma" w:cs="Tahoma"/>
      <w:sz w:val="16"/>
      <w:szCs w:val="16"/>
    </w:rPr>
  </w:style>
  <w:style w:type="character" w:customStyle="1" w:styleId="af3">
    <w:name w:val="批注框文本 字符"/>
    <w:basedOn w:val="a5"/>
    <w:link w:val="af2"/>
    <w:rsid w:val="00E81C90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character" w:customStyle="1" w:styleId="af5">
    <w:name w:val="批注主题 字符"/>
    <w:link w:val="af4"/>
    <w:rsid w:val="00876569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4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7">
    <w:name w:val="文档结构图 字符"/>
    <w:basedOn w:val="a5"/>
    <w:link w:val="af6"/>
    <w:rsid w:val="00E81C90"/>
    <w:rPr>
      <w:rFonts w:ascii="Tahoma" w:hAnsi="Tahoma" w:cs="Tahoma"/>
      <w:shd w:val="clear" w:color="auto" w:fill="000080"/>
      <w:lang w:val="en-GB" w:eastAsia="en-US"/>
    </w:rPr>
  </w:style>
  <w:style w:type="character" w:styleId="af8">
    <w:name w:val="Emphasis"/>
    <w:uiPriority w:val="20"/>
    <w:qFormat/>
    <w:rsid w:val="00E81C90"/>
    <w:rPr>
      <w:i/>
      <w:iCs w:val="0"/>
    </w:rPr>
  </w:style>
  <w:style w:type="character" w:styleId="af9">
    <w:name w:val="Strong"/>
    <w:uiPriority w:val="22"/>
    <w:qFormat/>
    <w:rsid w:val="00E81C90"/>
    <w:rPr>
      <w:b/>
      <w:bCs w:val="0"/>
    </w:rPr>
  </w:style>
  <w:style w:type="character" w:customStyle="1" w:styleId="afa">
    <w:name w:val="正文文本 字符"/>
    <w:basedOn w:val="a5"/>
    <w:link w:val="afb"/>
    <w:uiPriority w:val="99"/>
    <w:rsid w:val="00E81C90"/>
    <w:rPr>
      <w:rFonts w:ascii="Times New Roman" w:hAnsi="Times New Roman"/>
      <w:lang w:val="en-GB" w:eastAsia="en-US"/>
    </w:rPr>
  </w:style>
  <w:style w:type="paragraph" w:styleId="afb">
    <w:name w:val="Body Text"/>
    <w:basedOn w:val="a4"/>
    <w:link w:val="afa"/>
    <w:uiPriority w:val="99"/>
    <w:unhideWhenUsed/>
    <w:rsid w:val="00E81C90"/>
    <w:pPr>
      <w:autoSpaceDN w:val="0"/>
    </w:pPr>
  </w:style>
  <w:style w:type="character" w:customStyle="1" w:styleId="afc">
    <w:name w:val="正文文本缩进 字符"/>
    <w:basedOn w:val="a5"/>
    <w:link w:val="afd"/>
    <w:rsid w:val="00E81C90"/>
    <w:rPr>
      <w:rFonts w:ascii="Times New Roman" w:hAnsi="Times New Roman"/>
      <w:sz w:val="22"/>
      <w:lang w:val="en-GB" w:eastAsia="en-US"/>
    </w:rPr>
  </w:style>
  <w:style w:type="paragraph" w:styleId="afd">
    <w:name w:val="Body Text Indent"/>
    <w:basedOn w:val="a4"/>
    <w:link w:val="afc"/>
    <w:unhideWhenUsed/>
    <w:rsid w:val="00E81C90"/>
    <w:pPr>
      <w:widowControl w:val="0"/>
      <w:autoSpaceDN w:val="0"/>
      <w:spacing w:after="0"/>
      <w:ind w:left="-142"/>
    </w:pPr>
    <w:rPr>
      <w:sz w:val="22"/>
    </w:rPr>
  </w:style>
  <w:style w:type="character" w:customStyle="1" w:styleId="25">
    <w:name w:val="正文文本 2 字符"/>
    <w:basedOn w:val="a5"/>
    <w:link w:val="26"/>
    <w:uiPriority w:val="99"/>
    <w:rsid w:val="00E81C90"/>
    <w:rPr>
      <w:rFonts w:ascii="Helvetica" w:hAnsi="Helvetica"/>
      <w:i/>
      <w:lang w:val="en-US" w:eastAsia="en-US"/>
    </w:rPr>
  </w:style>
  <w:style w:type="paragraph" w:styleId="26">
    <w:name w:val="Body Text 2"/>
    <w:basedOn w:val="a4"/>
    <w:link w:val="25"/>
    <w:uiPriority w:val="99"/>
    <w:unhideWhenUsed/>
    <w:rsid w:val="00E81C90"/>
    <w:pPr>
      <w:overflowPunct w:val="0"/>
      <w:autoSpaceDE w:val="0"/>
      <w:autoSpaceDN w:val="0"/>
      <w:adjustRightInd w:val="0"/>
      <w:spacing w:before="120" w:after="0"/>
    </w:pPr>
    <w:rPr>
      <w:rFonts w:ascii="Helvetica" w:hAnsi="Helvetica"/>
      <w:i/>
      <w:lang w:val="en-US"/>
    </w:rPr>
  </w:style>
  <w:style w:type="character" w:customStyle="1" w:styleId="34">
    <w:name w:val="正文文本 3 字符"/>
    <w:basedOn w:val="a5"/>
    <w:link w:val="35"/>
    <w:uiPriority w:val="99"/>
    <w:rsid w:val="00E81C90"/>
    <w:rPr>
      <w:rFonts w:ascii="Helvetica" w:hAnsi="Helvetica"/>
      <w:i/>
      <w:lang w:val="en-US" w:eastAsia="en-US"/>
    </w:rPr>
  </w:style>
  <w:style w:type="paragraph" w:styleId="35">
    <w:name w:val="Body Text 3"/>
    <w:basedOn w:val="a4"/>
    <w:link w:val="34"/>
    <w:uiPriority w:val="99"/>
    <w:unhideWhenUsed/>
    <w:rsid w:val="00E81C90"/>
    <w:pPr>
      <w:overflowPunct w:val="0"/>
      <w:autoSpaceDE w:val="0"/>
      <w:autoSpaceDN w:val="0"/>
      <w:adjustRightInd w:val="0"/>
      <w:spacing w:before="120" w:after="0"/>
    </w:pPr>
    <w:rPr>
      <w:rFonts w:ascii="Helvetica" w:hAnsi="Helvetica"/>
      <w:i/>
      <w:lang w:val="en-US"/>
    </w:rPr>
  </w:style>
  <w:style w:type="character" w:customStyle="1" w:styleId="27">
    <w:name w:val="正文文本缩进 2 字符"/>
    <w:basedOn w:val="a5"/>
    <w:link w:val="28"/>
    <w:rsid w:val="00E81C90"/>
    <w:rPr>
      <w:rFonts w:ascii="Arial" w:hAnsi="Arial"/>
      <w:lang w:val="en-US" w:eastAsia="en-US"/>
    </w:rPr>
  </w:style>
  <w:style w:type="paragraph" w:styleId="28">
    <w:name w:val="Body Text Indent 2"/>
    <w:basedOn w:val="a4"/>
    <w:link w:val="27"/>
    <w:unhideWhenUsed/>
    <w:rsid w:val="00E81C90"/>
    <w:pPr>
      <w:overflowPunct w:val="0"/>
      <w:autoSpaceDE w:val="0"/>
      <w:autoSpaceDN w:val="0"/>
      <w:adjustRightInd w:val="0"/>
      <w:spacing w:before="120" w:after="0"/>
      <w:ind w:left="720" w:hanging="720"/>
    </w:pPr>
    <w:rPr>
      <w:rFonts w:ascii="Arial" w:hAnsi="Arial"/>
      <w:lang w:val="en-US"/>
    </w:rPr>
  </w:style>
  <w:style w:type="character" w:customStyle="1" w:styleId="36">
    <w:name w:val="正文文本缩进 3 字符"/>
    <w:basedOn w:val="a5"/>
    <w:link w:val="37"/>
    <w:rsid w:val="00E81C90"/>
    <w:rPr>
      <w:rFonts w:ascii="Helvetica" w:hAnsi="Helvetica"/>
      <w:lang w:val="en-US" w:eastAsia="en-US"/>
    </w:rPr>
  </w:style>
  <w:style w:type="paragraph" w:styleId="37">
    <w:name w:val="Body Text Indent 3"/>
    <w:basedOn w:val="a4"/>
    <w:link w:val="36"/>
    <w:unhideWhenUsed/>
    <w:rsid w:val="00E81C90"/>
    <w:pPr>
      <w:overflowPunct w:val="0"/>
      <w:autoSpaceDE w:val="0"/>
      <w:autoSpaceDN w:val="0"/>
      <w:adjustRightInd w:val="0"/>
      <w:spacing w:before="120" w:after="0"/>
      <w:ind w:left="360"/>
    </w:pPr>
    <w:rPr>
      <w:rFonts w:ascii="Helvetica" w:hAnsi="Helvetica"/>
      <w:lang w:val="en-US"/>
    </w:rPr>
  </w:style>
  <w:style w:type="character" w:customStyle="1" w:styleId="afe">
    <w:name w:val="纯文本 字符"/>
    <w:basedOn w:val="a5"/>
    <w:link w:val="aff"/>
    <w:uiPriority w:val="99"/>
    <w:rsid w:val="00E81C90"/>
    <w:rPr>
      <w:rFonts w:ascii="Courier New" w:hAnsi="Courier New"/>
      <w:lang w:val="nb-NO" w:eastAsia="en-US"/>
    </w:rPr>
  </w:style>
  <w:style w:type="paragraph" w:styleId="aff">
    <w:name w:val="Plain Text"/>
    <w:basedOn w:val="a4"/>
    <w:link w:val="afe"/>
    <w:uiPriority w:val="99"/>
    <w:unhideWhenUsed/>
    <w:rsid w:val="00E81C90"/>
    <w:pPr>
      <w:autoSpaceDN w:val="0"/>
    </w:pPr>
    <w:rPr>
      <w:rFonts w:ascii="Courier New" w:hAnsi="Courier New"/>
      <w:lang w:val="nb-NO"/>
    </w:rPr>
  </w:style>
  <w:style w:type="paragraph" w:styleId="aff0">
    <w:name w:val="List Paragraph"/>
    <w:basedOn w:val="a4"/>
    <w:link w:val="aff1"/>
    <w:uiPriority w:val="34"/>
    <w:qFormat/>
    <w:rsid w:val="00E81C90"/>
    <w:pPr>
      <w:autoSpaceDN w:val="0"/>
      <w:ind w:firstLineChars="200" w:firstLine="420"/>
    </w:pPr>
    <w:rPr>
      <w:rFonts w:eastAsia="宋体"/>
    </w:rPr>
  </w:style>
  <w:style w:type="character" w:customStyle="1" w:styleId="aff1">
    <w:name w:val="列表段落 字符"/>
    <w:link w:val="aff0"/>
    <w:uiPriority w:val="34"/>
    <w:locked/>
    <w:rsid w:val="0040695B"/>
    <w:rPr>
      <w:rFonts w:ascii="Times New Roman" w:eastAsia="宋体" w:hAnsi="Times New Roman"/>
      <w:lang w:val="en-GB" w:eastAsia="en-US"/>
    </w:rPr>
  </w:style>
  <w:style w:type="paragraph" w:customStyle="1" w:styleId="INDENT1">
    <w:name w:val="INDENT1"/>
    <w:basedOn w:val="a4"/>
    <w:rsid w:val="00E81C90"/>
    <w:pPr>
      <w:autoSpaceDN w:val="0"/>
      <w:ind w:left="851"/>
    </w:pPr>
  </w:style>
  <w:style w:type="paragraph" w:customStyle="1" w:styleId="INDENT2">
    <w:name w:val="INDENT2"/>
    <w:basedOn w:val="a4"/>
    <w:rsid w:val="00E81C90"/>
    <w:pPr>
      <w:autoSpaceDN w:val="0"/>
      <w:ind w:left="1135" w:hanging="284"/>
    </w:pPr>
  </w:style>
  <w:style w:type="paragraph" w:customStyle="1" w:styleId="INDENT3">
    <w:name w:val="INDENT3"/>
    <w:basedOn w:val="a4"/>
    <w:rsid w:val="00E81C90"/>
    <w:pPr>
      <w:autoSpaceDN w:val="0"/>
      <w:ind w:left="1701" w:hanging="567"/>
    </w:pPr>
  </w:style>
  <w:style w:type="paragraph" w:customStyle="1" w:styleId="FigureTitle">
    <w:name w:val="Figure_Title"/>
    <w:basedOn w:val="a4"/>
    <w:next w:val="a4"/>
    <w:rsid w:val="00E81C90"/>
    <w:pPr>
      <w:keepLines/>
      <w:tabs>
        <w:tab w:val="left" w:pos="794"/>
        <w:tab w:val="left" w:pos="1191"/>
        <w:tab w:val="left" w:pos="1588"/>
        <w:tab w:val="left" w:pos="1985"/>
      </w:tabs>
      <w:autoSpaceDN w:val="0"/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4"/>
    <w:rsid w:val="00E81C90"/>
    <w:pPr>
      <w:keepNext/>
      <w:keepLines/>
      <w:autoSpaceDN w:val="0"/>
    </w:pPr>
    <w:rPr>
      <w:b/>
    </w:rPr>
  </w:style>
  <w:style w:type="paragraph" w:customStyle="1" w:styleId="enumlev2">
    <w:name w:val="enumlev2"/>
    <w:basedOn w:val="a4"/>
    <w:rsid w:val="00E81C90"/>
    <w:pPr>
      <w:tabs>
        <w:tab w:val="left" w:pos="794"/>
        <w:tab w:val="left" w:pos="1191"/>
        <w:tab w:val="left" w:pos="1588"/>
        <w:tab w:val="left" w:pos="1985"/>
      </w:tabs>
      <w:autoSpaceDN w:val="0"/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4"/>
    <w:rsid w:val="00E81C90"/>
    <w:pPr>
      <w:keepNext/>
      <w:keepLines/>
      <w:autoSpaceDN w:val="0"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rsid w:val="00E81C90"/>
    <w:pPr>
      <w:autoSpaceDN w:val="0"/>
    </w:pPr>
    <w:rPr>
      <w:rFonts w:cs="Arial"/>
      <w:lang w:val="fr-FR"/>
    </w:rPr>
  </w:style>
  <w:style w:type="paragraph" w:customStyle="1" w:styleId="Guidance">
    <w:name w:val="Guidance"/>
    <w:basedOn w:val="a4"/>
    <w:rsid w:val="00E81C90"/>
    <w:pPr>
      <w:autoSpaceDN w:val="0"/>
    </w:pPr>
    <w:rPr>
      <w:i/>
      <w:color w:val="0000FF"/>
    </w:rPr>
  </w:style>
  <w:style w:type="paragraph" w:customStyle="1" w:styleId="Frontcover">
    <w:name w:val="Front_cover"/>
    <w:rsid w:val="00E81C90"/>
    <w:pPr>
      <w:autoSpaceDN w:val="0"/>
    </w:pPr>
    <w:rPr>
      <w:rFonts w:ascii="Arial" w:hAnsi="Arial"/>
      <w:lang w:val="en-GB" w:eastAsia="en-US"/>
    </w:rPr>
  </w:style>
  <w:style w:type="paragraph" w:customStyle="1" w:styleId="Lista2">
    <w:name w:val="Lista 2"/>
    <w:basedOn w:val="a4"/>
    <w:rsid w:val="00E81C90"/>
    <w:pPr>
      <w:numPr>
        <w:numId w:val="1"/>
      </w:numPr>
      <w:tabs>
        <w:tab w:val="left" w:pos="2058"/>
      </w:tabs>
      <w:overflowPunct w:val="0"/>
      <w:autoSpaceDE w:val="0"/>
      <w:autoSpaceDN w:val="0"/>
      <w:adjustRightInd w:val="0"/>
      <w:spacing w:after="120"/>
    </w:pPr>
    <w:rPr>
      <w:sz w:val="24"/>
    </w:rPr>
  </w:style>
  <w:style w:type="paragraph" w:customStyle="1" w:styleId="List1">
    <w:name w:val="List 1"/>
    <w:basedOn w:val="a4"/>
    <w:rsid w:val="00E81C90"/>
    <w:pPr>
      <w:overflowPunct w:val="0"/>
      <w:autoSpaceDE w:val="0"/>
      <w:autoSpaceDN w:val="0"/>
      <w:adjustRightInd w:val="0"/>
      <w:spacing w:after="120"/>
      <w:ind w:left="2410" w:hanging="1559"/>
    </w:pPr>
    <w:rPr>
      <w:sz w:val="24"/>
    </w:rPr>
  </w:style>
  <w:style w:type="paragraph" w:customStyle="1" w:styleId="List11">
    <w:name w:val="List 1.1"/>
    <w:basedOn w:val="a4"/>
    <w:rsid w:val="00E81C90"/>
    <w:pPr>
      <w:tabs>
        <w:tab w:val="left" w:pos="2041"/>
      </w:tabs>
      <w:overflowPunct w:val="0"/>
      <w:autoSpaceDE w:val="0"/>
      <w:autoSpaceDN w:val="0"/>
      <w:adjustRightInd w:val="0"/>
      <w:spacing w:after="120"/>
      <w:ind w:left="567" w:hanging="283"/>
    </w:pPr>
    <w:rPr>
      <w:sz w:val="24"/>
    </w:rPr>
  </w:style>
  <w:style w:type="paragraph" w:customStyle="1" w:styleId="List21">
    <w:name w:val="List 2.1"/>
    <w:basedOn w:val="List11"/>
    <w:rsid w:val="00E81C90"/>
    <w:pPr>
      <w:numPr>
        <w:ilvl w:val="1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E81C90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E81C90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E81C90"/>
    <w:pPr>
      <w:numPr>
        <w:ilvl w:val="0"/>
        <w:numId w:val="2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a4"/>
    <w:rsid w:val="00E81C90"/>
    <w:pPr>
      <w:numPr>
        <w:numId w:val="3"/>
      </w:numPr>
      <w:overflowPunct w:val="0"/>
      <w:autoSpaceDE w:val="0"/>
      <w:autoSpaceDN w:val="0"/>
      <w:adjustRightInd w:val="0"/>
      <w:spacing w:before="120" w:after="0"/>
    </w:pPr>
    <w:rPr>
      <w:rFonts w:ascii="Helvetica" w:hAnsi="Helvetica"/>
      <w:lang w:val="en-US"/>
    </w:rPr>
  </w:style>
  <w:style w:type="paragraph" w:customStyle="1" w:styleId="code">
    <w:name w:val="code"/>
    <w:basedOn w:val="a4"/>
    <w:rsid w:val="00E81C90"/>
    <w:pPr>
      <w:overflowPunct w:val="0"/>
      <w:autoSpaceDE w:val="0"/>
      <w:autoSpaceDN w:val="0"/>
      <w:adjustRightInd w:val="0"/>
      <w:spacing w:after="0"/>
    </w:pPr>
    <w:rPr>
      <w:rFonts w:ascii="Courier New" w:hAnsi="Courier New"/>
      <w:noProof/>
    </w:rPr>
  </w:style>
  <w:style w:type="paragraph" w:customStyle="1" w:styleId="ASN1Cont">
    <w:name w:val="ASN.1 Cont."/>
    <w:basedOn w:val="ASN1"/>
    <w:rsid w:val="00E81C90"/>
    <w:pPr>
      <w:spacing w:before="0"/>
      <w:jc w:val="left"/>
    </w:pPr>
  </w:style>
  <w:style w:type="paragraph" w:customStyle="1" w:styleId="ASN1">
    <w:name w:val="ASN.1"/>
    <w:basedOn w:val="a4"/>
    <w:next w:val="ASN1Cont"/>
    <w:rsid w:val="00E81C9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</w:pPr>
    <w:rPr>
      <w:rFonts w:ascii="Helvetica" w:hAnsi="Helvetica"/>
      <w:b/>
      <w:sz w:val="18"/>
    </w:rPr>
  </w:style>
  <w:style w:type="paragraph" w:customStyle="1" w:styleId="listbullettight">
    <w:name w:val="list bullet tight"/>
    <w:basedOn w:val="cpde"/>
    <w:rsid w:val="00E81C90"/>
    <w:pPr>
      <w:numPr>
        <w:numId w:val="4"/>
      </w:numPr>
      <w:overflowPunct/>
      <w:autoSpaceDE/>
      <w:adjustRightInd/>
    </w:pPr>
  </w:style>
  <w:style w:type="paragraph" w:customStyle="1" w:styleId="nornal">
    <w:name w:val="nornal"/>
    <w:basedOn w:val="cpde"/>
    <w:rsid w:val="00E81C90"/>
    <w:pPr>
      <w:numPr>
        <w:numId w:val="5"/>
      </w:numPr>
      <w:overflowPunct/>
      <w:autoSpaceDE/>
      <w:adjustRightInd/>
    </w:pPr>
  </w:style>
  <w:style w:type="paragraph" w:customStyle="1" w:styleId="enumlev1">
    <w:name w:val="enumlev1"/>
    <w:basedOn w:val="a4"/>
    <w:rsid w:val="00E81C9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</w:pPr>
    <w:rPr>
      <w:rFonts w:ascii="Times" w:hAnsi="Times"/>
    </w:rPr>
  </w:style>
  <w:style w:type="paragraph" w:customStyle="1" w:styleId="Figure">
    <w:name w:val="Figure_#"/>
    <w:basedOn w:val="a4"/>
    <w:next w:val="a4"/>
    <w:rsid w:val="00E81C90"/>
    <w:pPr>
      <w:keepNext/>
      <w:overflowPunct w:val="0"/>
      <w:autoSpaceDE w:val="0"/>
      <w:autoSpaceDN w:val="0"/>
      <w:adjustRightInd w:val="0"/>
      <w:spacing w:before="567" w:after="113"/>
      <w:jc w:val="center"/>
    </w:pPr>
    <w:rPr>
      <w:lang w:val="en-US"/>
    </w:rPr>
  </w:style>
  <w:style w:type="paragraph" w:customStyle="1" w:styleId="Buffer">
    <w:name w:val="Buffer"/>
    <w:basedOn w:val="a4"/>
    <w:rsid w:val="00E81C90"/>
    <w:pPr>
      <w:keepNext/>
      <w:overflowPunct w:val="0"/>
      <w:autoSpaceDE w:val="0"/>
      <w:autoSpaceDN w:val="0"/>
      <w:adjustRightInd w:val="0"/>
      <w:spacing w:before="120" w:after="0" w:line="80" w:lineRule="atLeast"/>
    </w:pPr>
    <w:rPr>
      <w:rFonts w:ascii="Helvetica" w:hAnsi="Helvetica"/>
      <w:color w:val="000000"/>
      <w:sz w:val="8"/>
      <w:lang w:val="en-US"/>
    </w:rPr>
  </w:style>
  <w:style w:type="paragraph" w:customStyle="1" w:styleId="12">
    <w:name w:val="题注1"/>
    <w:basedOn w:val="a4"/>
    <w:next w:val="a4"/>
    <w:rsid w:val="00E81C90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</w:pPr>
    <w:rPr>
      <w:rFonts w:ascii="Helvetica" w:hAnsi="Helvetica"/>
    </w:rPr>
  </w:style>
  <w:style w:type="paragraph" w:customStyle="1" w:styleId="listtext1">
    <w:name w:val="list text 1"/>
    <w:basedOn w:val="a4"/>
    <w:rsid w:val="00E81C90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a4"/>
    <w:rsid w:val="00E81C90"/>
    <w:pPr>
      <w:overflowPunct w:val="0"/>
      <w:autoSpaceDE w:val="0"/>
      <w:autoSpaceDN w:val="0"/>
      <w:adjustRightInd w:val="0"/>
      <w:spacing w:before="80" w:after="80"/>
      <w:ind w:left="720" w:right="720" w:hanging="360"/>
    </w:pPr>
    <w:rPr>
      <w:rFonts w:ascii="Helvetica" w:hAnsi="Helvetica"/>
      <w:i/>
      <w:color w:val="000000"/>
      <w:lang w:val="en-US"/>
    </w:rPr>
  </w:style>
  <w:style w:type="paragraph" w:customStyle="1" w:styleId="ASN1ital">
    <w:name w:val="ASN.1 ital"/>
    <w:basedOn w:val="a4"/>
    <w:next w:val="ASN1Cont"/>
    <w:rsid w:val="00E81C9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</w:pPr>
    <w:rPr>
      <w:i/>
      <w:lang w:val="en-US"/>
    </w:rPr>
  </w:style>
  <w:style w:type="paragraph" w:customStyle="1" w:styleId="SourceCode">
    <w:name w:val="Source Code"/>
    <w:basedOn w:val="a4"/>
    <w:rsid w:val="00E81C90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napToGrid w:val="0"/>
      <w:spacing w:after="0"/>
      <w:ind w:left="851"/>
    </w:pPr>
    <w:rPr>
      <w:rFonts w:ascii="Courier New" w:hAnsi="Courier New"/>
      <w:noProof/>
      <w:sz w:val="18"/>
    </w:rPr>
  </w:style>
  <w:style w:type="paragraph" w:customStyle="1" w:styleId="deftexte">
    <w:name w:val="def texte"/>
    <w:basedOn w:val="a4"/>
    <w:rsid w:val="00E81C90"/>
    <w:pPr>
      <w:numPr>
        <w:numId w:val="6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</w:pPr>
    <w:rPr>
      <w:rFonts w:ascii="Times" w:hAnsi="Times"/>
    </w:rPr>
  </w:style>
  <w:style w:type="paragraph" w:customStyle="1" w:styleId="DefinitionList">
    <w:name w:val="Definition List"/>
    <w:basedOn w:val="a4"/>
    <w:next w:val="DefinitionTerm"/>
    <w:rsid w:val="00E81C90"/>
    <w:pPr>
      <w:overflowPunct w:val="0"/>
      <w:autoSpaceDE w:val="0"/>
      <w:autoSpaceDN w:val="0"/>
      <w:adjustRightInd w:val="0"/>
      <w:snapToGrid w:val="0"/>
      <w:spacing w:after="0"/>
      <w:ind w:left="360"/>
    </w:pPr>
    <w:rPr>
      <w:sz w:val="24"/>
      <w:lang w:val="sv-SE"/>
    </w:rPr>
  </w:style>
  <w:style w:type="paragraph" w:customStyle="1" w:styleId="DefinitionTerm">
    <w:name w:val="Definition Term"/>
    <w:basedOn w:val="a4"/>
    <w:next w:val="DefinitionList"/>
    <w:rsid w:val="00E81C90"/>
    <w:pPr>
      <w:overflowPunct w:val="0"/>
      <w:autoSpaceDE w:val="0"/>
      <w:autoSpaceDN w:val="0"/>
      <w:adjustRightInd w:val="0"/>
      <w:snapToGrid w:val="0"/>
      <w:spacing w:after="0"/>
    </w:pPr>
    <w:rPr>
      <w:sz w:val="24"/>
      <w:lang w:val="sv-SE"/>
    </w:rPr>
  </w:style>
  <w:style w:type="paragraph" w:customStyle="1" w:styleId="Blockquote">
    <w:name w:val="Blockquote"/>
    <w:basedOn w:val="a4"/>
    <w:rsid w:val="00E81C90"/>
    <w:pPr>
      <w:overflowPunct w:val="0"/>
      <w:autoSpaceDE w:val="0"/>
      <w:autoSpaceDN w:val="0"/>
      <w:adjustRightInd w:val="0"/>
      <w:snapToGrid w:val="0"/>
      <w:spacing w:before="100" w:after="100"/>
      <w:ind w:left="360" w:right="360"/>
    </w:pPr>
    <w:rPr>
      <w:sz w:val="24"/>
      <w:lang w:val="sv-SE"/>
    </w:rPr>
  </w:style>
  <w:style w:type="paragraph" w:customStyle="1" w:styleId="Style1">
    <w:name w:val="Style1"/>
    <w:basedOn w:val="a4"/>
    <w:rsid w:val="00E81C90"/>
    <w:pPr>
      <w:overflowPunct w:val="0"/>
      <w:autoSpaceDE w:val="0"/>
      <w:autoSpaceDN w:val="0"/>
      <w:adjustRightInd w:val="0"/>
      <w:spacing w:before="120" w:after="0"/>
    </w:pPr>
  </w:style>
  <w:style w:type="paragraph" w:customStyle="1" w:styleId="Bulletlist">
    <w:name w:val="Bullet list"/>
    <w:basedOn w:val="a4"/>
    <w:rsid w:val="00E81C90"/>
    <w:pPr>
      <w:overflowPunct w:val="0"/>
      <w:autoSpaceDE w:val="0"/>
      <w:autoSpaceDN w:val="0"/>
      <w:adjustRightInd w:val="0"/>
      <w:spacing w:before="120" w:after="0"/>
    </w:pPr>
  </w:style>
  <w:style w:type="paragraph" w:customStyle="1" w:styleId="Bullets">
    <w:name w:val="Bullets"/>
    <w:basedOn w:val="a4"/>
    <w:rsid w:val="00E81C90"/>
    <w:pPr>
      <w:keepLines/>
      <w:numPr>
        <w:numId w:val="7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</w:pPr>
    <w:rPr>
      <w:rFonts w:ascii="Arial" w:hAnsi="Arial"/>
      <w:sz w:val="22"/>
    </w:rPr>
  </w:style>
  <w:style w:type="paragraph" w:customStyle="1" w:styleId="mifGrammar">
    <w:name w:val="mifGrammar"/>
    <w:basedOn w:val="a4"/>
    <w:rsid w:val="00E81C90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</w:pPr>
    <w:rPr>
      <w:rFonts w:ascii="Courier New" w:hAnsi="Courier New"/>
      <w:sz w:val="18"/>
      <w:lang w:val="en-US"/>
    </w:rPr>
  </w:style>
  <w:style w:type="paragraph" w:customStyle="1" w:styleId="TableTitle">
    <w:name w:val="Table_Title"/>
    <w:basedOn w:val="a4"/>
    <w:rsid w:val="00E81C90"/>
    <w:pPr>
      <w:autoSpaceDN w:val="0"/>
    </w:pPr>
  </w:style>
  <w:style w:type="paragraph" w:customStyle="1" w:styleId="Table">
    <w:name w:val="Table_#"/>
    <w:basedOn w:val="a4"/>
    <w:next w:val="TableTitle"/>
    <w:rsid w:val="00E81C90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</w:pPr>
    <w:rPr>
      <w:rFonts w:ascii="CG Times" w:hAnsi="CG Times"/>
      <w:sz w:val="18"/>
    </w:rPr>
  </w:style>
  <w:style w:type="paragraph" w:customStyle="1" w:styleId="TableLegend">
    <w:name w:val="Table_Legend"/>
    <w:basedOn w:val="a4"/>
    <w:next w:val="a4"/>
    <w:rsid w:val="00E81C90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</w:pPr>
    <w:rPr>
      <w:rFonts w:ascii="CG Times" w:hAnsi="CG Times"/>
      <w:sz w:val="18"/>
    </w:rPr>
  </w:style>
  <w:style w:type="paragraph" w:customStyle="1" w:styleId="TableFin">
    <w:name w:val="Table_Fin"/>
    <w:basedOn w:val="a4"/>
    <w:next w:val="a4"/>
    <w:rsid w:val="00E81C90"/>
    <w:pPr>
      <w:overflowPunct w:val="0"/>
      <w:autoSpaceDE w:val="0"/>
      <w:autoSpaceDN w:val="0"/>
      <w:adjustRightInd w:val="0"/>
      <w:spacing w:before="284" w:after="0"/>
      <w:jc w:val="both"/>
    </w:pPr>
    <w:rPr>
      <w:rFonts w:ascii="CG Times" w:hAnsi="CG Times"/>
    </w:rPr>
  </w:style>
  <w:style w:type="paragraph" w:customStyle="1" w:styleId="Appendix">
    <w:name w:val="Appendix"/>
    <w:basedOn w:val="1"/>
    <w:next w:val="a4"/>
    <w:rsid w:val="00E81C90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</w:pPr>
    <w:rPr>
      <w:b/>
      <w:kern w:val="28"/>
      <w:sz w:val="28"/>
      <w:lang w:val="en-US"/>
    </w:rPr>
  </w:style>
  <w:style w:type="paragraph" w:customStyle="1" w:styleId="Tablenormal">
    <w:name w:val="Table normal"/>
    <w:basedOn w:val="a4"/>
    <w:rsid w:val="00E81C90"/>
    <w:pPr>
      <w:overflowPunct w:val="0"/>
      <w:autoSpaceDE w:val="0"/>
      <w:autoSpaceDN w:val="0"/>
      <w:adjustRightInd w:val="0"/>
      <w:spacing w:before="60" w:after="60"/>
    </w:pPr>
    <w:rPr>
      <w:rFonts w:ascii="Arial" w:hAnsi="Arial"/>
      <w:sz w:val="16"/>
      <w:lang w:val="en-US"/>
    </w:rPr>
  </w:style>
  <w:style w:type="paragraph" w:customStyle="1" w:styleId="Tablebold">
    <w:name w:val="Table bold"/>
    <w:basedOn w:val="a4"/>
    <w:next w:val="Tablenormal"/>
    <w:rsid w:val="00E81C90"/>
    <w:pPr>
      <w:keepNext/>
      <w:overflowPunct w:val="0"/>
      <w:autoSpaceDE w:val="0"/>
      <w:autoSpaceDN w:val="0"/>
      <w:adjustRightInd w:val="0"/>
      <w:spacing w:before="60" w:after="60"/>
    </w:pPr>
    <w:rPr>
      <w:rFonts w:ascii="Arial" w:hAnsi="Arial"/>
      <w:b/>
      <w:sz w:val="16"/>
      <w:lang w:val="en-US"/>
    </w:rPr>
  </w:style>
  <w:style w:type="paragraph" w:customStyle="1" w:styleId="H1">
    <w:name w:val="H1"/>
    <w:basedOn w:val="a4"/>
    <w:next w:val="a4"/>
    <w:rsid w:val="00E81C90"/>
    <w:pPr>
      <w:keepNext/>
      <w:overflowPunct w:val="0"/>
      <w:autoSpaceDE w:val="0"/>
      <w:autoSpaceDN w:val="0"/>
      <w:adjustRightInd w:val="0"/>
      <w:snapToGrid w:val="0"/>
      <w:spacing w:before="100" w:after="100"/>
      <w:outlineLvl w:val="1"/>
    </w:pPr>
    <w:rPr>
      <w:b/>
      <w:kern w:val="36"/>
      <w:sz w:val="48"/>
      <w:lang w:val="sv-SE"/>
    </w:rPr>
  </w:style>
  <w:style w:type="paragraph" w:customStyle="1" w:styleId="Figure0">
    <w:name w:val="Figure"/>
    <w:basedOn w:val="a4"/>
    <w:next w:val="a4"/>
    <w:rsid w:val="00E81C9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</w:pPr>
    <w:rPr>
      <w:rFonts w:ascii="CG Times" w:hAnsi="CG Times"/>
    </w:rPr>
  </w:style>
  <w:style w:type="paragraph" w:customStyle="1" w:styleId="cdpe">
    <w:name w:val="cdpe"/>
    <w:basedOn w:val="enumlev1"/>
    <w:rsid w:val="00E81C90"/>
  </w:style>
  <w:style w:type="paragraph" w:customStyle="1" w:styleId="I1">
    <w:name w:val="I1"/>
    <w:basedOn w:val="a1"/>
    <w:rsid w:val="00E81C90"/>
    <w:pPr>
      <w:overflowPunct w:val="0"/>
      <w:autoSpaceDE w:val="0"/>
      <w:autoSpaceDN w:val="0"/>
      <w:adjustRightInd w:val="0"/>
    </w:pPr>
  </w:style>
  <w:style w:type="paragraph" w:customStyle="1" w:styleId="I2">
    <w:name w:val="I2"/>
    <w:basedOn w:val="24"/>
    <w:rsid w:val="00E81C90"/>
    <w:pPr>
      <w:overflowPunct w:val="0"/>
      <w:autoSpaceDE w:val="0"/>
      <w:autoSpaceDN w:val="0"/>
      <w:adjustRightInd w:val="0"/>
    </w:pPr>
  </w:style>
  <w:style w:type="paragraph" w:customStyle="1" w:styleId="I3">
    <w:name w:val="I3"/>
    <w:basedOn w:val="33"/>
    <w:rsid w:val="00E81C90"/>
    <w:pPr>
      <w:overflowPunct w:val="0"/>
      <w:autoSpaceDE w:val="0"/>
      <w:autoSpaceDN w:val="0"/>
      <w:adjustRightInd w:val="0"/>
    </w:pPr>
  </w:style>
  <w:style w:type="paragraph" w:customStyle="1" w:styleId="IB3">
    <w:name w:val="IB3"/>
    <w:basedOn w:val="a4"/>
    <w:rsid w:val="00E81C90"/>
    <w:pPr>
      <w:numPr>
        <w:numId w:val="8"/>
      </w:numPr>
      <w:tabs>
        <w:tab w:val="left" w:pos="851"/>
      </w:tabs>
      <w:overflowPunct w:val="0"/>
      <w:autoSpaceDE w:val="0"/>
      <w:autoSpaceDN w:val="0"/>
      <w:adjustRightInd w:val="0"/>
      <w:ind w:left="851" w:hanging="567"/>
    </w:pPr>
  </w:style>
  <w:style w:type="paragraph" w:customStyle="1" w:styleId="IB1">
    <w:name w:val="IB1"/>
    <w:basedOn w:val="a4"/>
    <w:rsid w:val="00E81C90"/>
    <w:pPr>
      <w:numPr>
        <w:numId w:val="9"/>
      </w:numPr>
      <w:tabs>
        <w:tab w:val="left" w:pos="284"/>
      </w:tabs>
      <w:overflowPunct w:val="0"/>
      <w:autoSpaceDE w:val="0"/>
      <w:autoSpaceDN w:val="0"/>
      <w:adjustRightInd w:val="0"/>
    </w:pPr>
  </w:style>
  <w:style w:type="paragraph" w:customStyle="1" w:styleId="IB2">
    <w:name w:val="IB2"/>
    <w:basedOn w:val="a4"/>
    <w:rsid w:val="00E81C90"/>
    <w:pPr>
      <w:numPr>
        <w:numId w:val="10"/>
      </w:numPr>
      <w:tabs>
        <w:tab w:val="left" w:pos="567"/>
      </w:tabs>
      <w:overflowPunct w:val="0"/>
      <w:autoSpaceDE w:val="0"/>
      <w:autoSpaceDN w:val="0"/>
      <w:adjustRightInd w:val="0"/>
      <w:ind w:left="568" w:hanging="284"/>
    </w:pPr>
  </w:style>
  <w:style w:type="paragraph" w:customStyle="1" w:styleId="IBN">
    <w:name w:val="IBN"/>
    <w:basedOn w:val="a4"/>
    <w:rsid w:val="00E81C90"/>
    <w:pPr>
      <w:numPr>
        <w:numId w:val="11"/>
      </w:numPr>
      <w:tabs>
        <w:tab w:val="left" w:pos="567"/>
      </w:tabs>
      <w:overflowPunct w:val="0"/>
      <w:autoSpaceDE w:val="0"/>
      <w:autoSpaceDN w:val="0"/>
      <w:adjustRightInd w:val="0"/>
      <w:ind w:left="568" w:hanging="284"/>
    </w:pPr>
  </w:style>
  <w:style w:type="paragraph" w:customStyle="1" w:styleId="IBL">
    <w:name w:val="IBL"/>
    <w:basedOn w:val="a4"/>
    <w:rsid w:val="00E81C90"/>
    <w:pPr>
      <w:numPr>
        <w:numId w:val="12"/>
      </w:numPr>
      <w:tabs>
        <w:tab w:val="left" w:pos="284"/>
      </w:tabs>
      <w:overflowPunct w:val="0"/>
      <w:autoSpaceDE w:val="0"/>
      <w:autoSpaceDN w:val="0"/>
      <w:adjustRightInd w:val="0"/>
    </w:pPr>
  </w:style>
  <w:style w:type="paragraph" w:customStyle="1" w:styleId="Normalaftertitle">
    <w:name w:val="Normal after title"/>
    <w:basedOn w:val="1"/>
    <w:next w:val="a4"/>
    <w:rsid w:val="00E81C90"/>
    <w:pPr>
      <w:widowControl w:val="0"/>
      <w:numPr>
        <w:numId w:val="13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outlineLvl w:val="9"/>
    </w:pPr>
    <w:rPr>
      <w:rFonts w:ascii="Times" w:hAnsi="Times"/>
      <w:sz w:val="20"/>
      <w:lang w:val="en-US"/>
    </w:rPr>
  </w:style>
  <w:style w:type="paragraph" w:customStyle="1" w:styleId="FL">
    <w:name w:val="FL"/>
    <w:basedOn w:val="a4"/>
    <w:rsid w:val="00E81C90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StyleBefore0pt">
    <w:name w:val="Style Before:  0 pt"/>
    <w:basedOn w:val="a4"/>
    <w:rsid w:val="00E81C90"/>
    <w:pPr>
      <w:autoSpaceDN w:val="0"/>
      <w:spacing w:before="120" w:after="0"/>
    </w:pPr>
    <w:rPr>
      <w:sz w:val="24"/>
      <w:lang w:val="en-US"/>
    </w:rPr>
  </w:style>
  <w:style w:type="character" w:customStyle="1" w:styleId="StyleHeading3h3CourierNewChar">
    <w:name w:val="Style Heading 3h3 + Courier New Char"/>
    <w:link w:val="StyleHeading3h3CourierNew"/>
    <w:locked/>
    <w:rsid w:val="00E81C90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E81C90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character" w:customStyle="1" w:styleId="desc">
    <w:name w:val="desc"/>
    <w:rsid w:val="00E81C90"/>
  </w:style>
  <w:style w:type="character" w:customStyle="1" w:styleId="TALChar1">
    <w:name w:val="TAL Char1"/>
    <w:rsid w:val="00E81C90"/>
    <w:rPr>
      <w:rFonts w:ascii="Arial" w:hAnsi="Arial" w:cs="Arial" w:hint="default"/>
      <w:sz w:val="18"/>
      <w:lang w:val="en-GB" w:eastAsia="en-US" w:bidi="ar-SA"/>
    </w:rPr>
  </w:style>
  <w:style w:type="character" w:customStyle="1" w:styleId="TALCar">
    <w:name w:val="TAL Car"/>
    <w:rsid w:val="00E81C90"/>
    <w:rPr>
      <w:rFonts w:ascii="Arial" w:hAnsi="Arial" w:cs="Arial" w:hint="default"/>
      <w:sz w:val="18"/>
      <w:lang w:val="en-GB" w:eastAsia="en-US"/>
    </w:rPr>
  </w:style>
  <w:style w:type="paragraph" w:customStyle="1" w:styleId="ASN1Cont0">
    <w:name w:val="ASN.1 Cont"/>
    <w:basedOn w:val="ASN1"/>
    <w:rsid w:val="00E81C90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GDMO">
    <w:name w:val="GDMO"/>
    <w:basedOn w:val="ASN1Cont0"/>
    <w:rsid w:val="00E81C90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GDMOindent">
    <w:name w:val="GDMO indent"/>
    <w:basedOn w:val="ASN1Cont0"/>
    <w:rsid w:val="00E81C90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TableText">
    <w:name w:val="Table_Text"/>
    <w:basedOn w:val="TableLegend"/>
    <w:rsid w:val="00E81C90"/>
    <w:pPr>
      <w:spacing w:before="142" w:after="142"/>
    </w:pPr>
  </w:style>
  <w:style w:type="character" w:styleId="HTML">
    <w:name w:val="HTML Code"/>
    <w:uiPriority w:val="99"/>
    <w:unhideWhenUsed/>
    <w:rsid w:val="00876569"/>
    <w:rPr>
      <w:rFonts w:ascii="Courier New" w:eastAsia="Times New Roman" w:hAnsi="Courier New" w:cs="Courier New" w:hint="default"/>
      <w:sz w:val="20"/>
      <w:szCs w:val="20"/>
    </w:rPr>
  </w:style>
  <w:style w:type="paragraph" w:styleId="HTML0">
    <w:name w:val="HTML Preformatted"/>
    <w:basedOn w:val="a4"/>
    <w:link w:val="HTML1"/>
    <w:uiPriority w:val="99"/>
    <w:unhideWhenUsed/>
    <w:rsid w:val="0087656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val="en-US" w:eastAsia="zh-CN"/>
    </w:rPr>
  </w:style>
  <w:style w:type="character" w:customStyle="1" w:styleId="HTML1">
    <w:name w:val="HTML 预设格式 字符"/>
    <w:basedOn w:val="a5"/>
    <w:link w:val="HTML0"/>
    <w:uiPriority w:val="99"/>
    <w:rsid w:val="00876569"/>
    <w:rPr>
      <w:rFonts w:ascii="Courier New" w:hAnsi="Courier New" w:cs="Courier New"/>
      <w:lang w:val="en-US" w:eastAsia="zh-CN"/>
    </w:rPr>
  </w:style>
  <w:style w:type="paragraph" w:customStyle="1" w:styleId="msonormal0">
    <w:name w:val="msonormal"/>
    <w:basedOn w:val="a4"/>
    <w:rsid w:val="00876569"/>
    <w:pPr>
      <w:spacing w:before="100" w:beforeAutospacing="1" w:after="100" w:afterAutospacing="1"/>
    </w:pPr>
    <w:rPr>
      <w:sz w:val="24"/>
      <w:szCs w:val="24"/>
      <w:lang w:eastAsia="en-GB"/>
    </w:rPr>
  </w:style>
  <w:style w:type="table" w:styleId="aff2">
    <w:name w:val="Table Grid"/>
    <w:basedOn w:val="a6"/>
    <w:uiPriority w:val="59"/>
    <w:rsid w:val="0001168F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3">
    <w:name w:val="未处理的提及1"/>
    <w:uiPriority w:val="99"/>
    <w:semiHidden/>
    <w:unhideWhenUsed/>
    <w:rsid w:val="0001168F"/>
    <w:rPr>
      <w:color w:val="605E5C"/>
      <w:shd w:val="clear" w:color="auto" w:fill="E1DFDD"/>
    </w:rPr>
  </w:style>
  <w:style w:type="character" w:customStyle="1" w:styleId="Heading3Char1">
    <w:name w:val="Heading 3 Char1"/>
    <w:semiHidden/>
    <w:rsid w:val="0001168F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aff3">
    <w:name w:val="caption"/>
    <w:basedOn w:val="a4"/>
    <w:next w:val="a4"/>
    <w:uiPriority w:val="35"/>
    <w:unhideWhenUsed/>
    <w:qFormat/>
    <w:rsid w:val="0001168F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</w:rPr>
  </w:style>
  <w:style w:type="paragraph" w:styleId="aff4">
    <w:name w:val="Body Text First Indent"/>
    <w:basedOn w:val="a4"/>
    <w:link w:val="aff5"/>
    <w:unhideWhenUsed/>
    <w:rsid w:val="0001168F"/>
    <w:pPr>
      <w:widowControl w:val="0"/>
      <w:overflowPunct w:val="0"/>
      <w:autoSpaceDE w:val="0"/>
      <w:autoSpaceDN w:val="0"/>
      <w:adjustRightInd w:val="0"/>
      <w:spacing w:after="0" w:line="360" w:lineRule="auto"/>
      <w:ind w:firstLineChars="200" w:firstLine="420"/>
      <w:jc w:val="both"/>
      <w:textAlignment w:val="baseline"/>
    </w:pPr>
    <w:rPr>
      <w:rFonts w:ascii="Arial" w:eastAsia="宋体" w:hAnsi="Arial"/>
      <w:sz w:val="21"/>
      <w:szCs w:val="21"/>
      <w:lang w:val="en-US" w:eastAsia="zh-CN"/>
    </w:rPr>
  </w:style>
  <w:style w:type="character" w:customStyle="1" w:styleId="aff5">
    <w:name w:val="正文文本首行缩进 字符"/>
    <w:basedOn w:val="afa"/>
    <w:link w:val="aff4"/>
    <w:rsid w:val="0001168F"/>
    <w:rPr>
      <w:rFonts w:ascii="Arial" w:eastAsia="宋体" w:hAnsi="Arial"/>
      <w:sz w:val="21"/>
      <w:szCs w:val="21"/>
      <w:lang w:val="en-US" w:eastAsia="zh-CN"/>
    </w:rPr>
  </w:style>
  <w:style w:type="paragraph" w:styleId="aff6">
    <w:name w:val="Revision"/>
    <w:uiPriority w:val="99"/>
    <w:semiHidden/>
    <w:rsid w:val="0001168F"/>
    <w:rPr>
      <w:rFonts w:ascii="Times New Roman" w:eastAsia="宋体" w:hAnsi="Times New Roman"/>
      <w:lang w:val="en-GB" w:eastAsia="en-US"/>
    </w:rPr>
  </w:style>
  <w:style w:type="character" w:customStyle="1" w:styleId="msoins0">
    <w:name w:val="msoins"/>
    <w:rsid w:val="0001168F"/>
  </w:style>
  <w:style w:type="character" w:customStyle="1" w:styleId="NOZchn">
    <w:name w:val="NO Zchn"/>
    <w:locked/>
    <w:rsid w:val="0001168F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01168F"/>
  </w:style>
  <w:style w:type="character" w:customStyle="1" w:styleId="spellingerror">
    <w:name w:val="spellingerror"/>
    <w:rsid w:val="0001168F"/>
  </w:style>
  <w:style w:type="character" w:customStyle="1" w:styleId="eop">
    <w:name w:val="eop"/>
    <w:rsid w:val="0001168F"/>
  </w:style>
  <w:style w:type="character" w:customStyle="1" w:styleId="EXCar">
    <w:name w:val="EX Car"/>
    <w:rsid w:val="0001168F"/>
    <w:rPr>
      <w:lang w:val="en-GB" w:eastAsia="en-US"/>
    </w:rPr>
  </w:style>
  <w:style w:type="character" w:customStyle="1" w:styleId="TAHChar">
    <w:name w:val="TAH Char"/>
    <w:rsid w:val="0001168F"/>
    <w:rPr>
      <w:rFonts w:ascii="Arial" w:hAnsi="Arial" w:cs="Arial" w:hint="default"/>
      <w:b/>
      <w:bCs w:val="0"/>
      <w:sz w:val="18"/>
      <w:lang w:eastAsia="en-US"/>
    </w:rPr>
  </w:style>
  <w:style w:type="character" w:customStyle="1" w:styleId="Heading2Char1">
    <w:name w:val="Heading 2 Char1"/>
    <w:aliases w:val="标题 2 Char1,H2 Char1,h2 Char1,2nd level Char1,†berschrift 2 Char1,õberschrift 2 Char1,UNDERRUBRIK 1-2 Char1,H2 Char,h2 Char,2nd level Char,†berschrift 2 Char,õberschrift 2 Char,UNDERRUBRIK 1-2 Char"/>
    <w:semiHidden/>
    <w:rsid w:val="0001168F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character" w:customStyle="1" w:styleId="idiff">
    <w:name w:val="idiff"/>
    <w:rsid w:val="0001168F"/>
  </w:style>
  <w:style w:type="character" w:customStyle="1" w:styleId="line">
    <w:name w:val="line"/>
    <w:rsid w:val="0001168F"/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01168F"/>
    <w:rPr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01168F"/>
    <w:rPr>
      <w:color w:val="605E5C"/>
      <w:shd w:val="clear" w:color="auto" w:fill="E1DFDD"/>
    </w:rPr>
  </w:style>
  <w:style w:type="paragraph" w:styleId="aff7">
    <w:name w:val="index heading"/>
    <w:basedOn w:val="a4"/>
    <w:next w:val="a4"/>
    <w:rsid w:val="0040695B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</w:rPr>
  </w:style>
  <w:style w:type="paragraph" w:customStyle="1" w:styleId="B10">
    <w:name w:val="B1+"/>
    <w:basedOn w:val="B1"/>
    <w:link w:val="B1Car"/>
    <w:rsid w:val="0040695B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Times New Roman"/>
    </w:rPr>
  </w:style>
  <w:style w:type="character" w:customStyle="1" w:styleId="B1Car">
    <w:name w:val="B1+ Car"/>
    <w:link w:val="B10"/>
    <w:rsid w:val="0040695B"/>
    <w:rPr>
      <w:rFonts w:ascii="Times New Roman" w:eastAsia="Times New Roman" w:hAnsi="Times New Roman"/>
      <w:lang w:val="en-GB" w:eastAsia="en-US"/>
    </w:rPr>
  </w:style>
  <w:style w:type="character" w:customStyle="1" w:styleId="Char1">
    <w:name w:val="批注主题 Char1"/>
    <w:rsid w:val="0040695B"/>
    <w:rPr>
      <w:rFonts w:eastAsia="Times New Roman"/>
      <w:b/>
      <w:bCs/>
      <w:lang w:eastAsia="en-US"/>
    </w:rPr>
  </w:style>
  <w:style w:type="character" w:customStyle="1" w:styleId="fontstyle01">
    <w:name w:val="fontstyle01"/>
    <w:rsid w:val="0040695B"/>
    <w:rPr>
      <w:rFonts w:ascii="Helvetica-Bold" w:hAnsi="Helvetica-Bold" w:hint="default"/>
      <w:b/>
      <w:bCs/>
      <w:i w:val="0"/>
      <w:iCs w:val="0"/>
      <w:color w:val="000000"/>
      <w:sz w:val="20"/>
      <w:szCs w:val="20"/>
    </w:rPr>
  </w:style>
  <w:style w:type="paragraph" w:styleId="TOC">
    <w:name w:val="TOC Heading"/>
    <w:basedOn w:val="1"/>
    <w:next w:val="a4"/>
    <w:uiPriority w:val="39"/>
    <w:unhideWhenUsed/>
    <w:qFormat/>
    <w:rsid w:val="0040695B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textAlignment w:val="baseline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character" w:customStyle="1" w:styleId="ObjetducommentaireCar">
    <w:name w:val="Objet du commentaire Car"/>
    <w:rsid w:val="0040695B"/>
    <w:rPr>
      <w:rFonts w:eastAsia="Times New Roman"/>
      <w:b/>
      <w:bCs/>
      <w:lang w:eastAsia="en-US"/>
    </w:rPr>
  </w:style>
  <w:style w:type="character" w:customStyle="1" w:styleId="14">
    <w:name w:val="未处理的提及1"/>
    <w:uiPriority w:val="99"/>
    <w:semiHidden/>
    <w:unhideWhenUsed/>
    <w:rsid w:val="0040695B"/>
    <w:rPr>
      <w:color w:val="808080"/>
      <w:shd w:val="clear" w:color="auto" w:fill="E6E6E6"/>
    </w:rPr>
  </w:style>
  <w:style w:type="paragraph" w:customStyle="1" w:styleId="CharCharCharCharCharChar1CharCharCharCharCharChar">
    <w:name w:val="Char Char Char Char Char Char1 Char Char Char Char Char Char"/>
    <w:autoRedefine/>
    <w:semiHidden/>
    <w:rsid w:val="0040695B"/>
    <w:pPr>
      <w:keepNext/>
      <w:numPr>
        <w:numId w:val="14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Char">
    <w:name w:val="Char Char Char"/>
    <w:autoRedefine/>
    <w:semiHidden/>
    <w:rsid w:val="0040695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">
    <w:name w:val="Char"/>
    <w:autoRedefine/>
    <w:semiHidden/>
    <w:rsid w:val="0040695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CharChar">
    <w:name w:val="Char Char Char Char"/>
    <w:basedOn w:val="a4"/>
    <w:semiHidden/>
    <w:rsid w:val="0040695B"/>
    <w:pPr>
      <w:spacing w:after="160" w:line="240" w:lineRule="exact"/>
    </w:pPr>
    <w:rPr>
      <w:rFonts w:ascii="Arial" w:eastAsia="宋体" w:hAnsi="Arial"/>
      <w:szCs w:val="22"/>
      <w:lang w:val="en-US"/>
    </w:rPr>
  </w:style>
  <w:style w:type="paragraph" w:customStyle="1" w:styleId="tal0">
    <w:name w:val="tal"/>
    <w:basedOn w:val="a4"/>
    <w:rsid w:val="0040695B"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xmsolistbullet">
    <w:name w:val="x_msolistbullet"/>
    <w:basedOn w:val="a4"/>
    <w:rsid w:val="0040695B"/>
    <w:pPr>
      <w:spacing w:before="100" w:beforeAutospacing="1" w:after="100" w:afterAutospacing="1"/>
    </w:pPr>
    <w:rPr>
      <w:rFonts w:eastAsia="宋体"/>
      <w:sz w:val="24"/>
      <w:szCs w:val="24"/>
      <w:lang w:val="de-DE" w:eastAsia="de-DE"/>
    </w:rPr>
  </w:style>
  <w:style w:type="paragraph" w:customStyle="1" w:styleId="Reference">
    <w:name w:val="Reference"/>
    <w:basedOn w:val="a4"/>
    <w:rsid w:val="0040695B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1Char1">
    <w:name w:val="B1 Char1"/>
    <w:qFormat/>
    <w:rsid w:val="0040695B"/>
    <w:rPr>
      <w:rFonts w:eastAsia="Times New Roman"/>
      <w:lang w:eastAsia="ja-JP"/>
    </w:rPr>
  </w:style>
  <w:style w:type="character" w:customStyle="1" w:styleId="1Char1">
    <w:name w:val="标题 1 Char1"/>
    <w:aliases w:val="Char1 Char1"/>
    <w:rsid w:val="0040695B"/>
    <w:rPr>
      <w:rFonts w:eastAsia="Times New Roman"/>
      <w:b/>
      <w:bCs/>
      <w:kern w:val="44"/>
      <w:sz w:val="44"/>
      <w:szCs w:val="44"/>
      <w:lang w:val="en-GB" w:eastAsia="en-US"/>
    </w:rPr>
  </w:style>
  <w:style w:type="character" w:customStyle="1" w:styleId="3Char1">
    <w:name w:val="标题 3 Char1"/>
    <w:aliases w:val="h3 Char1"/>
    <w:semiHidden/>
    <w:rsid w:val="0040695B"/>
    <w:rPr>
      <w:rFonts w:eastAsia="Times New Roman"/>
      <w:b/>
      <w:bCs/>
      <w:sz w:val="32"/>
      <w:szCs w:val="32"/>
      <w:lang w:val="en-GB" w:eastAsia="en-US"/>
    </w:rPr>
  </w:style>
  <w:style w:type="paragraph" w:customStyle="1" w:styleId="H7">
    <w:name w:val="H7"/>
    <w:basedOn w:val="H6"/>
    <w:rsid w:val="0040695B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H8">
    <w:name w:val="H8"/>
    <w:basedOn w:val="H6"/>
    <w:rsid w:val="0040695B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customStyle="1" w:styleId="Default">
    <w:name w:val="Default"/>
    <w:unhideWhenUsed/>
    <w:rsid w:val="0040695B"/>
    <w:pPr>
      <w:widowControl w:val="0"/>
      <w:autoSpaceDE w:val="0"/>
      <w:autoSpaceDN w:val="0"/>
      <w:adjustRightInd w:val="0"/>
    </w:pPr>
    <w:rPr>
      <w:rFonts w:ascii="Arial" w:eastAsia="宋体" w:hAnsi="Arial" w:hint="eastAsia"/>
      <w:color w:val="000000"/>
      <w:sz w:val="24"/>
      <w:lang w:val="en-US" w:eastAsia="zh-CN"/>
    </w:rPr>
  </w:style>
  <w:style w:type="paragraph" w:styleId="aff8">
    <w:name w:val="Normal Indent"/>
    <w:basedOn w:val="a4"/>
    <w:rsid w:val="0040695B"/>
    <w:pPr>
      <w:overflowPunct w:val="0"/>
      <w:autoSpaceDE w:val="0"/>
      <w:autoSpaceDN w:val="0"/>
      <w:adjustRightInd w:val="0"/>
      <w:spacing w:before="120" w:after="0"/>
      <w:ind w:left="720"/>
      <w:textAlignment w:val="baseline"/>
    </w:pPr>
    <w:rPr>
      <w:rFonts w:ascii="Helvetica" w:eastAsia="Times New Roman" w:hAnsi="Helvetica"/>
      <w:lang w:val="en-US"/>
    </w:rPr>
  </w:style>
  <w:style w:type="character" w:styleId="aff9">
    <w:name w:val="page number"/>
    <w:rsid w:val="0040695B"/>
  </w:style>
  <w:style w:type="paragraph" w:customStyle="1" w:styleId="Caption1">
    <w:name w:val="Caption1"/>
    <w:basedOn w:val="a4"/>
    <w:next w:val="a4"/>
    <w:rsid w:val="0040695B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eastAsia="Times New Roman" w:hAnsi="Helvetica"/>
    </w:rPr>
  </w:style>
  <w:style w:type="paragraph" w:styleId="affa">
    <w:name w:val="Block Text"/>
    <w:basedOn w:val="a4"/>
    <w:rsid w:val="0040695B"/>
    <w:pPr>
      <w:overflowPunct w:val="0"/>
      <w:autoSpaceDE w:val="0"/>
      <w:autoSpaceDN w:val="0"/>
      <w:adjustRightInd w:val="0"/>
      <w:spacing w:after="0"/>
      <w:ind w:left="1440" w:right="720"/>
      <w:textAlignment w:val="baseline"/>
    </w:pPr>
    <w:rPr>
      <w:rFonts w:ascii="Courier New" w:eastAsia="Times New Roman" w:hAnsi="Courier New"/>
      <w:lang w:val="en-US"/>
    </w:rPr>
  </w:style>
  <w:style w:type="paragraph" w:styleId="affb">
    <w:name w:val="Normal (Web)"/>
    <w:basedOn w:val="a4"/>
    <w:rsid w:val="0040695B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sz w:val="24"/>
      <w:szCs w:val="24"/>
    </w:rPr>
  </w:style>
  <w:style w:type="paragraph" w:styleId="43">
    <w:name w:val="List Number 4"/>
    <w:basedOn w:val="a4"/>
    <w:rsid w:val="0040695B"/>
    <w:pPr>
      <w:tabs>
        <w:tab w:val="num" w:pos="1209"/>
      </w:tabs>
      <w:spacing w:after="0"/>
      <w:ind w:left="1209" w:hanging="360"/>
      <w:jc w:val="both"/>
    </w:pPr>
    <w:rPr>
      <w:rFonts w:ascii="Arial" w:eastAsia="宋体" w:hAnsi="Arial"/>
      <w:lang w:eastAsia="de-DE"/>
    </w:rPr>
  </w:style>
  <w:style w:type="paragraph" w:customStyle="1" w:styleId="affc">
    <w:name w:val="表格文本"/>
    <w:basedOn w:val="a4"/>
    <w:autoRedefine/>
    <w:rsid w:val="0040695B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宋体" w:hAnsi="Arial"/>
      <w:sz w:val="16"/>
      <w:szCs w:val="16"/>
      <w:lang w:val="en-US" w:eastAsia="zh-CN"/>
    </w:rPr>
  </w:style>
  <w:style w:type="paragraph" w:customStyle="1" w:styleId="paragraph">
    <w:name w:val="paragraph"/>
    <w:basedOn w:val="a4"/>
    <w:rsid w:val="0040695B"/>
    <w:pPr>
      <w:overflowPunct w:val="0"/>
      <w:autoSpaceDE w:val="0"/>
      <w:autoSpaceDN w:val="0"/>
      <w:adjustRightInd w:val="0"/>
      <w:spacing w:after="0"/>
    </w:pPr>
    <w:rPr>
      <w:rFonts w:eastAsia="Times New Roman"/>
      <w:sz w:val="24"/>
      <w:szCs w:val="24"/>
      <w:lang w:val="en-US"/>
    </w:rPr>
  </w:style>
  <w:style w:type="character" w:customStyle="1" w:styleId="hljs-tag">
    <w:name w:val="hljs-tag"/>
    <w:rsid w:val="0040695B"/>
  </w:style>
  <w:style w:type="character" w:customStyle="1" w:styleId="hljs-name">
    <w:name w:val="hljs-name"/>
    <w:rsid w:val="0040695B"/>
  </w:style>
  <w:style w:type="character" w:customStyle="1" w:styleId="hljs-attr">
    <w:name w:val="hljs-attr"/>
    <w:rsid w:val="0040695B"/>
  </w:style>
  <w:style w:type="character" w:customStyle="1" w:styleId="hljs-string">
    <w:name w:val="hljs-string"/>
    <w:rsid w:val="0040695B"/>
  </w:style>
  <w:style w:type="paragraph" w:styleId="29">
    <w:name w:val="Body Text First Indent 2"/>
    <w:basedOn w:val="afd"/>
    <w:link w:val="2a"/>
    <w:rsid w:val="00D46320"/>
    <w:pPr>
      <w:widowControl/>
      <w:autoSpaceDN/>
      <w:spacing w:after="180"/>
      <w:ind w:left="360" w:firstLine="360"/>
    </w:pPr>
    <w:rPr>
      <w:sz w:val="20"/>
    </w:rPr>
  </w:style>
  <w:style w:type="character" w:customStyle="1" w:styleId="2a">
    <w:name w:val="正文文本首行缩进 2 字符"/>
    <w:basedOn w:val="afc"/>
    <w:link w:val="29"/>
    <w:rsid w:val="00D46320"/>
    <w:rPr>
      <w:rFonts w:ascii="Times New Roman" w:hAnsi="Times New Roman"/>
      <w:sz w:val="22"/>
      <w:lang w:val="en-GB" w:eastAsia="en-US"/>
    </w:rPr>
  </w:style>
  <w:style w:type="paragraph" w:styleId="affd">
    <w:name w:val="Closing"/>
    <w:basedOn w:val="a4"/>
    <w:link w:val="affe"/>
    <w:rsid w:val="00D46320"/>
    <w:pPr>
      <w:spacing w:after="0"/>
      <w:ind w:left="4252"/>
    </w:pPr>
  </w:style>
  <w:style w:type="character" w:customStyle="1" w:styleId="affe">
    <w:name w:val="结束语 字符"/>
    <w:basedOn w:val="a5"/>
    <w:link w:val="affd"/>
    <w:rsid w:val="00D46320"/>
    <w:rPr>
      <w:rFonts w:ascii="Times New Roman" w:hAnsi="Times New Roman"/>
      <w:lang w:val="en-GB" w:eastAsia="en-US"/>
    </w:rPr>
  </w:style>
  <w:style w:type="paragraph" w:styleId="afff">
    <w:name w:val="Date"/>
    <w:basedOn w:val="a4"/>
    <w:next w:val="a4"/>
    <w:link w:val="afff0"/>
    <w:rsid w:val="00D46320"/>
  </w:style>
  <w:style w:type="character" w:customStyle="1" w:styleId="afff0">
    <w:name w:val="日期 字符"/>
    <w:basedOn w:val="a5"/>
    <w:link w:val="afff"/>
    <w:rsid w:val="00D46320"/>
    <w:rPr>
      <w:rFonts w:ascii="Times New Roman" w:hAnsi="Times New Roman"/>
      <w:lang w:val="en-GB" w:eastAsia="en-US"/>
    </w:rPr>
  </w:style>
  <w:style w:type="paragraph" w:styleId="afff1">
    <w:name w:val="E-mail Signature"/>
    <w:basedOn w:val="a4"/>
    <w:link w:val="afff2"/>
    <w:rsid w:val="00D46320"/>
    <w:pPr>
      <w:spacing w:after="0"/>
    </w:pPr>
  </w:style>
  <w:style w:type="character" w:customStyle="1" w:styleId="afff2">
    <w:name w:val="电子邮件签名 字符"/>
    <w:basedOn w:val="a5"/>
    <w:link w:val="afff1"/>
    <w:rsid w:val="00D46320"/>
    <w:rPr>
      <w:rFonts w:ascii="Times New Roman" w:hAnsi="Times New Roman"/>
      <w:lang w:val="en-GB" w:eastAsia="en-US"/>
    </w:rPr>
  </w:style>
  <w:style w:type="paragraph" w:styleId="afff3">
    <w:name w:val="endnote text"/>
    <w:basedOn w:val="a4"/>
    <w:link w:val="afff4"/>
    <w:rsid w:val="00D46320"/>
    <w:pPr>
      <w:spacing w:after="0"/>
    </w:pPr>
  </w:style>
  <w:style w:type="character" w:customStyle="1" w:styleId="afff4">
    <w:name w:val="尾注文本 字符"/>
    <w:basedOn w:val="a5"/>
    <w:link w:val="afff3"/>
    <w:rsid w:val="00D46320"/>
    <w:rPr>
      <w:rFonts w:ascii="Times New Roman" w:hAnsi="Times New Roman"/>
      <w:lang w:val="en-GB" w:eastAsia="en-US"/>
    </w:rPr>
  </w:style>
  <w:style w:type="paragraph" w:styleId="afff5">
    <w:name w:val="envelope address"/>
    <w:basedOn w:val="a4"/>
    <w:rsid w:val="00D4632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f6">
    <w:name w:val="envelope return"/>
    <w:basedOn w:val="a4"/>
    <w:rsid w:val="00D46320"/>
    <w:pPr>
      <w:spacing w:after="0"/>
    </w:pPr>
    <w:rPr>
      <w:rFonts w:asciiTheme="majorHAnsi" w:eastAsiaTheme="majorEastAsia" w:hAnsiTheme="majorHAnsi" w:cstheme="majorBidi"/>
    </w:rPr>
  </w:style>
  <w:style w:type="paragraph" w:styleId="HTML2">
    <w:name w:val="HTML Address"/>
    <w:basedOn w:val="a4"/>
    <w:link w:val="HTML3"/>
    <w:rsid w:val="00D46320"/>
    <w:pPr>
      <w:spacing w:after="0"/>
    </w:pPr>
    <w:rPr>
      <w:i/>
      <w:iCs/>
    </w:rPr>
  </w:style>
  <w:style w:type="character" w:customStyle="1" w:styleId="HTML3">
    <w:name w:val="HTML 地址 字符"/>
    <w:basedOn w:val="a5"/>
    <w:link w:val="HTML2"/>
    <w:rsid w:val="00D46320"/>
    <w:rPr>
      <w:rFonts w:ascii="Times New Roman" w:hAnsi="Times New Roman"/>
      <w:i/>
      <w:iCs/>
      <w:lang w:val="en-GB" w:eastAsia="en-US"/>
    </w:rPr>
  </w:style>
  <w:style w:type="paragraph" w:styleId="38">
    <w:name w:val="index 3"/>
    <w:basedOn w:val="a4"/>
    <w:next w:val="a4"/>
    <w:rsid w:val="00D46320"/>
    <w:pPr>
      <w:spacing w:after="0"/>
      <w:ind w:left="600" w:hanging="200"/>
    </w:pPr>
  </w:style>
  <w:style w:type="paragraph" w:styleId="44">
    <w:name w:val="index 4"/>
    <w:basedOn w:val="a4"/>
    <w:next w:val="a4"/>
    <w:rsid w:val="00D46320"/>
    <w:pPr>
      <w:spacing w:after="0"/>
      <w:ind w:left="800" w:hanging="200"/>
    </w:pPr>
  </w:style>
  <w:style w:type="paragraph" w:styleId="54">
    <w:name w:val="index 5"/>
    <w:basedOn w:val="a4"/>
    <w:next w:val="a4"/>
    <w:rsid w:val="00D46320"/>
    <w:pPr>
      <w:spacing w:after="0"/>
      <w:ind w:left="1000" w:hanging="200"/>
    </w:pPr>
  </w:style>
  <w:style w:type="paragraph" w:styleId="61">
    <w:name w:val="index 6"/>
    <w:basedOn w:val="a4"/>
    <w:next w:val="a4"/>
    <w:rsid w:val="00D46320"/>
    <w:pPr>
      <w:spacing w:after="0"/>
      <w:ind w:left="1200" w:hanging="200"/>
    </w:pPr>
  </w:style>
  <w:style w:type="paragraph" w:styleId="71">
    <w:name w:val="index 7"/>
    <w:basedOn w:val="a4"/>
    <w:next w:val="a4"/>
    <w:rsid w:val="00D46320"/>
    <w:pPr>
      <w:spacing w:after="0"/>
      <w:ind w:left="1400" w:hanging="200"/>
    </w:pPr>
  </w:style>
  <w:style w:type="paragraph" w:styleId="81">
    <w:name w:val="index 8"/>
    <w:basedOn w:val="a4"/>
    <w:next w:val="a4"/>
    <w:rsid w:val="00D46320"/>
    <w:pPr>
      <w:spacing w:after="0"/>
      <w:ind w:left="1600" w:hanging="200"/>
    </w:pPr>
  </w:style>
  <w:style w:type="paragraph" w:styleId="91">
    <w:name w:val="index 9"/>
    <w:basedOn w:val="a4"/>
    <w:next w:val="a4"/>
    <w:rsid w:val="00D46320"/>
    <w:pPr>
      <w:spacing w:after="0"/>
      <w:ind w:left="1800" w:hanging="200"/>
    </w:pPr>
  </w:style>
  <w:style w:type="paragraph" w:styleId="afff7">
    <w:name w:val="Intense Quote"/>
    <w:basedOn w:val="a4"/>
    <w:next w:val="a4"/>
    <w:link w:val="afff8"/>
    <w:uiPriority w:val="30"/>
    <w:qFormat/>
    <w:rsid w:val="00D4632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f8">
    <w:name w:val="明显引用 字符"/>
    <w:basedOn w:val="a5"/>
    <w:link w:val="afff7"/>
    <w:uiPriority w:val="30"/>
    <w:rsid w:val="00D4632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f9">
    <w:name w:val="List Continue"/>
    <w:basedOn w:val="a4"/>
    <w:uiPriority w:val="99"/>
    <w:rsid w:val="00D46320"/>
    <w:pPr>
      <w:spacing w:after="120"/>
      <w:ind w:left="283"/>
      <w:contextualSpacing/>
    </w:pPr>
  </w:style>
  <w:style w:type="paragraph" w:styleId="2b">
    <w:name w:val="List Continue 2"/>
    <w:basedOn w:val="a4"/>
    <w:uiPriority w:val="99"/>
    <w:rsid w:val="00D46320"/>
    <w:pPr>
      <w:spacing w:after="120"/>
      <w:ind w:left="566"/>
      <w:contextualSpacing/>
    </w:pPr>
  </w:style>
  <w:style w:type="paragraph" w:styleId="39">
    <w:name w:val="List Continue 3"/>
    <w:basedOn w:val="a4"/>
    <w:uiPriority w:val="99"/>
    <w:rsid w:val="00D46320"/>
    <w:pPr>
      <w:spacing w:after="120"/>
      <w:ind w:left="849"/>
      <w:contextualSpacing/>
    </w:pPr>
  </w:style>
  <w:style w:type="paragraph" w:styleId="45">
    <w:name w:val="List Continue 4"/>
    <w:basedOn w:val="a4"/>
    <w:rsid w:val="00D46320"/>
    <w:pPr>
      <w:spacing w:after="120"/>
      <w:ind w:left="1132"/>
      <w:contextualSpacing/>
    </w:pPr>
  </w:style>
  <w:style w:type="paragraph" w:styleId="55">
    <w:name w:val="List Continue 5"/>
    <w:basedOn w:val="a4"/>
    <w:rsid w:val="00D46320"/>
    <w:pPr>
      <w:spacing w:after="120"/>
      <w:ind w:left="1415"/>
      <w:contextualSpacing/>
    </w:pPr>
  </w:style>
  <w:style w:type="paragraph" w:styleId="3">
    <w:name w:val="List Number 3"/>
    <w:basedOn w:val="a4"/>
    <w:uiPriority w:val="99"/>
    <w:rsid w:val="00D46320"/>
    <w:pPr>
      <w:numPr>
        <w:numId w:val="15"/>
      </w:numPr>
      <w:contextualSpacing/>
    </w:pPr>
  </w:style>
  <w:style w:type="paragraph" w:styleId="5">
    <w:name w:val="List Number 5"/>
    <w:basedOn w:val="a4"/>
    <w:rsid w:val="00D46320"/>
    <w:pPr>
      <w:numPr>
        <w:numId w:val="16"/>
      </w:numPr>
      <w:contextualSpacing/>
    </w:pPr>
  </w:style>
  <w:style w:type="paragraph" w:styleId="afffa">
    <w:name w:val="macro"/>
    <w:link w:val="afffb"/>
    <w:uiPriority w:val="99"/>
    <w:rsid w:val="00D4632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fb">
    <w:name w:val="宏文本 字符"/>
    <w:basedOn w:val="a5"/>
    <w:link w:val="afffa"/>
    <w:uiPriority w:val="99"/>
    <w:rsid w:val="00D46320"/>
    <w:rPr>
      <w:rFonts w:ascii="Consolas" w:hAnsi="Consolas"/>
      <w:lang w:val="en-GB" w:eastAsia="en-US"/>
    </w:rPr>
  </w:style>
  <w:style w:type="paragraph" w:styleId="afffc">
    <w:name w:val="Message Header"/>
    <w:basedOn w:val="a4"/>
    <w:link w:val="afffd"/>
    <w:rsid w:val="00D4632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d">
    <w:name w:val="信息标题 字符"/>
    <w:basedOn w:val="a5"/>
    <w:link w:val="afffc"/>
    <w:rsid w:val="00D4632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e">
    <w:name w:val="No Spacing"/>
    <w:uiPriority w:val="1"/>
    <w:qFormat/>
    <w:rsid w:val="00D46320"/>
    <w:rPr>
      <w:rFonts w:ascii="Times New Roman" w:hAnsi="Times New Roman"/>
      <w:lang w:val="en-GB" w:eastAsia="en-US"/>
    </w:rPr>
  </w:style>
  <w:style w:type="paragraph" w:styleId="affff">
    <w:name w:val="Note Heading"/>
    <w:basedOn w:val="a4"/>
    <w:next w:val="a4"/>
    <w:link w:val="affff0"/>
    <w:rsid w:val="00D46320"/>
    <w:pPr>
      <w:spacing w:after="0"/>
    </w:pPr>
  </w:style>
  <w:style w:type="character" w:customStyle="1" w:styleId="affff0">
    <w:name w:val="注释标题 字符"/>
    <w:basedOn w:val="a5"/>
    <w:link w:val="affff"/>
    <w:rsid w:val="00D46320"/>
    <w:rPr>
      <w:rFonts w:ascii="Times New Roman" w:hAnsi="Times New Roman"/>
      <w:lang w:val="en-GB" w:eastAsia="en-US"/>
    </w:rPr>
  </w:style>
  <w:style w:type="paragraph" w:styleId="affff1">
    <w:name w:val="Quote"/>
    <w:basedOn w:val="a4"/>
    <w:next w:val="a4"/>
    <w:link w:val="affff2"/>
    <w:uiPriority w:val="29"/>
    <w:qFormat/>
    <w:rsid w:val="00D4632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f2">
    <w:name w:val="引用 字符"/>
    <w:basedOn w:val="a5"/>
    <w:link w:val="affff1"/>
    <w:uiPriority w:val="29"/>
    <w:rsid w:val="00D4632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f3">
    <w:name w:val="Salutation"/>
    <w:basedOn w:val="a4"/>
    <w:next w:val="a4"/>
    <w:link w:val="affff4"/>
    <w:rsid w:val="00D46320"/>
  </w:style>
  <w:style w:type="character" w:customStyle="1" w:styleId="affff4">
    <w:name w:val="称呼 字符"/>
    <w:basedOn w:val="a5"/>
    <w:link w:val="affff3"/>
    <w:rsid w:val="00D46320"/>
    <w:rPr>
      <w:rFonts w:ascii="Times New Roman" w:hAnsi="Times New Roman"/>
      <w:lang w:val="en-GB" w:eastAsia="en-US"/>
    </w:rPr>
  </w:style>
  <w:style w:type="paragraph" w:styleId="affff5">
    <w:name w:val="Signature"/>
    <w:basedOn w:val="a4"/>
    <w:link w:val="affff6"/>
    <w:rsid w:val="00D46320"/>
    <w:pPr>
      <w:spacing w:after="0"/>
      <w:ind w:left="4252"/>
    </w:pPr>
  </w:style>
  <w:style w:type="character" w:customStyle="1" w:styleId="affff6">
    <w:name w:val="签名 字符"/>
    <w:basedOn w:val="a5"/>
    <w:link w:val="affff5"/>
    <w:rsid w:val="00D46320"/>
    <w:rPr>
      <w:rFonts w:ascii="Times New Roman" w:hAnsi="Times New Roman"/>
      <w:lang w:val="en-GB" w:eastAsia="en-US"/>
    </w:rPr>
  </w:style>
  <w:style w:type="paragraph" w:styleId="affff7">
    <w:name w:val="Subtitle"/>
    <w:basedOn w:val="a4"/>
    <w:next w:val="a4"/>
    <w:link w:val="affff8"/>
    <w:uiPriority w:val="11"/>
    <w:qFormat/>
    <w:rsid w:val="00D46320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8">
    <w:name w:val="副标题 字符"/>
    <w:basedOn w:val="a5"/>
    <w:link w:val="affff7"/>
    <w:uiPriority w:val="11"/>
    <w:rsid w:val="00D46320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f9">
    <w:name w:val="table of authorities"/>
    <w:basedOn w:val="a4"/>
    <w:next w:val="a4"/>
    <w:rsid w:val="00D46320"/>
    <w:pPr>
      <w:spacing w:after="0"/>
      <w:ind w:left="200" w:hanging="200"/>
    </w:pPr>
  </w:style>
  <w:style w:type="paragraph" w:styleId="affffa">
    <w:name w:val="table of figures"/>
    <w:basedOn w:val="a4"/>
    <w:next w:val="a4"/>
    <w:rsid w:val="00D46320"/>
    <w:pPr>
      <w:spacing w:after="0"/>
    </w:pPr>
  </w:style>
  <w:style w:type="paragraph" w:styleId="affffb">
    <w:name w:val="Title"/>
    <w:basedOn w:val="a4"/>
    <w:next w:val="a4"/>
    <w:link w:val="affffc"/>
    <w:uiPriority w:val="10"/>
    <w:qFormat/>
    <w:rsid w:val="00D4632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c">
    <w:name w:val="标题 字符"/>
    <w:basedOn w:val="a5"/>
    <w:link w:val="affffb"/>
    <w:uiPriority w:val="10"/>
    <w:rsid w:val="00D4632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d">
    <w:name w:val="toa heading"/>
    <w:basedOn w:val="a4"/>
    <w:next w:val="a4"/>
    <w:rsid w:val="00D4632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character" w:styleId="affffe">
    <w:name w:val="Unresolved Mention"/>
    <w:uiPriority w:val="99"/>
    <w:semiHidden/>
    <w:unhideWhenUsed/>
    <w:rsid w:val="00D90121"/>
    <w:rPr>
      <w:color w:val="605E5C"/>
      <w:shd w:val="clear" w:color="auto" w:fill="E1DFDD"/>
    </w:rPr>
  </w:style>
  <w:style w:type="table" w:customStyle="1" w:styleId="110">
    <w:name w:val="网格表 1 浅色1"/>
    <w:basedOn w:val="a6"/>
    <w:uiPriority w:val="46"/>
    <w:rsid w:val="00D90121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afffff">
    <w:name w:val="Bibliography"/>
    <w:basedOn w:val="a4"/>
    <w:next w:val="a4"/>
    <w:uiPriority w:val="37"/>
    <w:semiHidden/>
    <w:unhideWhenUsed/>
    <w:rsid w:val="00D90121"/>
  </w:style>
  <w:style w:type="character" w:customStyle="1" w:styleId="TANChar">
    <w:name w:val="TAN Char"/>
    <w:link w:val="TAN"/>
    <w:qFormat/>
    <w:locked/>
    <w:rsid w:val="00EA7938"/>
    <w:rPr>
      <w:rFonts w:ascii="Arial" w:hAnsi="Arial"/>
      <w:sz w:val="18"/>
      <w:lang w:val="en-GB" w:eastAsia="en-US"/>
    </w:rPr>
  </w:style>
  <w:style w:type="character" w:customStyle="1" w:styleId="Char0">
    <w:name w:val="批注主题 Char"/>
    <w:basedOn w:val="af0"/>
    <w:rsid w:val="006C550B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US"/>
    </w:rPr>
  </w:style>
  <w:style w:type="character" w:styleId="afffff0">
    <w:name w:val="Subtle Emphasis"/>
    <w:basedOn w:val="a5"/>
    <w:uiPriority w:val="19"/>
    <w:qFormat/>
    <w:rsid w:val="006C550B"/>
    <w:rPr>
      <w:i/>
      <w:iCs/>
      <w:color w:val="808080" w:themeColor="text1" w:themeTint="7F"/>
    </w:rPr>
  </w:style>
  <w:style w:type="character" w:styleId="afffff1">
    <w:name w:val="Intense Emphasis"/>
    <w:basedOn w:val="a5"/>
    <w:uiPriority w:val="21"/>
    <w:qFormat/>
    <w:rsid w:val="006C550B"/>
    <w:rPr>
      <w:b/>
      <w:bCs/>
      <w:i/>
      <w:iCs/>
      <w:color w:val="4F81BD" w:themeColor="accent1"/>
    </w:rPr>
  </w:style>
  <w:style w:type="character" w:styleId="afffff2">
    <w:name w:val="Subtle Reference"/>
    <w:basedOn w:val="a5"/>
    <w:uiPriority w:val="31"/>
    <w:qFormat/>
    <w:rsid w:val="006C550B"/>
    <w:rPr>
      <w:smallCaps/>
      <w:color w:val="C0504D" w:themeColor="accent2"/>
      <w:u w:val="single"/>
    </w:rPr>
  </w:style>
  <w:style w:type="character" w:styleId="afffff3">
    <w:name w:val="Intense Reference"/>
    <w:basedOn w:val="a5"/>
    <w:uiPriority w:val="32"/>
    <w:qFormat/>
    <w:rsid w:val="006C550B"/>
    <w:rPr>
      <w:b/>
      <w:bCs/>
      <w:smallCaps/>
      <w:color w:val="C0504D" w:themeColor="accent2"/>
      <w:spacing w:val="5"/>
      <w:u w:val="single"/>
    </w:rPr>
  </w:style>
  <w:style w:type="character" w:styleId="afffff4">
    <w:name w:val="Book Title"/>
    <w:basedOn w:val="a5"/>
    <w:uiPriority w:val="33"/>
    <w:qFormat/>
    <w:rsid w:val="006C550B"/>
    <w:rPr>
      <w:b/>
      <w:bCs/>
      <w:smallCaps/>
      <w:spacing w:val="5"/>
    </w:rPr>
  </w:style>
  <w:style w:type="table" w:styleId="afffff5">
    <w:name w:val="Light Shading"/>
    <w:basedOn w:val="a6"/>
    <w:uiPriority w:val="60"/>
    <w:rsid w:val="006C550B"/>
    <w:rPr>
      <w:rFonts w:asciiTheme="minorHAnsi" w:hAnsiTheme="minorHAnsi" w:cstheme="minorBidi"/>
      <w:color w:val="000000" w:themeColor="tex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6"/>
    <w:uiPriority w:val="60"/>
    <w:rsid w:val="006C550B"/>
    <w:rPr>
      <w:rFonts w:asciiTheme="minorHAnsi" w:hAnsiTheme="minorHAnsi" w:cstheme="minorBidi"/>
      <w:color w:val="365F91" w:themeColor="accen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6"/>
    <w:uiPriority w:val="60"/>
    <w:rsid w:val="006C550B"/>
    <w:rPr>
      <w:rFonts w:asciiTheme="minorHAnsi" w:hAnsiTheme="minorHAnsi" w:cstheme="minorBidi"/>
      <w:color w:val="943634" w:themeColor="accent2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6"/>
    <w:uiPriority w:val="60"/>
    <w:rsid w:val="006C550B"/>
    <w:rPr>
      <w:rFonts w:asciiTheme="minorHAnsi" w:hAnsiTheme="minorHAnsi" w:cstheme="minorBidi"/>
      <w:color w:val="76923C" w:themeColor="accent3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6"/>
    <w:uiPriority w:val="60"/>
    <w:rsid w:val="006C550B"/>
    <w:rPr>
      <w:rFonts w:asciiTheme="minorHAnsi" w:hAnsiTheme="minorHAnsi" w:cstheme="minorBidi"/>
      <w:color w:val="5F497A" w:themeColor="accent4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6"/>
    <w:uiPriority w:val="60"/>
    <w:rsid w:val="006C550B"/>
    <w:rPr>
      <w:rFonts w:asciiTheme="minorHAnsi" w:hAnsiTheme="minorHAnsi" w:cstheme="minorBidi"/>
      <w:color w:val="31849B" w:themeColor="accent5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6"/>
    <w:uiPriority w:val="60"/>
    <w:rsid w:val="006C550B"/>
    <w:rPr>
      <w:rFonts w:asciiTheme="minorHAnsi" w:hAnsiTheme="minorHAnsi" w:cstheme="minorBidi"/>
      <w:color w:val="E36C0A" w:themeColor="accent6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fff6">
    <w:name w:val="Light List"/>
    <w:basedOn w:val="a6"/>
    <w:uiPriority w:val="61"/>
    <w:rsid w:val="006C550B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6"/>
    <w:uiPriority w:val="61"/>
    <w:rsid w:val="006C550B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6"/>
    <w:uiPriority w:val="61"/>
    <w:rsid w:val="006C550B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6"/>
    <w:uiPriority w:val="61"/>
    <w:rsid w:val="006C550B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6"/>
    <w:uiPriority w:val="61"/>
    <w:rsid w:val="006C550B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6"/>
    <w:uiPriority w:val="61"/>
    <w:rsid w:val="006C550B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6"/>
    <w:uiPriority w:val="61"/>
    <w:rsid w:val="006C550B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fff7">
    <w:name w:val="Light Grid"/>
    <w:basedOn w:val="a6"/>
    <w:uiPriority w:val="62"/>
    <w:rsid w:val="006C550B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6"/>
    <w:uiPriority w:val="62"/>
    <w:rsid w:val="006C550B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6"/>
    <w:uiPriority w:val="62"/>
    <w:rsid w:val="006C550B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6"/>
    <w:uiPriority w:val="62"/>
    <w:rsid w:val="006C550B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6"/>
    <w:uiPriority w:val="62"/>
    <w:rsid w:val="006C550B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6"/>
    <w:uiPriority w:val="62"/>
    <w:rsid w:val="006C550B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6"/>
    <w:uiPriority w:val="62"/>
    <w:rsid w:val="006C550B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5">
    <w:name w:val="Medium Shading 1"/>
    <w:basedOn w:val="a6"/>
    <w:uiPriority w:val="63"/>
    <w:rsid w:val="006C550B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6"/>
    <w:uiPriority w:val="63"/>
    <w:rsid w:val="006C550B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6"/>
    <w:uiPriority w:val="63"/>
    <w:rsid w:val="006C550B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6"/>
    <w:uiPriority w:val="63"/>
    <w:rsid w:val="006C550B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6"/>
    <w:uiPriority w:val="63"/>
    <w:rsid w:val="006C550B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6"/>
    <w:uiPriority w:val="63"/>
    <w:rsid w:val="006C550B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6"/>
    <w:uiPriority w:val="63"/>
    <w:rsid w:val="006C550B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c">
    <w:name w:val="Medium Shading 2"/>
    <w:basedOn w:val="a6"/>
    <w:uiPriority w:val="64"/>
    <w:rsid w:val="006C550B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6"/>
    <w:uiPriority w:val="64"/>
    <w:rsid w:val="006C550B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6"/>
    <w:uiPriority w:val="64"/>
    <w:rsid w:val="006C550B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6"/>
    <w:uiPriority w:val="64"/>
    <w:rsid w:val="006C550B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6"/>
    <w:uiPriority w:val="64"/>
    <w:rsid w:val="006C550B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6"/>
    <w:uiPriority w:val="64"/>
    <w:rsid w:val="006C550B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6"/>
    <w:uiPriority w:val="64"/>
    <w:rsid w:val="006C550B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6">
    <w:name w:val="Medium List 1"/>
    <w:basedOn w:val="a6"/>
    <w:uiPriority w:val="65"/>
    <w:rsid w:val="006C550B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6"/>
    <w:uiPriority w:val="65"/>
    <w:rsid w:val="006C550B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6"/>
    <w:uiPriority w:val="65"/>
    <w:rsid w:val="006C550B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6"/>
    <w:uiPriority w:val="65"/>
    <w:rsid w:val="006C550B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6"/>
    <w:uiPriority w:val="65"/>
    <w:rsid w:val="006C550B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6"/>
    <w:uiPriority w:val="65"/>
    <w:rsid w:val="006C550B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6"/>
    <w:uiPriority w:val="65"/>
    <w:rsid w:val="006C550B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d">
    <w:name w:val="Medium List 2"/>
    <w:basedOn w:val="a6"/>
    <w:uiPriority w:val="66"/>
    <w:rsid w:val="006C550B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6"/>
    <w:uiPriority w:val="66"/>
    <w:rsid w:val="006C550B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6"/>
    <w:uiPriority w:val="66"/>
    <w:rsid w:val="006C550B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6"/>
    <w:uiPriority w:val="66"/>
    <w:rsid w:val="006C550B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6"/>
    <w:uiPriority w:val="66"/>
    <w:rsid w:val="006C550B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6"/>
    <w:uiPriority w:val="66"/>
    <w:rsid w:val="006C550B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6"/>
    <w:uiPriority w:val="66"/>
    <w:rsid w:val="006C550B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7">
    <w:name w:val="Medium Grid 1"/>
    <w:basedOn w:val="a6"/>
    <w:uiPriority w:val="67"/>
    <w:rsid w:val="006C550B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6"/>
    <w:uiPriority w:val="67"/>
    <w:rsid w:val="006C550B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6"/>
    <w:uiPriority w:val="67"/>
    <w:rsid w:val="006C550B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6"/>
    <w:uiPriority w:val="67"/>
    <w:rsid w:val="006C550B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6"/>
    <w:uiPriority w:val="67"/>
    <w:rsid w:val="006C550B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6"/>
    <w:uiPriority w:val="67"/>
    <w:rsid w:val="006C550B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6"/>
    <w:uiPriority w:val="67"/>
    <w:rsid w:val="006C550B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e">
    <w:name w:val="Medium Grid 2"/>
    <w:basedOn w:val="a6"/>
    <w:uiPriority w:val="68"/>
    <w:rsid w:val="006C550B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6"/>
    <w:uiPriority w:val="68"/>
    <w:rsid w:val="006C550B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6"/>
    <w:uiPriority w:val="68"/>
    <w:rsid w:val="006C550B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6"/>
    <w:uiPriority w:val="68"/>
    <w:rsid w:val="006C550B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6"/>
    <w:uiPriority w:val="68"/>
    <w:rsid w:val="006C550B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6"/>
    <w:uiPriority w:val="68"/>
    <w:rsid w:val="006C550B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6"/>
    <w:uiPriority w:val="68"/>
    <w:rsid w:val="006C550B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a">
    <w:name w:val="Medium Grid 3"/>
    <w:basedOn w:val="a6"/>
    <w:uiPriority w:val="69"/>
    <w:rsid w:val="006C550B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6"/>
    <w:uiPriority w:val="69"/>
    <w:rsid w:val="006C550B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6"/>
    <w:uiPriority w:val="69"/>
    <w:rsid w:val="006C550B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6"/>
    <w:uiPriority w:val="69"/>
    <w:rsid w:val="006C550B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6"/>
    <w:uiPriority w:val="69"/>
    <w:rsid w:val="006C550B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6"/>
    <w:uiPriority w:val="69"/>
    <w:rsid w:val="006C550B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6"/>
    <w:uiPriority w:val="69"/>
    <w:rsid w:val="006C550B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fff8">
    <w:name w:val="Dark List"/>
    <w:basedOn w:val="a6"/>
    <w:uiPriority w:val="70"/>
    <w:rsid w:val="006C550B"/>
    <w:rPr>
      <w:rFonts w:asciiTheme="minorHAnsi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6"/>
    <w:uiPriority w:val="70"/>
    <w:rsid w:val="006C550B"/>
    <w:rPr>
      <w:rFonts w:asciiTheme="minorHAnsi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6"/>
    <w:uiPriority w:val="70"/>
    <w:rsid w:val="006C550B"/>
    <w:rPr>
      <w:rFonts w:asciiTheme="minorHAnsi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6"/>
    <w:uiPriority w:val="70"/>
    <w:rsid w:val="006C550B"/>
    <w:rPr>
      <w:rFonts w:asciiTheme="minorHAnsi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6"/>
    <w:uiPriority w:val="70"/>
    <w:rsid w:val="006C550B"/>
    <w:rPr>
      <w:rFonts w:asciiTheme="minorHAnsi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6"/>
    <w:uiPriority w:val="70"/>
    <w:rsid w:val="006C550B"/>
    <w:rPr>
      <w:rFonts w:asciiTheme="minorHAnsi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6"/>
    <w:uiPriority w:val="70"/>
    <w:rsid w:val="006C550B"/>
    <w:rPr>
      <w:rFonts w:asciiTheme="minorHAnsi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fff9">
    <w:name w:val="Colorful Shading"/>
    <w:basedOn w:val="a6"/>
    <w:uiPriority w:val="71"/>
    <w:rsid w:val="006C550B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6"/>
    <w:uiPriority w:val="71"/>
    <w:rsid w:val="006C550B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6"/>
    <w:uiPriority w:val="71"/>
    <w:rsid w:val="006C550B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6"/>
    <w:uiPriority w:val="71"/>
    <w:rsid w:val="006C550B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6"/>
    <w:uiPriority w:val="71"/>
    <w:rsid w:val="006C550B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6"/>
    <w:uiPriority w:val="71"/>
    <w:rsid w:val="006C550B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6"/>
    <w:uiPriority w:val="71"/>
    <w:rsid w:val="006C550B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fffa">
    <w:name w:val="Colorful List"/>
    <w:basedOn w:val="a6"/>
    <w:uiPriority w:val="72"/>
    <w:rsid w:val="006C550B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6"/>
    <w:uiPriority w:val="72"/>
    <w:rsid w:val="006C550B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6"/>
    <w:uiPriority w:val="72"/>
    <w:rsid w:val="006C550B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6"/>
    <w:uiPriority w:val="72"/>
    <w:rsid w:val="006C550B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6"/>
    <w:uiPriority w:val="72"/>
    <w:rsid w:val="006C550B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6"/>
    <w:uiPriority w:val="72"/>
    <w:rsid w:val="006C550B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6"/>
    <w:uiPriority w:val="72"/>
    <w:rsid w:val="006C550B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fffb">
    <w:name w:val="Colorful Grid"/>
    <w:basedOn w:val="a6"/>
    <w:uiPriority w:val="73"/>
    <w:rsid w:val="006C550B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6"/>
    <w:uiPriority w:val="73"/>
    <w:rsid w:val="006C550B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6"/>
    <w:uiPriority w:val="73"/>
    <w:rsid w:val="006C550B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6"/>
    <w:uiPriority w:val="73"/>
    <w:rsid w:val="006C550B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6"/>
    <w:uiPriority w:val="73"/>
    <w:rsid w:val="006C550B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6"/>
    <w:uiPriority w:val="73"/>
    <w:rsid w:val="006C550B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6"/>
    <w:uiPriority w:val="73"/>
    <w:rsid w:val="006C550B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Code0">
    <w:name w:val="Code"/>
    <w:uiPriority w:val="1"/>
    <w:qFormat/>
    <w:rsid w:val="006C550B"/>
    <w:rPr>
      <w:rFonts w:ascii="Courier New" w:hAnsi="Courier New" w:cstheme="minorBidi"/>
      <w:sz w:val="16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162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52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7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25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1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8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2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98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05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1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2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4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5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6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8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13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6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3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6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8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1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8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06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4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8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19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forge.3gpp.org/rep/sa5/MnS/-/tree/28.541_R18_CR0875_Add_Enhanced_QoS_support_in_NRM_(stage3,YAML)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ModelingRelations>
  <IsProjectSpace Bool="true"/>
  <IsDiagramSize Bool="true"/>
</ModelingRelation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748A76-527F-4AE5-A7CE-46400F3A24E8}">
  <ds:schemaRefs/>
</ds:datastoreItem>
</file>

<file path=customXml/itemProps2.xml><?xml version="1.0" encoding="utf-8"?>
<ds:datastoreItem xmlns:ds="http://schemas.openxmlformats.org/officeDocument/2006/customXml" ds:itemID="{C735801B-32F2-4F52-9C8A-FFE41B6BCC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2004</TotalTime>
  <Pages>32</Pages>
  <Words>11062</Words>
  <Characters>63055</Characters>
  <Application>Microsoft Office Word</Application>
  <DocSecurity>0</DocSecurity>
  <Lines>525</Lines>
  <Paragraphs>147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73970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China Mobile</cp:lastModifiedBy>
  <cp:revision>466</cp:revision>
  <cp:lastPrinted>1899-12-31T23:00:00Z</cp:lastPrinted>
  <dcterms:created xsi:type="dcterms:W3CDTF">2020-02-03T08:32:00Z</dcterms:created>
  <dcterms:modified xsi:type="dcterms:W3CDTF">2023-02-17T07:11:00Z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(3)7jsEobaod79hfDK+9Zrx4uCrT4fnmx+fdS1RA08ZQd+7dh1lhSTKfb88LEHJDy4cwttwQtJF
VJSrZ1Rx7HI20IOLlasip6UYZ8210zTjgDIl4+zro/h1aV5q+7ydpSD+B44dcbNa/6n9bzFs
sXrcT4oaq+oNtgUZ4nXbiLwqqdiSMpZkl9QKe+EToSxFl0UTP0wrx0Fvd1hk1qoft0Y8mupG
fw7JVMR+1A4TJHXQeB</vt:lpwstr>
  </property>
  <property fmtid="{D5CDD505-2E9C-101B-9397-08002B2CF9AE}" pid="22" name="_2015_ms_pID_7253431">
    <vt:lpwstr>V5p5NB21UdBou/tdpVgHxSQ6NPs3iIRJ5zJNXBZKhSJi2alWvbEgJf
CoalUI02d+PzruDdNlFMUOMvHA5wjuxnI0O/k4tj3DRPFIeSFkUoLUbr7L8D4upWwi8gGeGl
Y+NazyCKDHjJiFUN43TsOWMJBezsEx+VtYvE/oUGCYfbJ3DCUAEj7huhRmUjOVwAxE4QEycO
OkFaadDcGBiBJ/dvHQrz7oyuVj1WZu3Y7kGX</vt:lpwstr>
  </property>
  <property fmtid="{D5CDD505-2E9C-101B-9397-08002B2CF9AE}" pid="23" name="_2015_ms_pID_7253432">
    <vt:lpwstr>Tw==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1676600739</vt:lpwstr>
  </property>
</Properties>
</file>